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D27B7" w14:textId="79FD18B4" w:rsidR="00504CF2" w:rsidRPr="007F2AE7" w:rsidRDefault="00504CF2" w:rsidP="00504CF2">
      <w:pPr>
        <w:pStyle w:val="Frspaiere"/>
        <w:jc w:val="center"/>
        <w:rPr>
          <w:rFonts w:ascii="Times New Roman" w:hAnsi="Times New Roman"/>
          <w:b/>
          <w:bCs/>
          <w:sz w:val="24"/>
          <w:szCs w:val="24"/>
        </w:rPr>
      </w:pPr>
      <w:r w:rsidRPr="007F2AE7">
        <w:rPr>
          <w:rFonts w:ascii="Times New Roman" w:hAnsi="Times New Roman"/>
          <w:noProof/>
          <w:sz w:val="24"/>
          <w:szCs w:val="24"/>
        </w:rPr>
        <w:drawing>
          <wp:anchor distT="0" distB="0" distL="114300" distR="114300" simplePos="0" relativeHeight="251659264" behindDoc="1" locked="0" layoutInCell="1" allowOverlap="1" wp14:anchorId="3E08833F" wp14:editId="3445EF61">
            <wp:simplePos x="0" y="0"/>
            <wp:positionH relativeFrom="column">
              <wp:posOffset>5160645</wp:posOffset>
            </wp:positionH>
            <wp:positionV relativeFrom="paragraph">
              <wp:posOffset>-38100</wp:posOffset>
            </wp:positionV>
            <wp:extent cx="769620" cy="1109980"/>
            <wp:effectExtent l="0" t="0" r="0" b="0"/>
            <wp:wrapNone/>
            <wp:docPr id="196842901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9620" cy="1109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2AE7">
        <w:rPr>
          <w:rFonts w:ascii="Times New Roman" w:hAnsi="Times New Roman"/>
          <w:noProof/>
          <w:sz w:val="24"/>
          <w:szCs w:val="24"/>
        </w:rPr>
        <w:drawing>
          <wp:anchor distT="0" distB="0" distL="114300" distR="114300" simplePos="0" relativeHeight="251660288" behindDoc="1" locked="0" layoutInCell="1" allowOverlap="1" wp14:anchorId="679FD2F6" wp14:editId="76A20216">
            <wp:simplePos x="0" y="0"/>
            <wp:positionH relativeFrom="margin">
              <wp:posOffset>39370</wp:posOffset>
            </wp:positionH>
            <wp:positionV relativeFrom="margin">
              <wp:posOffset>43180</wp:posOffset>
            </wp:positionV>
            <wp:extent cx="714375" cy="1038225"/>
            <wp:effectExtent l="0" t="0" r="9525" b="9525"/>
            <wp:wrapNone/>
            <wp:docPr id="7805809"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4375"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2AE7">
        <w:rPr>
          <w:rFonts w:ascii="Times New Roman" w:hAnsi="Times New Roman"/>
          <w:b/>
          <w:bCs/>
          <w:sz w:val="24"/>
          <w:szCs w:val="24"/>
        </w:rPr>
        <w:t>ROMÂNIA</w:t>
      </w:r>
    </w:p>
    <w:p w14:paraId="6B999D73" w14:textId="1100F540" w:rsidR="00504CF2" w:rsidRPr="007F2AE7" w:rsidRDefault="00504CF2" w:rsidP="00504CF2">
      <w:pPr>
        <w:pStyle w:val="Frspaiere"/>
        <w:jc w:val="center"/>
        <w:rPr>
          <w:rFonts w:ascii="Times New Roman" w:hAnsi="Times New Roman"/>
          <w:b/>
          <w:bCs/>
          <w:sz w:val="24"/>
          <w:szCs w:val="24"/>
        </w:rPr>
      </w:pPr>
      <w:r w:rsidRPr="007F2AE7">
        <w:rPr>
          <w:rFonts w:ascii="Times New Roman" w:hAnsi="Times New Roman"/>
          <w:b/>
          <w:bCs/>
          <w:sz w:val="24"/>
          <w:szCs w:val="24"/>
        </w:rPr>
        <w:t xml:space="preserve">JUDEŢUL  </w:t>
      </w:r>
      <w:r w:rsidR="007F2AE7" w:rsidRPr="007F2AE7">
        <w:rPr>
          <w:rFonts w:ascii="Times New Roman" w:hAnsi="Times New Roman"/>
          <w:b/>
          <w:bCs/>
          <w:sz w:val="24"/>
          <w:szCs w:val="24"/>
        </w:rPr>
        <w:t>SIBIU</w:t>
      </w:r>
    </w:p>
    <w:p w14:paraId="7F3A3C49" w14:textId="77777777" w:rsidR="00504CF2" w:rsidRPr="007F2AE7" w:rsidRDefault="00504CF2" w:rsidP="00504CF2">
      <w:pPr>
        <w:pStyle w:val="Frspaiere"/>
        <w:jc w:val="center"/>
        <w:rPr>
          <w:rFonts w:ascii="Times New Roman" w:hAnsi="Times New Roman"/>
          <w:b/>
          <w:bCs/>
          <w:sz w:val="24"/>
          <w:szCs w:val="24"/>
        </w:rPr>
      </w:pPr>
      <w:r w:rsidRPr="007F2AE7">
        <w:rPr>
          <w:rFonts w:ascii="Times New Roman" w:hAnsi="Times New Roman"/>
          <w:b/>
          <w:bCs/>
          <w:sz w:val="24"/>
          <w:szCs w:val="24"/>
        </w:rPr>
        <w:t>ORAŞUL  SĂLIŞTE</w:t>
      </w:r>
    </w:p>
    <w:p w14:paraId="7827B1EE" w14:textId="77777777" w:rsidR="00504CF2" w:rsidRPr="007F2AE7" w:rsidRDefault="00504CF2" w:rsidP="00504CF2">
      <w:pPr>
        <w:pStyle w:val="Frspaiere"/>
        <w:jc w:val="center"/>
        <w:rPr>
          <w:rFonts w:ascii="Times New Roman" w:hAnsi="Times New Roman"/>
          <w:b/>
          <w:bCs/>
          <w:sz w:val="24"/>
          <w:szCs w:val="24"/>
        </w:rPr>
      </w:pPr>
      <w:r w:rsidRPr="007F2AE7">
        <w:rPr>
          <w:rFonts w:ascii="Times New Roman" w:hAnsi="Times New Roman"/>
          <w:b/>
          <w:bCs/>
          <w:sz w:val="24"/>
          <w:szCs w:val="24"/>
        </w:rPr>
        <w:t>PRIMARIE</w:t>
      </w:r>
    </w:p>
    <w:p w14:paraId="25E1E994" w14:textId="77777777" w:rsidR="00504CF2" w:rsidRPr="007F2AE7" w:rsidRDefault="00504CF2" w:rsidP="00504CF2">
      <w:pPr>
        <w:pStyle w:val="Default"/>
        <w:spacing w:line="360" w:lineRule="auto"/>
        <w:jc w:val="center"/>
        <w:rPr>
          <w:rFonts w:ascii="Times New Roman" w:hAnsi="Times New Roman" w:cs="Times New Roman"/>
          <w:b/>
          <w:color w:val="auto"/>
          <w:lang w:val="ro-RO"/>
        </w:rPr>
      </w:pPr>
      <w:r w:rsidRPr="007F2AE7">
        <w:rPr>
          <w:rFonts w:ascii="Times New Roman" w:hAnsi="Times New Roman" w:cs="Times New Roman"/>
          <w:b/>
          <w:color w:val="auto"/>
          <w:lang w:val="ro-RO"/>
        </w:rPr>
        <w:t xml:space="preserve">                              </w:t>
      </w:r>
    </w:p>
    <w:p w14:paraId="66CA9ED1" w14:textId="77777777" w:rsidR="00504CF2" w:rsidRPr="007F2AE7" w:rsidRDefault="00504CF2" w:rsidP="00504CF2">
      <w:pPr>
        <w:pStyle w:val="Default"/>
        <w:spacing w:line="360" w:lineRule="auto"/>
        <w:jc w:val="center"/>
        <w:rPr>
          <w:rFonts w:ascii="Times New Roman" w:hAnsi="Times New Roman" w:cs="Times New Roman"/>
          <w:b/>
          <w:color w:val="auto"/>
          <w:lang w:val="ro-RO"/>
        </w:rPr>
      </w:pPr>
    </w:p>
    <w:p w14:paraId="063B9FC8" w14:textId="77777777" w:rsidR="00504CF2" w:rsidRPr="007F2AE7" w:rsidRDefault="00504CF2" w:rsidP="00504CF2">
      <w:pPr>
        <w:pStyle w:val="Default"/>
        <w:spacing w:line="360" w:lineRule="auto"/>
        <w:jc w:val="center"/>
        <w:rPr>
          <w:rFonts w:ascii="Times New Roman" w:hAnsi="Times New Roman" w:cs="Times New Roman"/>
          <w:b/>
          <w:color w:val="auto"/>
          <w:lang w:val="ro-RO"/>
        </w:rPr>
      </w:pPr>
    </w:p>
    <w:p w14:paraId="386D65B1" w14:textId="77777777" w:rsidR="00504CF2" w:rsidRPr="007F2AE7" w:rsidRDefault="00504CF2" w:rsidP="00504CF2">
      <w:pPr>
        <w:pStyle w:val="Default"/>
        <w:spacing w:line="360" w:lineRule="auto"/>
        <w:jc w:val="center"/>
        <w:rPr>
          <w:rFonts w:ascii="Times New Roman" w:hAnsi="Times New Roman" w:cs="Times New Roman"/>
          <w:color w:val="auto"/>
          <w:lang w:val="ro-RO"/>
        </w:rPr>
      </w:pPr>
    </w:p>
    <w:p w14:paraId="57E30D51" w14:textId="77777777" w:rsidR="00504CF2" w:rsidRPr="007F2AE7" w:rsidRDefault="00504CF2" w:rsidP="00504CF2">
      <w:pPr>
        <w:pStyle w:val="Default"/>
        <w:spacing w:line="360" w:lineRule="auto"/>
        <w:jc w:val="center"/>
        <w:rPr>
          <w:rFonts w:ascii="Times New Roman" w:hAnsi="Times New Roman" w:cs="Times New Roman"/>
          <w:color w:val="auto"/>
          <w:lang w:val="ro-RO"/>
        </w:rPr>
      </w:pPr>
    </w:p>
    <w:p w14:paraId="3C82CA59" w14:textId="77777777" w:rsidR="00504CF2" w:rsidRPr="007F2AE7" w:rsidRDefault="00504CF2" w:rsidP="00504CF2">
      <w:pPr>
        <w:pStyle w:val="Default"/>
        <w:spacing w:line="360" w:lineRule="auto"/>
        <w:jc w:val="center"/>
        <w:rPr>
          <w:rFonts w:ascii="Times New Roman" w:hAnsi="Times New Roman" w:cs="Times New Roman"/>
          <w:color w:val="auto"/>
          <w:lang w:val="ro-RO"/>
        </w:rPr>
      </w:pPr>
    </w:p>
    <w:p w14:paraId="00997DB8" w14:textId="77777777" w:rsidR="00504CF2" w:rsidRPr="007F2AE7" w:rsidRDefault="00504CF2" w:rsidP="00504CF2">
      <w:pPr>
        <w:pStyle w:val="Default"/>
        <w:spacing w:line="360" w:lineRule="auto"/>
        <w:jc w:val="center"/>
        <w:rPr>
          <w:rFonts w:ascii="Times New Roman" w:hAnsi="Times New Roman" w:cs="Times New Roman"/>
          <w:color w:val="auto"/>
          <w:lang w:val="ro-RO"/>
        </w:rPr>
      </w:pPr>
    </w:p>
    <w:p w14:paraId="25FC5CFB" w14:textId="0D250ADE" w:rsidR="00FE4284" w:rsidRPr="00D11984" w:rsidRDefault="00D51290" w:rsidP="00C752C4">
      <w:pPr>
        <w:spacing w:line="360" w:lineRule="auto"/>
        <w:jc w:val="center"/>
        <w:rPr>
          <w:rFonts w:ascii="Times New Roman" w:hAnsi="Times New Roman"/>
          <w:b/>
          <w:bCs/>
          <w:sz w:val="28"/>
          <w:szCs w:val="28"/>
          <w:lang w:val="fr-FR"/>
        </w:rPr>
      </w:pPr>
      <w:proofErr w:type="spellStart"/>
      <w:r w:rsidRPr="00D11984">
        <w:rPr>
          <w:rFonts w:ascii="Times New Roman" w:hAnsi="Times New Roman"/>
          <w:b/>
          <w:bCs/>
          <w:sz w:val="28"/>
          <w:szCs w:val="28"/>
          <w:lang w:val="fr-FR"/>
        </w:rPr>
        <w:t>Ghidul</w:t>
      </w:r>
      <w:proofErr w:type="spellEnd"/>
      <w:r w:rsidRPr="00D11984">
        <w:rPr>
          <w:rFonts w:ascii="Times New Roman" w:hAnsi="Times New Roman"/>
          <w:b/>
          <w:bCs/>
          <w:sz w:val="28"/>
          <w:szCs w:val="28"/>
          <w:lang w:val="fr-FR"/>
        </w:rPr>
        <w:t xml:space="preserve"> </w:t>
      </w:r>
      <w:proofErr w:type="spellStart"/>
      <w:r w:rsidRPr="00D11984">
        <w:rPr>
          <w:rFonts w:ascii="Times New Roman" w:hAnsi="Times New Roman"/>
          <w:b/>
          <w:bCs/>
          <w:sz w:val="28"/>
          <w:szCs w:val="28"/>
          <w:lang w:val="fr-FR"/>
        </w:rPr>
        <w:t>Solicitantului</w:t>
      </w:r>
      <w:proofErr w:type="spellEnd"/>
      <w:r w:rsidR="00D11984" w:rsidRPr="00D11984">
        <w:rPr>
          <w:rFonts w:ascii="Times New Roman" w:hAnsi="Times New Roman"/>
          <w:b/>
          <w:bCs/>
          <w:sz w:val="28"/>
          <w:szCs w:val="28"/>
          <w:lang w:val="fr-FR"/>
        </w:rPr>
        <w:t xml:space="preserve"> </w:t>
      </w:r>
      <w:proofErr w:type="spellStart"/>
      <w:r w:rsidR="00D11984" w:rsidRPr="00D11984">
        <w:rPr>
          <w:rFonts w:ascii="Times New Roman" w:hAnsi="Times New Roman"/>
          <w:b/>
          <w:bCs/>
          <w:sz w:val="28"/>
          <w:szCs w:val="28"/>
          <w:lang w:val="fr-FR"/>
        </w:rPr>
        <w:t>pentru</w:t>
      </w:r>
      <w:proofErr w:type="spellEnd"/>
      <w:r w:rsidR="00D11984" w:rsidRPr="00D11984">
        <w:rPr>
          <w:rFonts w:ascii="Times New Roman" w:hAnsi="Times New Roman"/>
          <w:b/>
          <w:bCs/>
          <w:sz w:val="28"/>
          <w:szCs w:val="28"/>
          <w:lang w:val="fr-FR"/>
        </w:rPr>
        <w:t xml:space="preserve"> </w:t>
      </w:r>
      <w:proofErr w:type="spellStart"/>
      <w:r w:rsidR="00D11984" w:rsidRPr="00D11984">
        <w:rPr>
          <w:rFonts w:ascii="Times New Roman" w:hAnsi="Times New Roman"/>
          <w:b/>
          <w:bCs/>
          <w:sz w:val="28"/>
          <w:szCs w:val="28"/>
          <w:lang w:val="fr-FR"/>
        </w:rPr>
        <w:t>finantarea</w:t>
      </w:r>
      <w:proofErr w:type="spellEnd"/>
      <w:r w:rsidR="00D11984" w:rsidRPr="00D11984">
        <w:rPr>
          <w:rFonts w:ascii="Times New Roman" w:hAnsi="Times New Roman"/>
          <w:b/>
          <w:bCs/>
          <w:sz w:val="28"/>
          <w:szCs w:val="28"/>
          <w:lang w:val="fr-FR"/>
        </w:rPr>
        <w:t xml:space="preserve"> </w:t>
      </w:r>
      <w:proofErr w:type="spellStart"/>
      <w:r w:rsidR="00D11984" w:rsidRPr="00D11984">
        <w:rPr>
          <w:rFonts w:ascii="Times New Roman" w:hAnsi="Times New Roman"/>
          <w:b/>
          <w:bCs/>
          <w:sz w:val="28"/>
          <w:szCs w:val="28"/>
          <w:lang w:val="fr-FR"/>
        </w:rPr>
        <w:t>programelor</w:t>
      </w:r>
      <w:proofErr w:type="spellEnd"/>
      <w:r w:rsidR="00D11984" w:rsidRPr="00D11984">
        <w:rPr>
          <w:rFonts w:ascii="Times New Roman" w:hAnsi="Times New Roman"/>
          <w:b/>
          <w:bCs/>
          <w:sz w:val="28"/>
          <w:szCs w:val="28"/>
          <w:lang w:val="fr-FR"/>
        </w:rPr>
        <w:t xml:space="preserve"> </w:t>
      </w:r>
      <w:r w:rsidR="006D7C92">
        <w:rPr>
          <w:rFonts w:ascii="Times New Roman" w:hAnsi="Times New Roman"/>
          <w:b/>
          <w:bCs/>
          <w:sz w:val="28"/>
          <w:szCs w:val="28"/>
          <w:lang w:val="fr-FR"/>
        </w:rPr>
        <w:t>culturale</w:t>
      </w:r>
    </w:p>
    <w:p w14:paraId="34D070B4" w14:textId="77777777" w:rsidR="007F2AE7" w:rsidRPr="007F2AE7" w:rsidRDefault="007F2AE7" w:rsidP="00C752C4">
      <w:pPr>
        <w:spacing w:line="360" w:lineRule="auto"/>
        <w:jc w:val="center"/>
        <w:rPr>
          <w:rFonts w:ascii="Times New Roman" w:hAnsi="Times New Roman"/>
          <w:b/>
          <w:bCs/>
          <w:color w:val="C45911" w:themeColor="accent2" w:themeShade="BF"/>
          <w:sz w:val="24"/>
          <w:szCs w:val="24"/>
          <w:lang w:val="fr-FR"/>
        </w:rPr>
      </w:pPr>
    </w:p>
    <w:p w14:paraId="4C37401B" w14:textId="77777777" w:rsidR="007F2AE7" w:rsidRPr="007F2AE7" w:rsidRDefault="007F2AE7" w:rsidP="00C752C4">
      <w:pPr>
        <w:spacing w:line="360" w:lineRule="auto"/>
        <w:jc w:val="center"/>
        <w:rPr>
          <w:rFonts w:ascii="Times New Roman" w:hAnsi="Times New Roman"/>
          <w:b/>
          <w:bCs/>
          <w:color w:val="C45911" w:themeColor="accent2" w:themeShade="BF"/>
          <w:sz w:val="24"/>
          <w:szCs w:val="24"/>
          <w:lang w:val="fr-FR"/>
        </w:rPr>
      </w:pPr>
    </w:p>
    <w:p w14:paraId="53D6E3C0" w14:textId="77777777" w:rsidR="007F2AE7" w:rsidRPr="007F2AE7" w:rsidRDefault="007F2AE7" w:rsidP="00C752C4">
      <w:pPr>
        <w:spacing w:line="360" w:lineRule="auto"/>
        <w:jc w:val="center"/>
        <w:rPr>
          <w:rFonts w:ascii="Times New Roman" w:hAnsi="Times New Roman"/>
          <w:b/>
          <w:bCs/>
          <w:color w:val="C45911" w:themeColor="accent2" w:themeShade="BF"/>
          <w:sz w:val="24"/>
          <w:szCs w:val="24"/>
          <w:lang w:val="fr-FR"/>
        </w:rPr>
      </w:pPr>
    </w:p>
    <w:p w14:paraId="00CEC6A1" w14:textId="77777777" w:rsidR="007F2AE7" w:rsidRPr="007F2AE7" w:rsidRDefault="007F2AE7" w:rsidP="00C752C4">
      <w:pPr>
        <w:spacing w:line="360" w:lineRule="auto"/>
        <w:jc w:val="center"/>
        <w:rPr>
          <w:rFonts w:ascii="Times New Roman" w:hAnsi="Times New Roman"/>
          <w:b/>
          <w:bCs/>
          <w:color w:val="C45911" w:themeColor="accent2" w:themeShade="BF"/>
          <w:sz w:val="24"/>
          <w:szCs w:val="24"/>
          <w:lang w:val="fr-FR"/>
        </w:rPr>
      </w:pPr>
    </w:p>
    <w:p w14:paraId="747FE5FC" w14:textId="77777777" w:rsidR="007F2AE7" w:rsidRPr="007F2AE7" w:rsidRDefault="007F2AE7" w:rsidP="00C752C4">
      <w:pPr>
        <w:spacing w:line="360" w:lineRule="auto"/>
        <w:jc w:val="center"/>
        <w:rPr>
          <w:rFonts w:ascii="Times New Roman" w:hAnsi="Times New Roman"/>
          <w:b/>
          <w:bCs/>
          <w:color w:val="C45911" w:themeColor="accent2" w:themeShade="BF"/>
          <w:sz w:val="24"/>
          <w:szCs w:val="24"/>
          <w:lang w:val="fr-FR"/>
        </w:rPr>
      </w:pPr>
    </w:p>
    <w:p w14:paraId="44E44D27" w14:textId="77777777" w:rsidR="007F2AE7" w:rsidRPr="007F2AE7" w:rsidRDefault="007F2AE7" w:rsidP="00C752C4">
      <w:pPr>
        <w:spacing w:line="360" w:lineRule="auto"/>
        <w:jc w:val="center"/>
        <w:rPr>
          <w:rFonts w:ascii="Times New Roman" w:hAnsi="Times New Roman"/>
          <w:b/>
          <w:bCs/>
          <w:color w:val="C45911" w:themeColor="accent2" w:themeShade="BF"/>
          <w:sz w:val="24"/>
          <w:szCs w:val="24"/>
          <w:lang w:val="fr-FR"/>
        </w:rPr>
      </w:pPr>
    </w:p>
    <w:p w14:paraId="4C15B7A7" w14:textId="77777777" w:rsidR="007F2AE7" w:rsidRPr="007F2AE7" w:rsidRDefault="007F2AE7" w:rsidP="00C752C4">
      <w:pPr>
        <w:spacing w:line="360" w:lineRule="auto"/>
        <w:jc w:val="center"/>
        <w:rPr>
          <w:rFonts w:ascii="Times New Roman" w:hAnsi="Times New Roman"/>
          <w:b/>
          <w:bCs/>
          <w:color w:val="C45911" w:themeColor="accent2" w:themeShade="BF"/>
          <w:sz w:val="24"/>
          <w:szCs w:val="24"/>
          <w:lang w:val="fr-FR"/>
        </w:rPr>
      </w:pPr>
    </w:p>
    <w:p w14:paraId="641C897A" w14:textId="77777777" w:rsidR="007F2AE7" w:rsidRPr="007F2AE7" w:rsidRDefault="007F2AE7" w:rsidP="00C752C4">
      <w:pPr>
        <w:spacing w:line="360" w:lineRule="auto"/>
        <w:jc w:val="center"/>
        <w:rPr>
          <w:rFonts w:ascii="Times New Roman" w:hAnsi="Times New Roman"/>
          <w:b/>
          <w:bCs/>
          <w:color w:val="C45911" w:themeColor="accent2" w:themeShade="BF"/>
          <w:sz w:val="24"/>
          <w:szCs w:val="24"/>
          <w:lang w:val="fr-FR"/>
        </w:rPr>
      </w:pPr>
    </w:p>
    <w:p w14:paraId="78878FB7" w14:textId="77777777" w:rsidR="007F2AE7" w:rsidRPr="007F2AE7" w:rsidRDefault="007F2AE7" w:rsidP="00C752C4">
      <w:pPr>
        <w:spacing w:line="360" w:lineRule="auto"/>
        <w:jc w:val="center"/>
        <w:rPr>
          <w:rFonts w:ascii="Times New Roman" w:hAnsi="Times New Roman"/>
          <w:b/>
          <w:bCs/>
          <w:color w:val="C45911" w:themeColor="accent2" w:themeShade="BF"/>
          <w:sz w:val="24"/>
          <w:szCs w:val="24"/>
          <w:lang w:val="fr-FR"/>
        </w:rPr>
      </w:pPr>
    </w:p>
    <w:p w14:paraId="61D20375" w14:textId="77777777" w:rsidR="007F2AE7" w:rsidRPr="007F2AE7" w:rsidRDefault="007F2AE7" w:rsidP="00C752C4">
      <w:pPr>
        <w:spacing w:line="360" w:lineRule="auto"/>
        <w:jc w:val="center"/>
        <w:rPr>
          <w:rFonts w:ascii="Times New Roman" w:hAnsi="Times New Roman"/>
          <w:b/>
          <w:bCs/>
          <w:color w:val="C45911" w:themeColor="accent2" w:themeShade="BF"/>
          <w:sz w:val="24"/>
          <w:szCs w:val="24"/>
          <w:lang w:val="fr-FR"/>
        </w:rPr>
      </w:pPr>
    </w:p>
    <w:p w14:paraId="0FA28CF2" w14:textId="77777777" w:rsidR="007F2AE7" w:rsidRPr="007F2AE7" w:rsidRDefault="007F2AE7" w:rsidP="00C752C4">
      <w:pPr>
        <w:spacing w:line="360" w:lineRule="auto"/>
        <w:jc w:val="center"/>
        <w:rPr>
          <w:rFonts w:ascii="Times New Roman" w:hAnsi="Times New Roman"/>
          <w:b/>
          <w:bCs/>
          <w:color w:val="C45911" w:themeColor="accent2" w:themeShade="BF"/>
          <w:sz w:val="24"/>
          <w:szCs w:val="24"/>
          <w:lang w:val="fr-FR"/>
        </w:rPr>
      </w:pPr>
    </w:p>
    <w:p w14:paraId="7C26D986" w14:textId="77777777" w:rsidR="007F2AE7" w:rsidRPr="007F2AE7" w:rsidRDefault="007F2AE7" w:rsidP="00C752C4">
      <w:pPr>
        <w:spacing w:line="360" w:lineRule="auto"/>
        <w:jc w:val="center"/>
        <w:rPr>
          <w:rFonts w:ascii="Times New Roman" w:hAnsi="Times New Roman"/>
          <w:b/>
          <w:bCs/>
          <w:color w:val="C45911" w:themeColor="accent2" w:themeShade="BF"/>
          <w:sz w:val="24"/>
          <w:szCs w:val="24"/>
          <w:lang w:val="fr-FR"/>
        </w:rPr>
      </w:pPr>
    </w:p>
    <w:p w14:paraId="6D6D859B" w14:textId="77777777" w:rsidR="007F2AE7" w:rsidRPr="007F2AE7" w:rsidRDefault="007F2AE7" w:rsidP="00C752C4">
      <w:pPr>
        <w:spacing w:line="360" w:lineRule="auto"/>
        <w:jc w:val="center"/>
        <w:rPr>
          <w:rFonts w:ascii="Times New Roman" w:hAnsi="Times New Roman"/>
          <w:b/>
          <w:bCs/>
          <w:color w:val="C45911" w:themeColor="accent2" w:themeShade="BF"/>
          <w:sz w:val="24"/>
          <w:szCs w:val="24"/>
          <w:lang w:val="fr-FR"/>
        </w:rPr>
      </w:pPr>
    </w:p>
    <w:p w14:paraId="548AA695" w14:textId="77777777" w:rsidR="007F2AE7" w:rsidRPr="007F2AE7" w:rsidRDefault="007F2AE7" w:rsidP="00C752C4">
      <w:pPr>
        <w:spacing w:line="360" w:lineRule="auto"/>
        <w:jc w:val="center"/>
        <w:rPr>
          <w:rFonts w:ascii="Times New Roman" w:hAnsi="Times New Roman"/>
          <w:b/>
          <w:bCs/>
          <w:color w:val="C45911" w:themeColor="accent2" w:themeShade="BF"/>
          <w:sz w:val="24"/>
          <w:szCs w:val="24"/>
          <w:lang w:val="fr-FR"/>
        </w:rPr>
      </w:pPr>
    </w:p>
    <w:p w14:paraId="4A562522" w14:textId="77777777" w:rsidR="007F2AE7" w:rsidRPr="007F2AE7" w:rsidRDefault="007F2AE7" w:rsidP="00C752C4">
      <w:pPr>
        <w:spacing w:line="360" w:lineRule="auto"/>
        <w:jc w:val="center"/>
        <w:rPr>
          <w:rStyle w:val="Robust"/>
          <w:color w:val="C45911" w:themeColor="accent2" w:themeShade="BF"/>
          <w:sz w:val="24"/>
          <w:szCs w:val="24"/>
          <w:lang w:val="fr-FR"/>
        </w:rPr>
      </w:pPr>
    </w:p>
    <w:p w14:paraId="2AE99273" w14:textId="77777777" w:rsidR="007F2AE7" w:rsidRPr="007F2AE7" w:rsidRDefault="007F2AE7" w:rsidP="00C752C4">
      <w:pPr>
        <w:spacing w:line="360" w:lineRule="auto"/>
        <w:jc w:val="center"/>
        <w:rPr>
          <w:rStyle w:val="Robust"/>
          <w:color w:val="C45911" w:themeColor="accent2" w:themeShade="BF"/>
          <w:sz w:val="24"/>
          <w:szCs w:val="24"/>
          <w:lang w:val="fr-FR"/>
        </w:rPr>
      </w:pPr>
    </w:p>
    <w:p w14:paraId="7BE7E75F" w14:textId="77777777" w:rsidR="007F2AE7" w:rsidRPr="007F2AE7" w:rsidRDefault="007F2AE7" w:rsidP="00C752C4">
      <w:pPr>
        <w:spacing w:line="360" w:lineRule="auto"/>
        <w:jc w:val="center"/>
        <w:rPr>
          <w:rStyle w:val="Robust"/>
          <w:color w:val="C45911" w:themeColor="accent2" w:themeShade="BF"/>
          <w:sz w:val="24"/>
          <w:szCs w:val="24"/>
          <w:lang w:val="fr-FR"/>
        </w:rPr>
      </w:pPr>
    </w:p>
    <w:p w14:paraId="5316715F" w14:textId="77777777" w:rsidR="007F2AE7" w:rsidRPr="007F2AE7" w:rsidRDefault="007F2AE7" w:rsidP="00C752C4">
      <w:pPr>
        <w:spacing w:line="360" w:lineRule="auto"/>
        <w:jc w:val="center"/>
        <w:rPr>
          <w:rStyle w:val="Robust"/>
          <w:color w:val="C45911" w:themeColor="accent2" w:themeShade="BF"/>
          <w:sz w:val="24"/>
          <w:szCs w:val="24"/>
          <w:lang w:val="fr-FR"/>
        </w:rPr>
      </w:pPr>
    </w:p>
    <w:p w14:paraId="18888B1E" w14:textId="77777777" w:rsidR="007F2AE7" w:rsidRPr="007F2AE7" w:rsidRDefault="007F2AE7" w:rsidP="00C752C4">
      <w:pPr>
        <w:spacing w:line="360" w:lineRule="auto"/>
        <w:jc w:val="center"/>
        <w:rPr>
          <w:rStyle w:val="Robust"/>
          <w:color w:val="C45911" w:themeColor="accent2" w:themeShade="BF"/>
          <w:sz w:val="24"/>
          <w:szCs w:val="24"/>
          <w:lang w:val="fr-FR"/>
        </w:rPr>
      </w:pPr>
    </w:p>
    <w:sdt>
      <w:sdtPr>
        <w:id w:val="-1180498359"/>
        <w:docPartObj>
          <w:docPartGallery w:val="Table of Contents"/>
          <w:docPartUnique/>
        </w:docPartObj>
      </w:sdtPr>
      <w:sdtEndPr>
        <w:rPr>
          <w:rFonts w:ascii="Calibri" w:eastAsia="Calibri" w:hAnsi="Calibri" w:cs="Times New Roman"/>
          <w:b/>
          <w:bCs/>
          <w:color w:val="auto"/>
          <w:sz w:val="22"/>
          <w:szCs w:val="22"/>
          <w:lang w:val="en-US" w:eastAsia="zh-CN"/>
        </w:rPr>
      </w:sdtEndPr>
      <w:sdtContent>
        <w:p w14:paraId="304E1824" w14:textId="08A0A861" w:rsidR="006D7C92" w:rsidRDefault="006D7C92">
          <w:pPr>
            <w:pStyle w:val="Titlucuprins"/>
          </w:pPr>
          <w:r>
            <w:t>Cuprins</w:t>
          </w:r>
        </w:p>
        <w:p w14:paraId="2E6B4FC1" w14:textId="55D2D988" w:rsidR="006D7C92" w:rsidRDefault="006D7C92">
          <w:pPr>
            <w:pStyle w:val="Cuprins1"/>
            <w:tabs>
              <w:tab w:val="right" w:leader="dot" w:pos="9061"/>
            </w:tabs>
            <w:rPr>
              <w:noProof/>
            </w:rPr>
          </w:pPr>
          <w:r>
            <w:fldChar w:fldCharType="begin"/>
          </w:r>
          <w:r>
            <w:instrText xml:space="preserve"> TOC \o "1-3" \h \z \u </w:instrText>
          </w:r>
          <w:r>
            <w:fldChar w:fldCharType="separate"/>
          </w:r>
          <w:hyperlink w:anchor="_Toc229056888" w:history="1">
            <w:r w:rsidRPr="00701E86">
              <w:rPr>
                <w:rStyle w:val="Hyperlink"/>
                <w:noProof/>
              </w:rPr>
              <w:t>Secțiunea I - Dispoziţii generale</w:t>
            </w:r>
            <w:r>
              <w:rPr>
                <w:noProof/>
                <w:webHidden/>
              </w:rPr>
              <w:tab/>
            </w:r>
            <w:r>
              <w:rPr>
                <w:noProof/>
                <w:webHidden/>
              </w:rPr>
              <w:fldChar w:fldCharType="begin"/>
            </w:r>
            <w:r>
              <w:rPr>
                <w:noProof/>
                <w:webHidden/>
              </w:rPr>
              <w:instrText xml:space="preserve"> PAGEREF _Toc229056888 \h </w:instrText>
            </w:r>
            <w:r>
              <w:rPr>
                <w:noProof/>
                <w:webHidden/>
              </w:rPr>
            </w:r>
            <w:r>
              <w:rPr>
                <w:noProof/>
                <w:webHidden/>
              </w:rPr>
              <w:fldChar w:fldCharType="separate"/>
            </w:r>
            <w:r>
              <w:rPr>
                <w:noProof/>
                <w:webHidden/>
              </w:rPr>
              <w:t>3</w:t>
            </w:r>
            <w:r>
              <w:rPr>
                <w:noProof/>
                <w:webHidden/>
              </w:rPr>
              <w:fldChar w:fldCharType="end"/>
            </w:r>
          </w:hyperlink>
        </w:p>
        <w:p w14:paraId="65DF79A0" w14:textId="58AC128F" w:rsidR="006D7C92" w:rsidRDefault="006D7C92">
          <w:pPr>
            <w:pStyle w:val="Cuprins2"/>
            <w:tabs>
              <w:tab w:val="right" w:leader="dot" w:pos="9061"/>
            </w:tabs>
            <w:rPr>
              <w:noProof/>
            </w:rPr>
          </w:pPr>
          <w:hyperlink w:anchor="_Toc229056889" w:history="1">
            <w:r w:rsidRPr="00701E86">
              <w:rPr>
                <w:rStyle w:val="Hyperlink"/>
                <w:noProof/>
              </w:rPr>
              <w:t>Scop si definiții</w:t>
            </w:r>
            <w:r>
              <w:rPr>
                <w:noProof/>
                <w:webHidden/>
              </w:rPr>
              <w:tab/>
            </w:r>
            <w:r>
              <w:rPr>
                <w:noProof/>
                <w:webHidden/>
              </w:rPr>
              <w:fldChar w:fldCharType="begin"/>
            </w:r>
            <w:r>
              <w:rPr>
                <w:noProof/>
                <w:webHidden/>
              </w:rPr>
              <w:instrText xml:space="preserve"> PAGEREF _Toc229056889 \h </w:instrText>
            </w:r>
            <w:r>
              <w:rPr>
                <w:noProof/>
                <w:webHidden/>
              </w:rPr>
            </w:r>
            <w:r>
              <w:rPr>
                <w:noProof/>
                <w:webHidden/>
              </w:rPr>
              <w:fldChar w:fldCharType="separate"/>
            </w:r>
            <w:r>
              <w:rPr>
                <w:noProof/>
                <w:webHidden/>
              </w:rPr>
              <w:t>3</w:t>
            </w:r>
            <w:r>
              <w:rPr>
                <w:noProof/>
                <w:webHidden/>
              </w:rPr>
              <w:fldChar w:fldCharType="end"/>
            </w:r>
          </w:hyperlink>
        </w:p>
        <w:p w14:paraId="4949D926" w14:textId="237BC4D5" w:rsidR="006D7C92" w:rsidRDefault="006D7C92">
          <w:pPr>
            <w:pStyle w:val="Cuprins2"/>
            <w:tabs>
              <w:tab w:val="right" w:leader="dot" w:pos="9061"/>
            </w:tabs>
            <w:rPr>
              <w:noProof/>
            </w:rPr>
          </w:pPr>
          <w:hyperlink w:anchor="_Toc229056890" w:history="1">
            <w:r w:rsidRPr="00701E86">
              <w:rPr>
                <w:rStyle w:val="Hyperlink"/>
                <w:noProof/>
              </w:rPr>
              <w:t>Domeniul de aplicare</w:t>
            </w:r>
            <w:r>
              <w:rPr>
                <w:noProof/>
                <w:webHidden/>
              </w:rPr>
              <w:tab/>
            </w:r>
            <w:r>
              <w:rPr>
                <w:noProof/>
                <w:webHidden/>
              </w:rPr>
              <w:fldChar w:fldCharType="begin"/>
            </w:r>
            <w:r>
              <w:rPr>
                <w:noProof/>
                <w:webHidden/>
              </w:rPr>
              <w:instrText xml:space="preserve"> PAGEREF _Toc229056890 \h </w:instrText>
            </w:r>
            <w:r>
              <w:rPr>
                <w:noProof/>
                <w:webHidden/>
              </w:rPr>
            </w:r>
            <w:r>
              <w:rPr>
                <w:noProof/>
                <w:webHidden/>
              </w:rPr>
              <w:fldChar w:fldCharType="separate"/>
            </w:r>
            <w:r>
              <w:rPr>
                <w:noProof/>
                <w:webHidden/>
              </w:rPr>
              <w:t>5</w:t>
            </w:r>
            <w:r>
              <w:rPr>
                <w:noProof/>
                <w:webHidden/>
              </w:rPr>
              <w:fldChar w:fldCharType="end"/>
            </w:r>
          </w:hyperlink>
        </w:p>
        <w:p w14:paraId="6997CC38" w14:textId="59F0AB70" w:rsidR="006D7C92" w:rsidRDefault="006D7C92">
          <w:pPr>
            <w:pStyle w:val="Cuprins2"/>
            <w:tabs>
              <w:tab w:val="right" w:leader="dot" w:pos="9061"/>
            </w:tabs>
            <w:rPr>
              <w:noProof/>
            </w:rPr>
          </w:pPr>
          <w:hyperlink w:anchor="_Toc229056893" w:history="1">
            <w:r w:rsidRPr="00701E86">
              <w:rPr>
                <w:rStyle w:val="Hyperlink"/>
                <w:noProof/>
              </w:rPr>
              <w:t>Principiile de atribuire a contractelor de finantare nerambursabilă</w:t>
            </w:r>
            <w:r>
              <w:rPr>
                <w:noProof/>
                <w:webHidden/>
              </w:rPr>
              <w:tab/>
            </w:r>
            <w:r>
              <w:rPr>
                <w:noProof/>
                <w:webHidden/>
              </w:rPr>
              <w:fldChar w:fldCharType="begin"/>
            </w:r>
            <w:r>
              <w:rPr>
                <w:noProof/>
                <w:webHidden/>
              </w:rPr>
              <w:instrText xml:space="preserve"> PAGEREF _Toc229056893 \h </w:instrText>
            </w:r>
            <w:r>
              <w:rPr>
                <w:noProof/>
                <w:webHidden/>
              </w:rPr>
            </w:r>
            <w:r>
              <w:rPr>
                <w:noProof/>
                <w:webHidden/>
              </w:rPr>
              <w:fldChar w:fldCharType="separate"/>
            </w:r>
            <w:r>
              <w:rPr>
                <w:noProof/>
                <w:webHidden/>
              </w:rPr>
              <w:t>6</w:t>
            </w:r>
            <w:r>
              <w:rPr>
                <w:noProof/>
                <w:webHidden/>
              </w:rPr>
              <w:fldChar w:fldCharType="end"/>
            </w:r>
          </w:hyperlink>
        </w:p>
        <w:p w14:paraId="7F82790D" w14:textId="3C31A933" w:rsidR="006D7C92" w:rsidRDefault="006D7C92">
          <w:pPr>
            <w:pStyle w:val="Cuprins1"/>
            <w:tabs>
              <w:tab w:val="right" w:leader="dot" w:pos="9061"/>
            </w:tabs>
            <w:rPr>
              <w:noProof/>
            </w:rPr>
          </w:pPr>
          <w:hyperlink w:anchor="_Toc229056894" w:history="1">
            <w:r w:rsidRPr="00701E86">
              <w:rPr>
                <w:rStyle w:val="Hyperlink"/>
                <w:noProof/>
              </w:rPr>
              <w:t>Secțiunea II - Procedura de solicitare a finanţării și de selecție a proiectelor</w:t>
            </w:r>
            <w:r>
              <w:rPr>
                <w:noProof/>
                <w:webHidden/>
              </w:rPr>
              <w:tab/>
            </w:r>
            <w:r>
              <w:rPr>
                <w:noProof/>
                <w:webHidden/>
              </w:rPr>
              <w:fldChar w:fldCharType="begin"/>
            </w:r>
            <w:r>
              <w:rPr>
                <w:noProof/>
                <w:webHidden/>
              </w:rPr>
              <w:instrText xml:space="preserve"> PAGEREF _Toc229056894 \h </w:instrText>
            </w:r>
            <w:r>
              <w:rPr>
                <w:noProof/>
                <w:webHidden/>
              </w:rPr>
            </w:r>
            <w:r>
              <w:rPr>
                <w:noProof/>
                <w:webHidden/>
              </w:rPr>
              <w:fldChar w:fldCharType="separate"/>
            </w:r>
            <w:r>
              <w:rPr>
                <w:noProof/>
                <w:webHidden/>
              </w:rPr>
              <w:t>7</w:t>
            </w:r>
            <w:r>
              <w:rPr>
                <w:noProof/>
                <w:webHidden/>
              </w:rPr>
              <w:fldChar w:fldCharType="end"/>
            </w:r>
          </w:hyperlink>
        </w:p>
        <w:p w14:paraId="4B6AD977" w14:textId="7D79C782" w:rsidR="006D7C92" w:rsidRDefault="006D7C92">
          <w:pPr>
            <w:pStyle w:val="Cuprins1"/>
            <w:tabs>
              <w:tab w:val="right" w:leader="dot" w:pos="9061"/>
            </w:tabs>
            <w:rPr>
              <w:noProof/>
            </w:rPr>
          </w:pPr>
          <w:hyperlink w:anchor="_Toc229056895" w:history="1">
            <w:r w:rsidRPr="00701E86">
              <w:rPr>
                <w:rStyle w:val="Hyperlink"/>
                <w:noProof/>
              </w:rPr>
              <w:t>Secțiunea III - Criteriile de acordare a finanţărilor nerambursabile</w:t>
            </w:r>
            <w:r>
              <w:rPr>
                <w:noProof/>
                <w:webHidden/>
              </w:rPr>
              <w:tab/>
            </w:r>
            <w:r>
              <w:rPr>
                <w:noProof/>
                <w:webHidden/>
              </w:rPr>
              <w:fldChar w:fldCharType="begin"/>
            </w:r>
            <w:r>
              <w:rPr>
                <w:noProof/>
                <w:webHidden/>
              </w:rPr>
              <w:instrText xml:space="preserve"> PAGEREF _Toc229056895 \h </w:instrText>
            </w:r>
            <w:r>
              <w:rPr>
                <w:noProof/>
                <w:webHidden/>
              </w:rPr>
            </w:r>
            <w:r>
              <w:rPr>
                <w:noProof/>
                <w:webHidden/>
              </w:rPr>
              <w:fldChar w:fldCharType="separate"/>
            </w:r>
            <w:r>
              <w:rPr>
                <w:noProof/>
                <w:webHidden/>
              </w:rPr>
              <w:t>9</w:t>
            </w:r>
            <w:r>
              <w:rPr>
                <w:noProof/>
                <w:webHidden/>
              </w:rPr>
              <w:fldChar w:fldCharType="end"/>
            </w:r>
          </w:hyperlink>
        </w:p>
        <w:p w14:paraId="5D2579E1" w14:textId="2E0797E2" w:rsidR="006D7C92" w:rsidRDefault="006D7C92">
          <w:pPr>
            <w:pStyle w:val="Cuprins1"/>
            <w:tabs>
              <w:tab w:val="right" w:leader="dot" w:pos="9061"/>
            </w:tabs>
            <w:rPr>
              <w:noProof/>
            </w:rPr>
          </w:pPr>
          <w:hyperlink w:anchor="_Toc229056896" w:history="1">
            <w:r w:rsidRPr="00701E86">
              <w:rPr>
                <w:rStyle w:val="Hyperlink"/>
                <w:noProof/>
              </w:rPr>
              <w:t>Secțiunea IV – Organizarea şi funcţionarea comisiei de analiză şi selecţie a proiectelor</w:t>
            </w:r>
            <w:r>
              <w:rPr>
                <w:noProof/>
                <w:webHidden/>
              </w:rPr>
              <w:tab/>
            </w:r>
            <w:r>
              <w:rPr>
                <w:noProof/>
                <w:webHidden/>
              </w:rPr>
              <w:fldChar w:fldCharType="begin"/>
            </w:r>
            <w:r>
              <w:rPr>
                <w:noProof/>
                <w:webHidden/>
              </w:rPr>
              <w:instrText xml:space="preserve"> PAGEREF _Toc229056896 \h </w:instrText>
            </w:r>
            <w:r>
              <w:rPr>
                <w:noProof/>
                <w:webHidden/>
              </w:rPr>
            </w:r>
            <w:r>
              <w:rPr>
                <w:noProof/>
                <w:webHidden/>
              </w:rPr>
              <w:fldChar w:fldCharType="separate"/>
            </w:r>
            <w:r>
              <w:rPr>
                <w:noProof/>
                <w:webHidden/>
              </w:rPr>
              <w:t>10</w:t>
            </w:r>
            <w:r>
              <w:rPr>
                <w:noProof/>
                <w:webHidden/>
              </w:rPr>
              <w:fldChar w:fldCharType="end"/>
            </w:r>
          </w:hyperlink>
        </w:p>
        <w:p w14:paraId="01C189CE" w14:textId="510921A1" w:rsidR="006D7C92" w:rsidRDefault="006D7C92">
          <w:pPr>
            <w:pStyle w:val="Cuprins1"/>
            <w:tabs>
              <w:tab w:val="right" w:leader="dot" w:pos="9061"/>
            </w:tabs>
            <w:rPr>
              <w:noProof/>
            </w:rPr>
          </w:pPr>
          <w:hyperlink w:anchor="_Toc229056897" w:history="1">
            <w:r w:rsidRPr="00701E86">
              <w:rPr>
                <w:rStyle w:val="Hyperlink"/>
                <w:noProof/>
              </w:rPr>
              <w:t>Secțiunea V – Contractul de finanțare</w:t>
            </w:r>
            <w:r>
              <w:rPr>
                <w:noProof/>
                <w:webHidden/>
              </w:rPr>
              <w:tab/>
            </w:r>
            <w:r>
              <w:rPr>
                <w:noProof/>
                <w:webHidden/>
              </w:rPr>
              <w:fldChar w:fldCharType="begin"/>
            </w:r>
            <w:r>
              <w:rPr>
                <w:noProof/>
                <w:webHidden/>
              </w:rPr>
              <w:instrText xml:space="preserve"> PAGEREF _Toc229056897 \h </w:instrText>
            </w:r>
            <w:r>
              <w:rPr>
                <w:noProof/>
                <w:webHidden/>
              </w:rPr>
            </w:r>
            <w:r>
              <w:rPr>
                <w:noProof/>
                <w:webHidden/>
              </w:rPr>
              <w:fldChar w:fldCharType="separate"/>
            </w:r>
            <w:r>
              <w:rPr>
                <w:noProof/>
                <w:webHidden/>
              </w:rPr>
              <w:t>15</w:t>
            </w:r>
            <w:r>
              <w:rPr>
                <w:noProof/>
                <w:webHidden/>
              </w:rPr>
              <w:fldChar w:fldCharType="end"/>
            </w:r>
          </w:hyperlink>
        </w:p>
        <w:p w14:paraId="78D047E0" w14:textId="7103E4FF" w:rsidR="006D7C92" w:rsidRDefault="006D7C92">
          <w:pPr>
            <w:pStyle w:val="Cuprins1"/>
            <w:tabs>
              <w:tab w:val="right" w:leader="dot" w:pos="9061"/>
            </w:tabs>
            <w:rPr>
              <w:noProof/>
            </w:rPr>
          </w:pPr>
          <w:hyperlink w:anchor="_Toc229056898" w:history="1">
            <w:r w:rsidRPr="00701E86">
              <w:rPr>
                <w:rStyle w:val="Hyperlink"/>
                <w:noProof/>
              </w:rPr>
              <w:t>Secțiunea VI - Procedura de raportare si control</w:t>
            </w:r>
            <w:r>
              <w:rPr>
                <w:noProof/>
                <w:webHidden/>
              </w:rPr>
              <w:tab/>
            </w:r>
            <w:r>
              <w:rPr>
                <w:noProof/>
                <w:webHidden/>
              </w:rPr>
              <w:fldChar w:fldCharType="begin"/>
            </w:r>
            <w:r>
              <w:rPr>
                <w:noProof/>
                <w:webHidden/>
              </w:rPr>
              <w:instrText xml:space="preserve"> PAGEREF _Toc229056898 \h </w:instrText>
            </w:r>
            <w:r>
              <w:rPr>
                <w:noProof/>
                <w:webHidden/>
              </w:rPr>
            </w:r>
            <w:r>
              <w:rPr>
                <w:noProof/>
                <w:webHidden/>
              </w:rPr>
              <w:fldChar w:fldCharType="separate"/>
            </w:r>
            <w:r>
              <w:rPr>
                <w:noProof/>
                <w:webHidden/>
              </w:rPr>
              <w:t>20</w:t>
            </w:r>
            <w:r>
              <w:rPr>
                <w:noProof/>
                <w:webHidden/>
              </w:rPr>
              <w:fldChar w:fldCharType="end"/>
            </w:r>
          </w:hyperlink>
        </w:p>
        <w:p w14:paraId="69624460" w14:textId="4B424D7A" w:rsidR="006D7C92" w:rsidRDefault="006D7C92">
          <w:pPr>
            <w:pStyle w:val="Cuprins1"/>
            <w:tabs>
              <w:tab w:val="right" w:leader="dot" w:pos="9061"/>
            </w:tabs>
            <w:rPr>
              <w:noProof/>
            </w:rPr>
          </w:pPr>
          <w:hyperlink w:anchor="_Toc229056899" w:history="1">
            <w:r w:rsidRPr="00701E86">
              <w:rPr>
                <w:rStyle w:val="Hyperlink"/>
                <w:noProof/>
              </w:rPr>
              <w:t>Secțiunea VII – Sancțiuni</w:t>
            </w:r>
            <w:r>
              <w:rPr>
                <w:noProof/>
                <w:webHidden/>
              </w:rPr>
              <w:tab/>
            </w:r>
            <w:r>
              <w:rPr>
                <w:noProof/>
                <w:webHidden/>
              </w:rPr>
              <w:fldChar w:fldCharType="begin"/>
            </w:r>
            <w:r>
              <w:rPr>
                <w:noProof/>
                <w:webHidden/>
              </w:rPr>
              <w:instrText xml:space="preserve"> PAGEREF _Toc229056899 \h </w:instrText>
            </w:r>
            <w:r>
              <w:rPr>
                <w:noProof/>
                <w:webHidden/>
              </w:rPr>
            </w:r>
            <w:r>
              <w:rPr>
                <w:noProof/>
                <w:webHidden/>
              </w:rPr>
              <w:fldChar w:fldCharType="separate"/>
            </w:r>
            <w:r>
              <w:rPr>
                <w:noProof/>
                <w:webHidden/>
              </w:rPr>
              <w:t>20</w:t>
            </w:r>
            <w:r>
              <w:rPr>
                <w:noProof/>
                <w:webHidden/>
              </w:rPr>
              <w:fldChar w:fldCharType="end"/>
            </w:r>
          </w:hyperlink>
        </w:p>
        <w:p w14:paraId="79E60C49" w14:textId="11E85EF9" w:rsidR="006D7C92" w:rsidRDefault="006D7C92">
          <w:pPr>
            <w:pStyle w:val="Cuprins1"/>
            <w:tabs>
              <w:tab w:val="right" w:leader="dot" w:pos="9061"/>
            </w:tabs>
            <w:rPr>
              <w:noProof/>
            </w:rPr>
          </w:pPr>
          <w:hyperlink w:anchor="_Toc229056900" w:history="1">
            <w:r w:rsidRPr="00701E86">
              <w:rPr>
                <w:rStyle w:val="Hyperlink"/>
                <w:noProof/>
              </w:rPr>
              <w:t>Secțiunea VIII – Prevederi speciale</w:t>
            </w:r>
            <w:r>
              <w:rPr>
                <w:noProof/>
                <w:webHidden/>
              </w:rPr>
              <w:tab/>
            </w:r>
            <w:r>
              <w:rPr>
                <w:noProof/>
                <w:webHidden/>
              </w:rPr>
              <w:fldChar w:fldCharType="begin"/>
            </w:r>
            <w:r>
              <w:rPr>
                <w:noProof/>
                <w:webHidden/>
              </w:rPr>
              <w:instrText xml:space="preserve"> PAGEREF _Toc229056900 \h </w:instrText>
            </w:r>
            <w:r>
              <w:rPr>
                <w:noProof/>
                <w:webHidden/>
              </w:rPr>
            </w:r>
            <w:r>
              <w:rPr>
                <w:noProof/>
                <w:webHidden/>
              </w:rPr>
              <w:fldChar w:fldCharType="separate"/>
            </w:r>
            <w:r>
              <w:rPr>
                <w:noProof/>
                <w:webHidden/>
              </w:rPr>
              <w:t>21</w:t>
            </w:r>
            <w:r>
              <w:rPr>
                <w:noProof/>
                <w:webHidden/>
              </w:rPr>
              <w:fldChar w:fldCharType="end"/>
            </w:r>
          </w:hyperlink>
        </w:p>
        <w:p w14:paraId="09723E90" w14:textId="2A93C5BE" w:rsidR="006D7C92" w:rsidRDefault="006D7C92">
          <w:pPr>
            <w:pStyle w:val="Cuprins1"/>
            <w:tabs>
              <w:tab w:val="right" w:leader="dot" w:pos="9061"/>
            </w:tabs>
            <w:rPr>
              <w:noProof/>
            </w:rPr>
          </w:pPr>
          <w:hyperlink w:anchor="_Toc229056901" w:history="1">
            <w:r w:rsidRPr="00701E86">
              <w:rPr>
                <w:rStyle w:val="Hyperlink"/>
                <w:noProof/>
              </w:rPr>
              <w:t>Secțiunea IX – Dispoziții finale</w:t>
            </w:r>
            <w:r>
              <w:rPr>
                <w:noProof/>
                <w:webHidden/>
              </w:rPr>
              <w:tab/>
            </w:r>
            <w:r>
              <w:rPr>
                <w:noProof/>
                <w:webHidden/>
              </w:rPr>
              <w:fldChar w:fldCharType="begin"/>
            </w:r>
            <w:r>
              <w:rPr>
                <w:noProof/>
                <w:webHidden/>
              </w:rPr>
              <w:instrText xml:space="preserve"> PAGEREF _Toc229056901 \h </w:instrText>
            </w:r>
            <w:r>
              <w:rPr>
                <w:noProof/>
                <w:webHidden/>
              </w:rPr>
            </w:r>
            <w:r>
              <w:rPr>
                <w:noProof/>
                <w:webHidden/>
              </w:rPr>
              <w:fldChar w:fldCharType="separate"/>
            </w:r>
            <w:r>
              <w:rPr>
                <w:noProof/>
                <w:webHidden/>
              </w:rPr>
              <w:t>24</w:t>
            </w:r>
            <w:r>
              <w:rPr>
                <w:noProof/>
                <w:webHidden/>
              </w:rPr>
              <w:fldChar w:fldCharType="end"/>
            </w:r>
          </w:hyperlink>
        </w:p>
        <w:p w14:paraId="7ED6DF78" w14:textId="1C8B8A31" w:rsidR="006D7C92" w:rsidRDefault="006D7C92">
          <w:pPr>
            <w:pStyle w:val="Cuprins1"/>
            <w:tabs>
              <w:tab w:val="right" w:leader="dot" w:pos="9061"/>
            </w:tabs>
            <w:rPr>
              <w:noProof/>
            </w:rPr>
          </w:pPr>
          <w:hyperlink w:anchor="_Toc229056902" w:history="1">
            <w:r w:rsidRPr="00701E86">
              <w:rPr>
                <w:rStyle w:val="Hyperlink"/>
                <w:noProof/>
                <w:lang w:val="ro-RO"/>
              </w:rPr>
              <w:t>Anexe:</w:t>
            </w:r>
            <w:r>
              <w:rPr>
                <w:noProof/>
                <w:webHidden/>
              </w:rPr>
              <w:tab/>
            </w:r>
            <w:r>
              <w:rPr>
                <w:noProof/>
                <w:webHidden/>
              </w:rPr>
              <w:fldChar w:fldCharType="begin"/>
            </w:r>
            <w:r>
              <w:rPr>
                <w:noProof/>
                <w:webHidden/>
              </w:rPr>
              <w:instrText xml:space="preserve"> PAGEREF _Toc229056902 \h </w:instrText>
            </w:r>
            <w:r>
              <w:rPr>
                <w:noProof/>
                <w:webHidden/>
              </w:rPr>
            </w:r>
            <w:r>
              <w:rPr>
                <w:noProof/>
                <w:webHidden/>
              </w:rPr>
              <w:fldChar w:fldCharType="separate"/>
            </w:r>
            <w:r>
              <w:rPr>
                <w:noProof/>
                <w:webHidden/>
              </w:rPr>
              <w:t>24</w:t>
            </w:r>
            <w:r>
              <w:rPr>
                <w:noProof/>
                <w:webHidden/>
              </w:rPr>
              <w:fldChar w:fldCharType="end"/>
            </w:r>
          </w:hyperlink>
        </w:p>
        <w:p w14:paraId="1447F189" w14:textId="535298D9" w:rsidR="006D7C92" w:rsidRDefault="006D7C92">
          <w:pPr>
            <w:pStyle w:val="Cuprins1"/>
            <w:tabs>
              <w:tab w:val="right" w:leader="dot" w:pos="9061"/>
            </w:tabs>
            <w:rPr>
              <w:noProof/>
            </w:rPr>
          </w:pPr>
          <w:hyperlink w:anchor="_Toc229056903" w:history="1">
            <w:r w:rsidRPr="00701E86">
              <w:rPr>
                <w:rStyle w:val="Hyperlink"/>
                <w:noProof/>
                <w:lang w:val="ro-RO"/>
              </w:rPr>
              <w:t>Anexa 1 – Ghid privind decontarea cheltuielilor din finanțarea nerambursabilă</w:t>
            </w:r>
            <w:r>
              <w:rPr>
                <w:noProof/>
                <w:webHidden/>
              </w:rPr>
              <w:tab/>
            </w:r>
            <w:r>
              <w:rPr>
                <w:noProof/>
                <w:webHidden/>
              </w:rPr>
              <w:fldChar w:fldCharType="begin"/>
            </w:r>
            <w:r>
              <w:rPr>
                <w:noProof/>
                <w:webHidden/>
              </w:rPr>
              <w:instrText xml:space="preserve"> PAGEREF _Toc229056903 \h </w:instrText>
            </w:r>
            <w:r>
              <w:rPr>
                <w:noProof/>
                <w:webHidden/>
              </w:rPr>
            </w:r>
            <w:r>
              <w:rPr>
                <w:noProof/>
                <w:webHidden/>
              </w:rPr>
              <w:fldChar w:fldCharType="separate"/>
            </w:r>
            <w:r>
              <w:rPr>
                <w:noProof/>
                <w:webHidden/>
              </w:rPr>
              <w:t>24</w:t>
            </w:r>
            <w:r>
              <w:rPr>
                <w:noProof/>
                <w:webHidden/>
              </w:rPr>
              <w:fldChar w:fldCharType="end"/>
            </w:r>
          </w:hyperlink>
        </w:p>
        <w:p w14:paraId="3F00E65C" w14:textId="22BEB133" w:rsidR="006D7C92" w:rsidRDefault="006D7C92">
          <w:r>
            <w:rPr>
              <w:b/>
              <w:bCs/>
            </w:rPr>
            <w:fldChar w:fldCharType="end"/>
          </w:r>
        </w:p>
      </w:sdtContent>
    </w:sdt>
    <w:p w14:paraId="45A5D585" w14:textId="77777777" w:rsidR="007F2AE7" w:rsidRPr="007F2AE7" w:rsidRDefault="007F2AE7" w:rsidP="00C752C4">
      <w:pPr>
        <w:spacing w:line="360" w:lineRule="auto"/>
        <w:jc w:val="center"/>
        <w:rPr>
          <w:rStyle w:val="Robust"/>
          <w:color w:val="C45911" w:themeColor="accent2" w:themeShade="BF"/>
          <w:sz w:val="24"/>
          <w:szCs w:val="24"/>
          <w:lang w:val="fr-FR"/>
        </w:rPr>
      </w:pPr>
    </w:p>
    <w:p w14:paraId="5C1DD555" w14:textId="77777777" w:rsidR="007F2AE7" w:rsidRPr="007F2AE7" w:rsidRDefault="007F2AE7" w:rsidP="00C752C4">
      <w:pPr>
        <w:spacing w:line="360" w:lineRule="auto"/>
        <w:jc w:val="center"/>
        <w:rPr>
          <w:rStyle w:val="Robust"/>
          <w:color w:val="C45911" w:themeColor="accent2" w:themeShade="BF"/>
          <w:sz w:val="24"/>
          <w:szCs w:val="24"/>
          <w:lang w:val="fr-FR"/>
        </w:rPr>
      </w:pPr>
    </w:p>
    <w:p w14:paraId="04F1F92F" w14:textId="77777777" w:rsidR="007F2AE7" w:rsidRPr="007F2AE7" w:rsidRDefault="007F2AE7" w:rsidP="00C752C4">
      <w:pPr>
        <w:spacing w:line="360" w:lineRule="auto"/>
        <w:jc w:val="center"/>
        <w:rPr>
          <w:rStyle w:val="Robust"/>
          <w:color w:val="C45911" w:themeColor="accent2" w:themeShade="BF"/>
          <w:sz w:val="24"/>
          <w:szCs w:val="24"/>
          <w:lang w:val="fr-FR"/>
        </w:rPr>
      </w:pPr>
    </w:p>
    <w:p w14:paraId="2BC10C00" w14:textId="77777777" w:rsidR="007F2AE7" w:rsidRPr="007F2AE7" w:rsidRDefault="007F2AE7" w:rsidP="00C752C4">
      <w:pPr>
        <w:spacing w:line="360" w:lineRule="auto"/>
        <w:jc w:val="center"/>
        <w:rPr>
          <w:rStyle w:val="Robust"/>
          <w:color w:val="C45911" w:themeColor="accent2" w:themeShade="BF"/>
          <w:sz w:val="24"/>
          <w:szCs w:val="24"/>
          <w:lang w:val="fr-FR"/>
        </w:rPr>
      </w:pPr>
    </w:p>
    <w:p w14:paraId="2BA488F8" w14:textId="77777777" w:rsidR="007F2AE7" w:rsidRPr="007F2AE7" w:rsidRDefault="007F2AE7" w:rsidP="00C752C4">
      <w:pPr>
        <w:spacing w:line="360" w:lineRule="auto"/>
        <w:jc w:val="center"/>
        <w:rPr>
          <w:rStyle w:val="Robust"/>
          <w:color w:val="C45911" w:themeColor="accent2" w:themeShade="BF"/>
          <w:sz w:val="24"/>
          <w:szCs w:val="24"/>
          <w:lang w:val="fr-FR"/>
        </w:rPr>
      </w:pPr>
    </w:p>
    <w:p w14:paraId="1A6DA3A4" w14:textId="77777777" w:rsidR="007F2AE7" w:rsidRPr="007F2AE7" w:rsidRDefault="007F2AE7" w:rsidP="00C752C4">
      <w:pPr>
        <w:spacing w:line="360" w:lineRule="auto"/>
        <w:jc w:val="center"/>
        <w:rPr>
          <w:rStyle w:val="Robust"/>
          <w:color w:val="C45911" w:themeColor="accent2" w:themeShade="BF"/>
          <w:sz w:val="24"/>
          <w:szCs w:val="24"/>
          <w:lang w:val="fr-FR"/>
        </w:rPr>
      </w:pPr>
    </w:p>
    <w:p w14:paraId="508F59BD" w14:textId="77777777" w:rsidR="007F2AE7" w:rsidRPr="007F2AE7" w:rsidRDefault="007F2AE7" w:rsidP="00C752C4">
      <w:pPr>
        <w:spacing w:line="360" w:lineRule="auto"/>
        <w:jc w:val="center"/>
        <w:rPr>
          <w:rStyle w:val="Robust"/>
          <w:color w:val="C45911" w:themeColor="accent2" w:themeShade="BF"/>
          <w:sz w:val="24"/>
          <w:szCs w:val="24"/>
          <w:lang w:val="fr-FR"/>
        </w:rPr>
      </w:pPr>
    </w:p>
    <w:p w14:paraId="111B65F8" w14:textId="77777777" w:rsidR="007F2AE7" w:rsidRPr="007F2AE7" w:rsidRDefault="007F2AE7" w:rsidP="00C752C4">
      <w:pPr>
        <w:spacing w:line="360" w:lineRule="auto"/>
        <w:jc w:val="center"/>
        <w:rPr>
          <w:rStyle w:val="Robust"/>
          <w:color w:val="C45911" w:themeColor="accent2" w:themeShade="BF"/>
          <w:sz w:val="24"/>
          <w:szCs w:val="24"/>
          <w:lang w:val="fr-FR"/>
        </w:rPr>
      </w:pPr>
    </w:p>
    <w:p w14:paraId="67D0754F" w14:textId="77777777" w:rsidR="007F2AE7" w:rsidRPr="007F2AE7" w:rsidRDefault="007F2AE7" w:rsidP="00C752C4">
      <w:pPr>
        <w:spacing w:line="360" w:lineRule="auto"/>
        <w:jc w:val="center"/>
        <w:rPr>
          <w:rStyle w:val="Robust"/>
          <w:color w:val="C45911" w:themeColor="accent2" w:themeShade="BF"/>
          <w:sz w:val="24"/>
          <w:szCs w:val="24"/>
          <w:lang w:val="fr-FR"/>
        </w:rPr>
      </w:pPr>
    </w:p>
    <w:p w14:paraId="564E12DE" w14:textId="77777777" w:rsidR="007F2AE7" w:rsidRPr="007F2AE7" w:rsidRDefault="007F2AE7" w:rsidP="00C752C4">
      <w:pPr>
        <w:spacing w:line="360" w:lineRule="auto"/>
        <w:jc w:val="center"/>
        <w:rPr>
          <w:rStyle w:val="Robust"/>
          <w:color w:val="C45911" w:themeColor="accent2" w:themeShade="BF"/>
          <w:sz w:val="24"/>
          <w:szCs w:val="24"/>
          <w:lang w:val="fr-FR"/>
        </w:rPr>
      </w:pPr>
    </w:p>
    <w:p w14:paraId="27215E23" w14:textId="77777777" w:rsidR="007F2AE7" w:rsidRPr="007F2AE7" w:rsidRDefault="007F2AE7" w:rsidP="00C752C4">
      <w:pPr>
        <w:spacing w:line="360" w:lineRule="auto"/>
        <w:jc w:val="center"/>
        <w:rPr>
          <w:rStyle w:val="Robust"/>
          <w:color w:val="C45911" w:themeColor="accent2" w:themeShade="BF"/>
          <w:sz w:val="24"/>
          <w:szCs w:val="24"/>
          <w:lang w:val="fr-FR"/>
        </w:rPr>
      </w:pPr>
    </w:p>
    <w:p w14:paraId="1B093FDA" w14:textId="77777777" w:rsidR="007F2AE7" w:rsidRPr="007F2AE7" w:rsidRDefault="007F2AE7" w:rsidP="00C752C4">
      <w:pPr>
        <w:spacing w:line="360" w:lineRule="auto"/>
        <w:jc w:val="center"/>
        <w:rPr>
          <w:rStyle w:val="Robust"/>
          <w:color w:val="C45911" w:themeColor="accent2" w:themeShade="BF"/>
          <w:sz w:val="24"/>
          <w:szCs w:val="24"/>
          <w:lang w:val="fr-FR"/>
        </w:rPr>
      </w:pPr>
    </w:p>
    <w:p w14:paraId="45B17147" w14:textId="77777777" w:rsidR="007F2AE7" w:rsidRDefault="007F2AE7" w:rsidP="00C752C4">
      <w:pPr>
        <w:spacing w:line="360" w:lineRule="auto"/>
        <w:jc w:val="center"/>
        <w:rPr>
          <w:rStyle w:val="Robust"/>
          <w:color w:val="C45911" w:themeColor="accent2" w:themeShade="BF"/>
          <w:sz w:val="24"/>
          <w:szCs w:val="24"/>
          <w:lang w:val="fr-FR"/>
        </w:rPr>
      </w:pPr>
    </w:p>
    <w:p w14:paraId="4D73B956" w14:textId="77777777" w:rsidR="007F2AE7" w:rsidRDefault="007F2AE7" w:rsidP="00C752C4">
      <w:pPr>
        <w:spacing w:line="360" w:lineRule="auto"/>
        <w:jc w:val="center"/>
        <w:rPr>
          <w:rStyle w:val="Robust"/>
          <w:color w:val="C45911" w:themeColor="accent2" w:themeShade="BF"/>
          <w:sz w:val="24"/>
          <w:szCs w:val="24"/>
          <w:lang w:val="fr-FR"/>
        </w:rPr>
      </w:pPr>
    </w:p>
    <w:p w14:paraId="0E3EC668" w14:textId="77777777" w:rsidR="007F2AE7" w:rsidRDefault="007F2AE7" w:rsidP="00C752C4">
      <w:pPr>
        <w:spacing w:line="360" w:lineRule="auto"/>
        <w:jc w:val="center"/>
        <w:rPr>
          <w:rStyle w:val="Robust"/>
          <w:color w:val="C45911" w:themeColor="accent2" w:themeShade="BF"/>
          <w:sz w:val="24"/>
          <w:szCs w:val="24"/>
          <w:lang w:val="fr-FR"/>
        </w:rPr>
      </w:pPr>
    </w:p>
    <w:p w14:paraId="66A547ED" w14:textId="77777777" w:rsidR="007F2AE7" w:rsidRDefault="007F2AE7" w:rsidP="00C752C4">
      <w:pPr>
        <w:spacing w:line="360" w:lineRule="auto"/>
        <w:jc w:val="center"/>
        <w:rPr>
          <w:rStyle w:val="Robust"/>
          <w:color w:val="C45911" w:themeColor="accent2" w:themeShade="BF"/>
          <w:sz w:val="24"/>
          <w:szCs w:val="24"/>
          <w:lang w:val="fr-FR"/>
        </w:rPr>
      </w:pPr>
    </w:p>
    <w:p w14:paraId="419D7B64" w14:textId="77777777" w:rsidR="007F2AE7" w:rsidRDefault="007F2AE7" w:rsidP="00C752C4">
      <w:pPr>
        <w:spacing w:line="360" w:lineRule="auto"/>
        <w:jc w:val="center"/>
        <w:rPr>
          <w:rStyle w:val="Robust"/>
          <w:color w:val="C45911" w:themeColor="accent2" w:themeShade="BF"/>
          <w:sz w:val="24"/>
          <w:szCs w:val="24"/>
          <w:lang w:val="fr-FR"/>
        </w:rPr>
      </w:pPr>
    </w:p>
    <w:p w14:paraId="244E89F3" w14:textId="77777777" w:rsidR="007F2AE7" w:rsidRDefault="007F2AE7" w:rsidP="00C752C4">
      <w:pPr>
        <w:spacing w:line="360" w:lineRule="auto"/>
        <w:jc w:val="center"/>
        <w:rPr>
          <w:rStyle w:val="Robust"/>
          <w:color w:val="C45911" w:themeColor="accent2" w:themeShade="BF"/>
          <w:sz w:val="24"/>
          <w:szCs w:val="24"/>
          <w:lang w:val="fr-FR"/>
        </w:rPr>
      </w:pPr>
    </w:p>
    <w:p w14:paraId="7C627DA8" w14:textId="77777777" w:rsidR="007F2AE7" w:rsidRDefault="007F2AE7" w:rsidP="00C752C4">
      <w:pPr>
        <w:spacing w:line="360" w:lineRule="auto"/>
        <w:jc w:val="center"/>
        <w:rPr>
          <w:rStyle w:val="Robust"/>
          <w:color w:val="C45911" w:themeColor="accent2" w:themeShade="BF"/>
          <w:sz w:val="24"/>
          <w:szCs w:val="24"/>
          <w:lang w:val="fr-FR"/>
        </w:rPr>
      </w:pPr>
    </w:p>
    <w:p w14:paraId="46E8BA67" w14:textId="77777777" w:rsidR="007F2AE7" w:rsidRDefault="007F2AE7" w:rsidP="00C752C4">
      <w:pPr>
        <w:spacing w:line="360" w:lineRule="auto"/>
        <w:jc w:val="center"/>
        <w:rPr>
          <w:rStyle w:val="Robust"/>
          <w:color w:val="C45911" w:themeColor="accent2" w:themeShade="BF"/>
          <w:sz w:val="24"/>
          <w:szCs w:val="24"/>
          <w:lang w:val="fr-FR"/>
        </w:rPr>
      </w:pPr>
    </w:p>
    <w:p w14:paraId="6CCED2AB" w14:textId="77777777" w:rsidR="007F2AE7" w:rsidRPr="007F2AE7" w:rsidRDefault="007F2AE7" w:rsidP="00C752C4">
      <w:pPr>
        <w:spacing w:line="360" w:lineRule="auto"/>
        <w:jc w:val="center"/>
        <w:rPr>
          <w:rStyle w:val="Robust"/>
          <w:color w:val="C45911" w:themeColor="accent2" w:themeShade="BF"/>
          <w:sz w:val="24"/>
          <w:szCs w:val="24"/>
          <w:lang w:val="fr-FR"/>
        </w:rPr>
      </w:pPr>
    </w:p>
    <w:p w14:paraId="75A14A0A" w14:textId="77777777" w:rsidR="007F2AE7" w:rsidRPr="007F2AE7" w:rsidRDefault="007F2AE7" w:rsidP="00C752C4">
      <w:pPr>
        <w:spacing w:line="360" w:lineRule="auto"/>
        <w:jc w:val="center"/>
        <w:rPr>
          <w:rStyle w:val="Robust"/>
          <w:color w:val="C45911" w:themeColor="accent2" w:themeShade="BF"/>
          <w:sz w:val="24"/>
          <w:szCs w:val="24"/>
          <w:lang w:val="fr-FR"/>
        </w:rPr>
      </w:pPr>
    </w:p>
    <w:p w14:paraId="3ADDE882" w14:textId="77777777" w:rsidR="007F2AE7" w:rsidRPr="007F2AE7" w:rsidRDefault="007F2AE7" w:rsidP="00C752C4">
      <w:pPr>
        <w:spacing w:line="360" w:lineRule="auto"/>
        <w:jc w:val="center"/>
        <w:rPr>
          <w:rStyle w:val="Robust"/>
          <w:color w:val="C45911" w:themeColor="accent2" w:themeShade="BF"/>
          <w:sz w:val="24"/>
          <w:szCs w:val="24"/>
          <w:lang w:val="fr-FR"/>
        </w:rPr>
      </w:pPr>
    </w:p>
    <w:p w14:paraId="65F55219" w14:textId="77777777" w:rsidR="007F2AE7" w:rsidRPr="007F2AE7" w:rsidRDefault="007F2AE7" w:rsidP="00C752C4">
      <w:pPr>
        <w:spacing w:line="360" w:lineRule="auto"/>
        <w:jc w:val="center"/>
        <w:rPr>
          <w:rStyle w:val="Robust"/>
          <w:color w:val="C45911" w:themeColor="accent2" w:themeShade="BF"/>
          <w:sz w:val="24"/>
          <w:szCs w:val="24"/>
          <w:lang w:val="fr-FR"/>
        </w:rPr>
      </w:pPr>
    </w:p>
    <w:p w14:paraId="1B7BF5CA" w14:textId="5FB1F496" w:rsidR="00E128F8" w:rsidRPr="007F2AE7" w:rsidRDefault="00E128F8" w:rsidP="007F2AE7">
      <w:pPr>
        <w:pStyle w:val="Titlu1"/>
        <w:rPr>
          <w:rStyle w:val="Robust"/>
          <w:b/>
          <w:bCs/>
        </w:rPr>
      </w:pPr>
      <w:bookmarkStart w:id="0" w:name="_Toc229056888"/>
      <w:proofErr w:type="spellStart"/>
      <w:r w:rsidRPr="007F2AE7">
        <w:rPr>
          <w:rStyle w:val="Robust"/>
          <w:b/>
          <w:bCs/>
        </w:rPr>
        <w:t>Secțiunea</w:t>
      </w:r>
      <w:proofErr w:type="spellEnd"/>
      <w:r w:rsidRPr="007F2AE7">
        <w:rPr>
          <w:rStyle w:val="Robust"/>
          <w:b/>
          <w:bCs/>
        </w:rPr>
        <w:t xml:space="preserve"> I - </w:t>
      </w:r>
      <w:proofErr w:type="spellStart"/>
      <w:r w:rsidRPr="007F2AE7">
        <w:rPr>
          <w:rStyle w:val="Robust"/>
          <w:b/>
          <w:bCs/>
        </w:rPr>
        <w:t>Dispoziţii</w:t>
      </w:r>
      <w:proofErr w:type="spellEnd"/>
      <w:r w:rsidRPr="007F2AE7">
        <w:rPr>
          <w:rStyle w:val="Robust"/>
          <w:b/>
          <w:bCs/>
        </w:rPr>
        <w:t xml:space="preserve"> generale</w:t>
      </w:r>
      <w:bookmarkEnd w:id="0"/>
    </w:p>
    <w:p w14:paraId="1CE6EB53" w14:textId="1E3DA866" w:rsidR="007466FB" w:rsidRPr="00A323D8" w:rsidRDefault="007466FB" w:rsidP="00A323D8">
      <w:pPr>
        <w:pStyle w:val="Titlu2"/>
      </w:pPr>
      <w:bookmarkStart w:id="1" w:name="_Toc229056889"/>
      <w:r w:rsidRPr="00A323D8">
        <w:t xml:space="preserve">Scop </w:t>
      </w:r>
      <w:proofErr w:type="spellStart"/>
      <w:r w:rsidRPr="00A323D8">
        <w:t>si</w:t>
      </w:r>
      <w:proofErr w:type="spellEnd"/>
      <w:r w:rsidRPr="00A323D8">
        <w:t xml:space="preserve"> </w:t>
      </w:r>
      <w:proofErr w:type="spellStart"/>
      <w:r w:rsidRPr="00A323D8">
        <w:t>definiții</w:t>
      </w:r>
      <w:bookmarkEnd w:id="1"/>
      <w:proofErr w:type="spellEnd"/>
    </w:p>
    <w:p w14:paraId="3ED99291" w14:textId="19DD291B" w:rsidR="00E128F8" w:rsidRPr="007F2AE7" w:rsidRDefault="007466FB"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Art. 1</w:t>
      </w:r>
      <w:r w:rsidRPr="007F2AE7">
        <w:rPr>
          <w:rFonts w:ascii="Times New Roman" w:hAnsi="Times New Roman"/>
          <w:sz w:val="24"/>
          <w:szCs w:val="24"/>
          <w:lang w:val="ro-RO"/>
        </w:rPr>
        <w:t xml:space="preserve">. </w:t>
      </w:r>
      <w:r w:rsidR="00E128F8" w:rsidRPr="007F2AE7">
        <w:rPr>
          <w:rFonts w:ascii="Times New Roman" w:hAnsi="Times New Roman"/>
          <w:sz w:val="24"/>
          <w:szCs w:val="24"/>
          <w:lang w:val="ro-RO"/>
        </w:rPr>
        <w:t xml:space="preserve">Prezentul GHID are ca scop stabilirea principiilor, cadrului general </w:t>
      </w:r>
      <w:r w:rsidR="007F2AE7">
        <w:rPr>
          <w:rFonts w:ascii="Times New Roman" w:hAnsi="Times New Roman"/>
          <w:sz w:val="24"/>
          <w:szCs w:val="24"/>
          <w:lang w:val="ro-RO"/>
        </w:rPr>
        <w:t>ș</w:t>
      </w:r>
      <w:r w:rsidR="00E128F8" w:rsidRPr="007F2AE7">
        <w:rPr>
          <w:rFonts w:ascii="Times New Roman" w:hAnsi="Times New Roman"/>
          <w:sz w:val="24"/>
          <w:szCs w:val="24"/>
          <w:lang w:val="ro-RO"/>
        </w:rPr>
        <w:t>i a procedurilor necesar</w:t>
      </w:r>
      <w:r w:rsidR="006F6045" w:rsidRPr="007F2AE7">
        <w:rPr>
          <w:rFonts w:ascii="Times New Roman" w:hAnsi="Times New Roman"/>
          <w:sz w:val="24"/>
          <w:szCs w:val="24"/>
          <w:lang w:val="ro-RO"/>
        </w:rPr>
        <w:t>e</w:t>
      </w:r>
      <w:r w:rsidR="00E128F8" w:rsidRPr="007F2AE7">
        <w:rPr>
          <w:rFonts w:ascii="Times New Roman" w:hAnsi="Times New Roman"/>
          <w:sz w:val="24"/>
          <w:szCs w:val="24"/>
          <w:lang w:val="ro-RO"/>
        </w:rPr>
        <w:t xml:space="preserve"> a fi parcurse pentru atribuirea contractelor de finan</w:t>
      </w:r>
      <w:r w:rsidR="007F2AE7">
        <w:rPr>
          <w:rFonts w:ascii="Times New Roman" w:hAnsi="Times New Roman"/>
          <w:sz w:val="24"/>
          <w:szCs w:val="24"/>
          <w:lang w:val="ro-RO"/>
        </w:rPr>
        <w:t>ț</w:t>
      </w:r>
      <w:r w:rsidR="00E128F8" w:rsidRPr="007F2AE7">
        <w:rPr>
          <w:rFonts w:ascii="Times New Roman" w:hAnsi="Times New Roman"/>
          <w:sz w:val="24"/>
          <w:szCs w:val="24"/>
          <w:lang w:val="ro-RO"/>
        </w:rPr>
        <w:t xml:space="preserve">are nerambursabilă din fonduri publice pentru </w:t>
      </w:r>
      <w:proofErr w:type="spellStart"/>
      <w:r w:rsidR="00E128F8" w:rsidRPr="007F2AE7">
        <w:rPr>
          <w:rFonts w:ascii="Times New Roman" w:hAnsi="Times New Roman"/>
          <w:sz w:val="24"/>
          <w:szCs w:val="24"/>
          <w:lang w:val="ro-RO"/>
        </w:rPr>
        <w:t>activităţi</w:t>
      </w:r>
      <w:proofErr w:type="spellEnd"/>
      <w:r w:rsidR="00E128F8" w:rsidRPr="007F2AE7">
        <w:rPr>
          <w:rFonts w:ascii="Times New Roman" w:hAnsi="Times New Roman"/>
          <w:sz w:val="24"/>
          <w:szCs w:val="24"/>
          <w:lang w:val="ro-RO"/>
        </w:rPr>
        <w:t xml:space="preserve"> culturale nonprofit, de interes general, finan</w:t>
      </w:r>
      <w:r w:rsidR="007F2AE7">
        <w:rPr>
          <w:rFonts w:ascii="Times New Roman" w:hAnsi="Times New Roman"/>
          <w:sz w:val="24"/>
          <w:szCs w:val="24"/>
          <w:lang w:val="ro-RO"/>
        </w:rPr>
        <w:t>ț</w:t>
      </w:r>
      <w:r w:rsidR="00E128F8" w:rsidRPr="007F2AE7">
        <w:rPr>
          <w:rFonts w:ascii="Times New Roman" w:hAnsi="Times New Roman"/>
          <w:sz w:val="24"/>
          <w:szCs w:val="24"/>
          <w:lang w:val="ro-RO"/>
        </w:rPr>
        <w:t xml:space="preserve">are acordată de Consiliul Local </w:t>
      </w:r>
      <w:r w:rsidR="007F2AE7" w:rsidRPr="007F2AE7">
        <w:rPr>
          <w:rFonts w:ascii="Times New Roman" w:hAnsi="Times New Roman"/>
          <w:sz w:val="24"/>
          <w:szCs w:val="24"/>
          <w:lang w:val="ro-RO"/>
        </w:rPr>
        <w:t>Săliște</w:t>
      </w:r>
      <w:r w:rsidR="00E128F8" w:rsidRPr="007F2AE7">
        <w:rPr>
          <w:rFonts w:ascii="Times New Roman" w:hAnsi="Times New Roman"/>
          <w:sz w:val="24"/>
          <w:szCs w:val="24"/>
          <w:lang w:val="ro-RO"/>
        </w:rPr>
        <w:t xml:space="preserve"> </w:t>
      </w:r>
      <w:r w:rsidR="007F2AE7">
        <w:rPr>
          <w:rFonts w:ascii="Times New Roman" w:hAnsi="Times New Roman"/>
          <w:sz w:val="24"/>
          <w:szCs w:val="24"/>
          <w:lang w:val="ro-RO"/>
        </w:rPr>
        <w:t>ș</w:t>
      </w:r>
      <w:r w:rsidR="00E128F8" w:rsidRPr="007F2AE7">
        <w:rPr>
          <w:rFonts w:ascii="Times New Roman" w:hAnsi="Times New Roman"/>
          <w:sz w:val="24"/>
          <w:szCs w:val="24"/>
          <w:lang w:val="ro-RO"/>
        </w:rPr>
        <w:t xml:space="preserve">i Primăria </w:t>
      </w:r>
      <w:r w:rsidR="007F2AE7" w:rsidRPr="007F2AE7">
        <w:rPr>
          <w:rFonts w:ascii="Times New Roman" w:hAnsi="Times New Roman"/>
          <w:sz w:val="24"/>
          <w:szCs w:val="24"/>
          <w:lang w:val="ro-RO"/>
        </w:rPr>
        <w:t>Orașului Săliște</w:t>
      </w:r>
      <w:r w:rsidR="00A85F18" w:rsidRPr="007F2AE7">
        <w:rPr>
          <w:rFonts w:ascii="Times New Roman" w:hAnsi="Times New Roman"/>
          <w:sz w:val="24"/>
          <w:szCs w:val="24"/>
          <w:lang w:val="ro-RO"/>
        </w:rPr>
        <w:t>, în conformitate cu OG 51/1998, modificat</w:t>
      </w:r>
      <w:r w:rsidR="006F6045" w:rsidRPr="007F2AE7">
        <w:rPr>
          <w:rFonts w:ascii="Times New Roman" w:hAnsi="Times New Roman"/>
          <w:sz w:val="24"/>
          <w:szCs w:val="24"/>
          <w:lang w:val="ro-RO"/>
        </w:rPr>
        <w:t>ă</w:t>
      </w:r>
      <w:r w:rsidR="00A85F18" w:rsidRPr="007F2AE7">
        <w:rPr>
          <w:rFonts w:ascii="Times New Roman" w:hAnsi="Times New Roman"/>
          <w:sz w:val="24"/>
          <w:szCs w:val="24"/>
          <w:lang w:val="ro-RO"/>
        </w:rPr>
        <w:t xml:space="preserve"> </w:t>
      </w:r>
      <w:r w:rsidR="006F6045" w:rsidRPr="007F2AE7">
        <w:rPr>
          <w:rFonts w:ascii="Times New Roman" w:hAnsi="Times New Roman"/>
          <w:sz w:val="24"/>
          <w:szCs w:val="24"/>
          <w:lang w:val="ro-RO"/>
        </w:rPr>
        <w:t>ș</w:t>
      </w:r>
      <w:r w:rsidR="00A85F18" w:rsidRPr="007F2AE7">
        <w:rPr>
          <w:rFonts w:ascii="Times New Roman" w:hAnsi="Times New Roman"/>
          <w:sz w:val="24"/>
          <w:szCs w:val="24"/>
          <w:lang w:val="ro-RO"/>
        </w:rPr>
        <w:t xml:space="preserve">i </w:t>
      </w:r>
      <w:r w:rsidR="001B0DCE" w:rsidRPr="007F2AE7">
        <w:rPr>
          <w:rFonts w:ascii="Times New Roman" w:hAnsi="Times New Roman"/>
          <w:sz w:val="24"/>
          <w:szCs w:val="24"/>
          <w:lang w:val="ro-RO"/>
        </w:rPr>
        <w:t>actualizată</w:t>
      </w:r>
    </w:p>
    <w:p w14:paraId="636037F6" w14:textId="28737BFB" w:rsidR="00E128F8" w:rsidRPr="007F2AE7" w:rsidRDefault="00E128F8" w:rsidP="00F337D4">
      <w:pPr>
        <w:spacing w:after="0" w:line="360" w:lineRule="auto"/>
        <w:jc w:val="both"/>
        <w:rPr>
          <w:rFonts w:ascii="Times New Roman" w:hAnsi="Times New Roman"/>
          <w:sz w:val="24"/>
          <w:szCs w:val="24"/>
          <w:lang w:val="ro-RO"/>
        </w:rPr>
      </w:pPr>
      <w:bookmarkStart w:id="2" w:name="__RefHeading___Toc29385968"/>
      <w:bookmarkStart w:id="3" w:name="__RefHeading___Toc29385969"/>
      <w:bookmarkEnd w:id="2"/>
      <w:bookmarkEnd w:id="3"/>
      <w:r w:rsidRPr="007F2AE7">
        <w:rPr>
          <w:rFonts w:ascii="Times New Roman" w:hAnsi="Times New Roman"/>
          <w:b/>
          <w:sz w:val="24"/>
          <w:szCs w:val="24"/>
          <w:lang w:val="ro-RO"/>
        </w:rPr>
        <w:t>Art. 2</w:t>
      </w:r>
      <w:r w:rsidR="007466FB" w:rsidRPr="007F2AE7">
        <w:rPr>
          <w:rFonts w:ascii="Times New Roman" w:hAnsi="Times New Roman"/>
          <w:b/>
          <w:sz w:val="24"/>
          <w:szCs w:val="24"/>
          <w:lang w:val="ro-RO"/>
        </w:rPr>
        <w:t>.</w:t>
      </w:r>
      <w:r w:rsidRPr="007F2AE7">
        <w:rPr>
          <w:rFonts w:ascii="Times New Roman" w:hAnsi="Times New Roman"/>
          <w:b/>
          <w:sz w:val="24"/>
          <w:szCs w:val="24"/>
          <w:lang w:val="ro-RO"/>
        </w:rPr>
        <w:t xml:space="preserve"> </w:t>
      </w:r>
      <w:r w:rsidRPr="007F2AE7">
        <w:rPr>
          <w:rFonts w:ascii="Times New Roman" w:hAnsi="Times New Roman"/>
          <w:sz w:val="24"/>
          <w:szCs w:val="24"/>
          <w:lang w:val="ro-RO"/>
        </w:rPr>
        <w:t xml:space="preserve">În înțelesul prezentului GHID, termenii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expresiile de mai jos au următoarele semnificații:</w:t>
      </w:r>
    </w:p>
    <w:p w14:paraId="7D4FB80C" w14:textId="7603C10C" w:rsidR="00E128F8" w:rsidRPr="007F2AE7" w:rsidRDefault="00E128F8" w:rsidP="00F337D4">
      <w:pPr>
        <w:spacing w:after="0" w:line="360" w:lineRule="auto"/>
        <w:jc w:val="both"/>
        <w:rPr>
          <w:rFonts w:ascii="Times New Roman" w:hAnsi="Times New Roman"/>
          <w:sz w:val="24"/>
          <w:szCs w:val="24"/>
          <w:lang w:val="fr-FR"/>
        </w:rPr>
      </w:pPr>
      <w:r w:rsidRPr="007F2AE7">
        <w:rPr>
          <w:rFonts w:ascii="Times New Roman" w:hAnsi="Times New Roman"/>
          <w:sz w:val="24"/>
          <w:szCs w:val="24"/>
          <w:lang w:val="ro-RO"/>
        </w:rPr>
        <w:t xml:space="preserve">a) </w:t>
      </w:r>
      <w:r w:rsidRPr="007F2AE7">
        <w:rPr>
          <w:rFonts w:ascii="Times New Roman" w:hAnsi="Times New Roman"/>
          <w:i/>
          <w:iCs/>
          <w:sz w:val="24"/>
          <w:szCs w:val="24"/>
          <w:lang w:val="ro-RO"/>
        </w:rPr>
        <w:t xml:space="preserve">autoritate </w:t>
      </w:r>
      <w:proofErr w:type="spellStart"/>
      <w:r w:rsidRPr="007F2AE7">
        <w:rPr>
          <w:rFonts w:ascii="Times New Roman" w:hAnsi="Times New Roman"/>
          <w:i/>
          <w:iCs/>
          <w:sz w:val="24"/>
          <w:szCs w:val="24"/>
          <w:lang w:val="ro-RO"/>
        </w:rPr>
        <w:t>finanţatoare</w:t>
      </w:r>
      <w:proofErr w:type="spellEnd"/>
      <w:r w:rsidRPr="007F2AE7">
        <w:rPr>
          <w:rFonts w:ascii="Times New Roman" w:hAnsi="Times New Roman"/>
          <w:sz w:val="24"/>
          <w:szCs w:val="24"/>
          <w:lang w:val="ro-RO"/>
        </w:rPr>
        <w:t xml:space="preserve"> – </w:t>
      </w:r>
      <w:r w:rsidR="007F2AE7" w:rsidRPr="007F2AE7">
        <w:rPr>
          <w:rFonts w:ascii="Times New Roman" w:hAnsi="Times New Roman"/>
          <w:sz w:val="24"/>
          <w:szCs w:val="24"/>
          <w:lang w:val="ro-RO"/>
        </w:rPr>
        <w:t>Orașului Săliște</w:t>
      </w:r>
      <w:r w:rsidRPr="007F2AE7">
        <w:rPr>
          <w:rFonts w:ascii="Times New Roman" w:hAnsi="Times New Roman"/>
          <w:sz w:val="24"/>
          <w:szCs w:val="24"/>
          <w:lang w:val="ro-RO"/>
        </w:rPr>
        <w:t>;</w:t>
      </w:r>
    </w:p>
    <w:p w14:paraId="017C9553" w14:textId="4ECAAD58" w:rsidR="00580FD1" w:rsidRPr="007F2AE7" w:rsidRDefault="00E128F8" w:rsidP="00F337D4">
      <w:pPr>
        <w:spacing w:after="0" w:line="360" w:lineRule="auto"/>
        <w:jc w:val="both"/>
        <w:rPr>
          <w:rFonts w:ascii="Times New Roman" w:hAnsi="Times New Roman"/>
          <w:sz w:val="24"/>
          <w:szCs w:val="24"/>
          <w:lang w:val="ro-RO"/>
        </w:rPr>
      </w:pPr>
      <w:r w:rsidRPr="007F2AE7">
        <w:rPr>
          <w:rFonts w:ascii="Times New Roman" w:hAnsi="Times New Roman"/>
          <w:sz w:val="24"/>
          <w:szCs w:val="24"/>
          <w:lang w:val="ro-RO"/>
        </w:rPr>
        <w:t xml:space="preserve">b) </w:t>
      </w:r>
      <w:proofErr w:type="spellStart"/>
      <w:r w:rsidRPr="007F2AE7">
        <w:rPr>
          <w:rFonts w:ascii="Times New Roman" w:hAnsi="Times New Roman"/>
          <w:i/>
          <w:iCs/>
          <w:sz w:val="24"/>
          <w:szCs w:val="24"/>
          <w:lang w:val="ro-RO"/>
        </w:rPr>
        <w:t>finanţare</w:t>
      </w:r>
      <w:proofErr w:type="spellEnd"/>
      <w:r w:rsidRPr="007F2AE7">
        <w:rPr>
          <w:rFonts w:ascii="Times New Roman" w:hAnsi="Times New Roman"/>
          <w:i/>
          <w:iCs/>
          <w:sz w:val="24"/>
          <w:szCs w:val="24"/>
          <w:lang w:val="ro-RO"/>
        </w:rPr>
        <w:t xml:space="preserve"> nerambursabilă</w:t>
      </w:r>
      <w:r w:rsidRPr="007F2AE7">
        <w:rPr>
          <w:rFonts w:ascii="Times New Roman" w:hAnsi="Times New Roman"/>
          <w:sz w:val="24"/>
          <w:szCs w:val="24"/>
          <w:lang w:val="ro-RO"/>
        </w:rPr>
        <w:t xml:space="preserve"> - </w:t>
      </w:r>
      <w:r w:rsidR="00580FD1" w:rsidRPr="007F2AE7">
        <w:rPr>
          <w:rFonts w:ascii="Times New Roman" w:hAnsi="Times New Roman"/>
          <w:sz w:val="24"/>
          <w:szCs w:val="24"/>
          <w:lang w:val="ro-RO"/>
        </w:rPr>
        <w:t xml:space="preserve">alocare de fonduri din sumele prevăzute distinct cu această </w:t>
      </w:r>
      <w:proofErr w:type="spellStart"/>
      <w:r w:rsidR="00580FD1" w:rsidRPr="007F2AE7">
        <w:rPr>
          <w:rFonts w:ascii="Times New Roman" w:hAnsi="Times New Roman"/>
          <w:sz w:val="24"/>
          <w:szCs w:val="24"/>
          <w:lang w:val="ro-RO"/>
        </w:rPr>
        <w:t>destinaţie</w:t>
      </w:r>
      <w:proofErr w:type="spellEnd"/>
      <w:r w:rsidR="00580FD1" w:rsidRPr="007F2AE7">
        <w:rPr>
          <w:rFonts w:ascii="Times New Roman" w:hAnsi="Times New Roman"/>
          <w:sz w:val="24"/>
          <w:szCs w:val="24"/>
          <w:lang w:val="ro-RO"/>
        </w:rPr>
        <w:t xml:space="preserve"> în bugetele </w:t>
      </w:r>
      <w:proofErr w:type="spellStart"/>
      <w:r w:rsidR="00580FD1" w:rsidRPr="007F2AE7">
        <w:rPr>
          <w:rFonts w:ascii="Times New Roman" w:hAnsi="Times New Roman"/>
          <w:sz w:val="24"/>
          <w:szCs w:val="24"/>
          <w:lang w:val="ro-RO"/>
        </w:rPr>
        <w:t>autorităţilor</w:t>
      </w:r>
      <w:proofErr w:type="spellEnd"/>
      <w:r w:rsidR="00580FD1" w:rsidRPr="007F2AE7">
        <w:rPr>
          <w:rFonts w:ascii="Times New Roman" w:hAnsi="Times New Roman"/>
          <w:sz w:val="24"/>
          <w:szCs w:val="24"/>
          <w:lang w:val="ro-RO"/>
        </w:rPr>
        <w:t xml:space="preserve"> </w:t>
      </w:r>
      <w:proofErr w:type="spellStart"/>
      <w:r w:rsidR="00580FD1" w:rsidRPr="007F2AE7">
        <w:rPr>
          <w:rFonts w:ascii="Times New Roman" w:hAnsi="Times New Roman"/>
          <w:sz w:val="24"/>
          <w:szCs w:val="24"/>
          <w:lang w:val="ro-RO"/>
        </w:rPr>
        <w:t>finanţatoare</w:t>
      </w:r>
      <w:proofErr w:type="spellEnd"/>
      <w:r w:rsidR="00580FD1" w:rsidRPr="007F2AE7">
        <w:rPr>
          <w:rFonts w:ascii="Times New Roman" w:hAnsi="Times New Roman"/>
          <w:sz w:val="24"/>
          <w:szCs w:val="24"/>
          <w:lang w:val="ro-RO"/>
        </w:rPr>
        <w:t xml:space="preserve">, de regulă în cadrul sesiunii de </w:t>
      </w:r>
      <w:proofErr w:type="spellStart"/>
      <w:r w:rsidR="00580FD1" w:rsidRPr="007F2AE7">
        <w:rPr>
          <w:rFonts w:ascii="Times New Roman" w:hAnsi="Times New Roman"/>
          <w:sz w:val="24"/>
          <w:szCs w:val="24"/>
          <w:lang w:val="ro-RO"/>
        </w:rPr>
        <w:t>selecţie</w:t>
      </w:r>
      <w:proofErr w:type="spellEnd"/>
      <w:r w:rsidR="00580FD1" w:rsidRPr="007F2AE7">
        <w:rPr>
          <w:rFonts w:ascii="Times New Roman" w:hAnsi="Times New Roman"/>
          <w:sz w:val="24"/>
          <w:szCs w:val="24"/>
          <w:lang w:val="ro-RO"/>
        </w:rPr>
        <w:t xml:space="preserve"> a cererilor de </w:t>
      </w:r>
      <w:proofErr w:type="spellStart"/>
      <w:r w:rsidR="00580FD1" w:rsidRPr="007F2AE7">
        <w:rPr>
          <w:rFonts w:ascii="Times New Roman" w:hAnsi="Times New Roman"/>
          <w:sz w:val="24"/>
          <w:szCs w:val="24"/>
          <w:lang w:val="ro-RO"/>
        </w:rPr>
        <w:t>finanţare</w:t>
      </w:r>
      <w:proofErr w:type="spellEnd"/>
      <w:r w:rsidR="00580FD1" w:rsidRPr="007F2AE7">
        <w:rPr>
          <w:rFonts w:ascii="Times New Roman" w:hAnsi="Times New Roman"/>
          <w:sz w:val="24"/>
          <w:szCs w:val="24"/>
          <w:lang w:val="ro-RO"/>
        </w:rPr>
        <w:t xml:space="preserve">, în baza unui contract de </w:t>
      </w:r>
      <w:proofErr w:type="spellStart"/>
      <w:r w:rsidR="00580FD1" w:rsidRPr="007F2AE7">
        <w:rPr>
          <w:rFonts w:ascii="Times New Roman" w:hAnsi="Times New Roman"/>
          <w:sz w:val="24"/>
          <w:szCs w:val="24"/>
          <w:lang w:val="ro-RO"/>
        </w:rPr>
        <w:t>finanţare</w:t>
      </w:r>
      <w:proofErr w:type="spellEnd"/>
      <w:r w:rsidR="00580FD1" w:rsidRPr="007F2AE7">
        <w:rPr>
          <w:rFonts w:ascii="Times New Roman" w:hAnsi="Times New Roman"/>
          <w:sz w:val="24"/>
          <w:szCs w:val="24"/>
          <w:lang w:val="ro-RO"/>
        </w:rPr>
        <w:t xml:space="preserve">, pentru acoperirea </w:t>
      </w:r>
      <w:proofErr w:type="spellStart"/>
      <w:r w:rsidR="00580FD1" w:rsidRPr="007F2AE7">
        <w:rPr>
          <w:rFonts w:ascii="Times New Roman" w:hAnsi="Times New Roman"/>
          <w:sz w:val="24"/>
          <w:szCs w:val="24"/>
          <w:lang w:val="ro-RO"/>
        </w:rPr>
        <w:t>parţială</w:t>
      </w:r>
      <w:proofErr w:type="spellEnd"/>
      <w:r w:rsidR="00580FD1" w:rsidRPr="007F2AE7">
        <w:rPr>
          <w:rFonts w:ascii="Times New Roman" w:hAnsi="Times New Roman"/>
          <w:sz w:val="24"/>
          <w:szCs w:val="24"/>
          <w:lang w:val="ro-RO"/>
        </w:rPr>
        <w:t xml:space="preserve"> sau, după caz, integrală a cheltuielilor necesare implementării unui proiect cultural;</w:t>
      </w:r>
    </w:p>
    <w:p w14:paraId="708E9ECB" w14:textId="4D238566" w:rsidR="00580FD1" w:rsidRPr="007F2AE7" w:rsidRDefault="00B53F6A" w:rsidP="00F337D4">
      <w:pPr>
        <w:spacing w:after="0" w:line="360" w:lineRule="auto"/>
        <w:jc w:val="both"/>
        <w:rPr>
          <w:rFonts w:ascii="Times New Roman" w:hAnsi="Times New Roman"/>
          <w:sz w:val="24"/>
          <w:szCs w:val="24"/>
          <w:lang w:val="ro-RO"/>
        </w:rPr>
      </w:pPr>
      <w:r w:rsidRPr="007F2AE7">
        <w:rPr>
          <w:rFonts w:ascii="Times New Roman" w:hAnsi="Times New Roman"/>
          <w:sz w:val="24"/>
          <w:szCs w:val="24"/>
          <w:lang w:val="ro-RO"/>
        </w:rPr>
        <w:t>c</w:t>
      </w:r>
      <w:r w:rsidR="00580FD1" w:rsidRPr="007F2AE7">
        <w:rPr>
          <w:rFonts w:ascii="Times New Roman" w:hAnsi="Times New Roman"/>
          <w:sz w:val="24"/>
          <w:szCs w:val="24"/>
          <w:lang w:val="ro-RO"/>
        </w:rPr>
        <w:t xml:space="preserve">) </w:t>
      </w:r>
      <w:r w:rsidR="00580FD1" w:rsidRPr="007F2AE7">
        <w:rPr>
          <w:rFonts w:ascii="Times New Roman" w:hAnsi="Times New Roman"/>
          <w:i/>
          <w:iCs/>
          <w:sz w:val="24"/>
          <w:szCs w:val="24"/>
          <w:lang w:val="ro-RO"/>
        </w:rPr>
        <w:t xml:space="preserve">program de finanțare </w:t>
      </w:r>
      <w:r w:rsidR="00580FD1" w:rsidRPr="007F2AE7">
        <w:rPr>
          <w:rFonts w:ascii="Times New Roman" w:hAnsi="Times New Roman"/>
          <w:sz w:val="24"/>
          <w:szCs w:val="24"/>
          <w:lang w:val="ro-RO"/>
        </w:rPr>
        <w:t xml:space="preserve">- instrument prin care autoritatea </w:t>
      </w:r>
      <w:proofErr w:type="spellStart"/>
      <w:r w:rsidR="00580FD1" w:rsidRPr="007F2AE7">
        <w:rPr>
          <w:rFonts w:ascii="Times New Roman" w:hAnsi="Times New Roman"/>
          <w:sz w:val="24"/>
          <w:szCs w:val="24"/>
          <w:lang w:val="ro-RO"/>
        </w:rPr>
        <w:t>finanţatoare</w:t>
      </w:r>
      <w:proofErr w:type="spellEnd"/>
      <w:r w:rsidR="00580FD1" w:rsidRPr="007F2AE7">
        <w:rPr>
          <w:rFonts w:ascii="Times New Roman" w:hAnsi="Times New Roman"/>
          <w:sz w:val="24"/>
          <w:szCs w:val="24"/>
          <w:lang w:val="ro-RO"/>
        </w:rPr>
        <w:t xml:space="preserve"> implementează obiectivele strategiei sale de dezvoltare pe termen mediu </w:t>
      </w:r>
      <w:proofErr w:type="spellStart"/>
      <w:r w:rsidR="00580FD1" w:rsidRPr="007F2AE7">
        <w:rPr>
          <w:rFonts w:ascii="Times New Roman" w:hAnsi="Times New Roman"/>
          <w:sz w:val="24"/>
          <w:szCs w:val="24"/>
          <w:lang w:val="ro-RO"/>
        </w:rPr>
        <w:t>şi</w:t>
      </w:r>
      <w:proofErr w:type="spellEnd"/>
      <w:r w:rsidR="00580FD1" w:rsidRPr="007F2AE7">
        <w:rPr>
          <w:rFonts w:ascii="Times New Roman" w:hAnsi="Times New Roman"/>
          <w:sz w:val="24"/>
          <w:szCs w:val="24"/>
          <w:lang w:val="ro-RO"/>
        </w:rPr>
        <w:t xml:space="preserve"> lung, în vederea </w:t>
      </w:r>
      <w:proofErr w:type="spellStart"/>
      <w:r w:rsidR="00580FD1" w:rsidRPr="007F2AE7">
        <w:rPr>
          <w:rFonts w:ascii="Times New Roman" w:hAnsi="Times New Roman"/>
          <w:sz w:val="24"/>
          <w:szCs w:val="24"/>
          <w:lang w:val="ro-RO"/>
        </w:rPr>
        <w:t>creşterii</w:t>
      </w:r>
      <w:proofErr w:type="spellEnd"/>
      <w:r w:rsidR="00580FD1" w:rsidRPr="007F2AE7">
        <w:rPr>
          <w:rFonts w:ascii="Times New Roman" w:hAnsi="Times New Roman"/>
          <w:sz w:val="24"/>
          <w:szCs w:val="24"/>
          <w:lang w:val="ro-RO"/>
        </w:rPr>
        <w:t xml:space="preserve"> </w:t>
      </w:r>
      <w:proofErr w:type="spellStart"/>
      <w:r w:rsidR="00580FD1" w:rsidRPr="007F2AE7">
        <w:rPr>
          <w:rFonts w:ascii="Times New Roman" w:hAnsi="Times New Roman"/>
          <w:sz w:val="24"/>
          <w:szCs w:val="24"/>
          <w:lang w:val="ro-RO"/>
        </w:rPr>
        <w:t>potenţialului</w:t>
      </w:r>
      <w:proofErr w:type="spellEnd"/>
      <w:r w:rsidR="00580FD1" w:rsidRPr="007F2AE7">
        <w:rPr>
          <w:rFonts w:ascii="Times New Roman" w:hAnsi="Times New Roman"/>
          <w:sz w:val="24"/>
          <w:szCs w:val="24"/>
          <w:lang w:val="ro-RO"/>
        </w:rPr>
        <w:t xml:space="preserve"> sectorului cultural, sprijinirii industriilor creative </w:t>
      </w:r>
      <w:proofErr w:type="spellStart"/>
      <w:r w:rsidR="00580FD1" w:rsidRPr="007F2AE7">
        <w:rPr>
          <w:rFonts w:ascii="Times New Roman" w:hAnsi="Times New Roman"/>
          <w:sz w:val="24"/>
          <w:szCs w:val="24"/>
          <w:lang w:val="ro-RO"/>
        </w:rPr>
        <w:t>şi</w:t>
      </w:r>
      <w:proofErr w:type="spellEnd"/>
      <w:r w:rsidR="00580FD1" w:rsidRPr="007F2AE7">
        <w:rPr>
          <w:rFonts w:ascii="Times New Roman" w:hAnsi="Times New Roman"/>
          <w:sz w:val="24"/>
          <w:szCs w:val="24"/>
          <w:lang w:val="ro-RO"/>
        </w:rPr>
        <w:t xml:space="preserve">, după caz, reducerii decalajelor în ceea ce </w:t>
      </w:r>
      <w:proofErr w:type="spellStart"/>
      <w:r w:rsidR="00580FD1" w:rsidRPr="007F2AE7">
        <w:rPr>
          <w:rFonts w:ascii="Times New Roman" w:hAnsi="Times New Roman"/>
          <w:sz w:val="24"/>
          <w:szCs w:val="24"/>
          <w:lang w:val="ro-RO"/>
        </w:rPr>
        <w:t>priveşte</w:t>
      </w:r>
      <w:proofErr w:type="spellEnd"/>
      <w:r w:rsidR="00580FD1" w:rsidRPr="007F2AE7">
        <w:rPr>
          <w:rFonts w:ascii="Times New Roman" w:hAnsi="Times New Roman"/>
          <w:sz w:val="24"/>
          <w:szCs w:val="24"/>
          <w:lang w:val="ro-RO"/>
        </w:rPr>
        <w:t xml:space="preserve"> accesul </w:t>
      </w:r>
      <w:proofErr w:type="spellStart"/>
      <w:r w:rsidR="00580FD1" w:rsidRPr="007F2AE7">
        <w:rPr>
          <w:rFonts w:ascii="Times New Roman" w:hAnsi="Times New Roman"/>
          <w:sz w:val="24"/>
          <w:szCs w:val="24"/>
          <w:lang w:val="ro-RO"/>
        </w:rPr>
        <w:t>cetăţenilor</w:t>
      </w:r>
      <w:proofErr w:type="spellEnd"/>
      <w:r w:rsidR="00580FD1" w:rsidRPr="007F2AE7">
        <w:rPr>
          <w:rFonts w:ascii="Times New Roman" w:hAnsi="Times New Roman"/>
          <w:sz w:val="24"/>
          <w:szCs w:val="24"/>
          <w:lang w:val="ro-RO"/>
        </w:rPr>
        <w:t xml:space="preserve"> la cultură;</w:t>
      </w:r>
    </w:p>
    <w:p w14:paraId="011F5FB4" w14:textId="29ACC5A7" w:rsidR="00580FD1" w:rsidRPr="007F2AE7" w:rsidRDefault="00B53F6A" w:rsidP="00F337D4">
      <w:pPr>
        <w:spacing w:after="0" w:line="360" w:lineRule="auto"/>
        <w:jc w:val="both"/>
        <w:rPr>
          <w:rFonts w:ascii="Times New Roman" w:hAnsi="Times New Roman"/>
          <w:sz w:val="24"/>
          <w:szCs w:val="24"/>
          <w:lang w:val="ro-RO"/>
        </w:rPr>
      </w:pPr>
      <w:r w:rsidRPr="007F2AE7">
        <w:rPr>
          <w:rFonts w:ascii="Times New Roman" w:hAnsi="Times New Roman"/>
          <w:sz w:val="24"/>
          <w:szCs w:val="24"/>
          <w:lang w:val="ro-RO"/>
        </w:rPr>
        <w:t>d</w:t>
      </w:r>
      <w:r w:rsidR="00580FD1" w:rsidRPr="007F2AE7">
        <w:rPr>
          <w:rFonts w:ascii="Times New Roman" w:hAnsi="Times New Roman"/>
          <w:sz w:val="24"/>
          <w:szCs w:val="24"/>
          <w:lang w:val="ro-RO"/>
        </w:rPr>
        <w:t xml:space="preserve">) </w:t>
      </w:r>
      <w:r w:rsidR="00580FD1" w:rsidRPr="007F2AE7">
        <w:rPr>
          <w:rFonts w:ascii="Times New Roman" w:hAnsi="Times New Roman"/>
          <w:i/>
          <w:iCs/>
          <w:sz w:val="24"/>
          <w:szCs w:val="24"/>
          <w:lang w:val="ro-RO"/>
        </w:rPr>
        <w:t>proiect cultural</w:t>
      </w:r>
      <w:r w:rsidR="00580FD1" w:rsidRPr="007F2AE7">
        <w:rPr>
          <w:rFonts w:ascii="Times New Roman" w:hAnsi="Times New Roman"/>
          <w:sz w:val="24"/>
          <w:szCs w:val="24"/>
          <w:lang w:val="ro-RO"/>
        </w:rPr>
        <w:t xml:space="preserve"> - complex de </w:t>
      </w:r>
      <w:proofErr w:type="spellStart"/>
      <w:r w:rsidR="00580FD1" w:rsidRPr="007F2AE7">
        <w:rPr>
          <w:rFonts w:ascii="Times New Roman" w:hAnsi="Times New Roman"/>
          <w:sz w:val="24"/>
          <w:szCs w:val="24"/>
          <w:lang w:val="ro-RO"/>
        </w:rPr>
        <w:t>activităţi</w:t>
      </w:r>
      <w:proofErr w:type="spellEnd"/>
      <w:r w:rsidR="00580FD1" w:rsidRPr="007F2AE7">
        <w:rPr>
          <w:rFonts w:ascii="Times New Roman" w:hAnsi="Times New Roman"/>
          <w:sz w:val="24"/>
          <w:szCs w:val="24"/>
          <w:lang w:val="ro-RO"/>
        </w:rPr>
        <w:t xml:space="preserve"> specifice domeniilor culturale, </w:t>
      </w:r>
      <w:proofErr w:type="spellStart"/>
      <w:r w:rsidR="00580FD1" w:rsidRPr="007F2AE7">
        <w:rPr>
          <w:rFonts w:ascii="Times New Roman" w:hAnsi="Times New Roman"/>
          <w:sz w:val="24"/>
          <w:szCs w:val="24"/>
          <w:lang w:val="ro-RO"/>
        </w:rPr>
        <w:t>relaţionate</w:t>
      </w:r>
      <w:proofErr w:type="spellEnd"/>
      <w:r w:rsidR="00580FD1" w:rsidRPr="007F2AE7">
        <w:rPr>
          <w:rFonts w:ascii="Times New Roman" w:hAnsi="Times New Roman"/>
          <w:sz w:val="24"/>
          <w:szCs w:val="24"/>
          <w:lang w:val="ro-RO"/>
        </w:rPr>
        <w:t xml:space="preserve"> pentru îndeplinirea unui scop cultural, realizate într-o perioadă de timp determinată, care, de regulă, nu </w:t>
      </w:r>
      <w:proofErr w:type="spellStart"/>
      <w:r w:rsidR="00580FD1" w:rsidRPr="007F2AE7">
        <w:rPr>
          <w:rFonts w:ascii="Times New Roman" w:hAnsi="Times New Roman"/>
          <w:sz w:val="24"/>
          <w:szCs w:val="24"/>
          <w:lang w:val="ro-RO"/>
        </w:rPr>
        <w:t>depăşeşte</w:t>
      </w:r>
      <w:proofErr w:type="spellEnd"/>
      <w:r w:rsidR="00580FD1" w:rsidRPr="007F2AE7">
        <w:rPr>
          <w:rFonts w:ascii="Times New Roman" w:hAnsi="Times New Roman"/>
          <w:sz w:val="24"/>
          <w:szCs w:val="24"/>
          <w:lang w:val="ro-RO"/>
        </w:rPr>
        <w:t xml:space="preserve"> durata unui an bugetar;</w:t>
      </w:r>
    </w:p>
    <w:p w14:paraId="0F55A6A7" w14:textId="57B61FD9" w:rsidR="00580FD1" w:rsidRPr="007F2AE7" w:rsidRDefault="00B53F6A" w:rsidP="00F337D4">
      <w:pPr>
        <w:spacing w:after="0" w:line="360" w:lineRule="auto"/>
        <w:jc w:val="both"/>
        <w:rPr>
          <w:rFonts w:ascii="Times New Roman" w:hAnsi="Times New Roman"/>
          <w:sz w:val="24"/>
          <w:szCs w:val="24"/>
          <w:lang w:val="ro-RO"/>
        </w:rPr>
      </w:pPr>
      <w:r w:rsidRPr="007F2AE7">
        <w:rPr>
          <w:rFonts w:ascii="Times New Roman" w:hAnsi="Times New Roman"/>
          <w:color w:val="000000" w:themeColor="text1"/>
          <w:sz w:val="24"/>
          <w:szCs w:val="24"/>
          <w:lang w:val="ro-RO"/>
        </w:rPr>
        <w:lastRenderedPageBreak/>
        <w:t>e</w:t>
      </w:r>
      <w:r w:rsidR="00580FD1" w:rsidRPr="007F2AE7">
        <w:rPr>
          <w:rFonts w:ascii="Times New Roman" w:hAnsi="Times New Roman"/>
          <w:color w:val="000000" w:themeColor="text1"/>
          <w:sz w:val="24"/>
          <w:szCs w:val="24"/>
          <w:lang w:val="ro-RO"/>
        </w:rPr>
        <w:t xml:space="preserve">) </w:t>
      </w:r>
      <w:r w:rsidR="00580FD1" w:rsidRPr="007F2AE7">
        <w:rPr>
          <w:rFonts w:ascii="Times New Roman" w:hAnsi="Times New Roman"/>
          <w:i/>
          <w:iCs/>
          <w:color w:val="000000" w:themeColor="text1"/>
          <w:sz w:val="24"/>
          <w:szCs w:val="24"/>
          <w:lang w:val="ro-RO"/>
        </w:rPr>
        <w:t xml:space="preserve">program prioritar de </w:t>
      </w:r>
      <w:proofErr w:type="spellStart"/>
      <w:r w:rsidR="00580FD1" w:rsidRPr="007F2AE7">
        <w:rPr>
          <w:rFonts w:ascii="Times New Roman" w:hAnsi="Times New Roman"/>
          <w:i/>
          <w:iCs/>
          <w:color w:val="000000" w:themeColor="text1"/>
          <w:sz w:val="24"/>
          <w:szCs w:val="24"/>
          <w:lang w:val="ro-RO"/>
        </w:rPr>
        <w:t>finanţare</w:t>
      </w:r>
      <w:proofErr w:type="spellEnd"/>
      <w:r w:rsidR="00580FD1" w:rsidRPr="007F2AE7">
        <w:rPr>
          <w:rFonts w:ascii="Times New Roman" w:hAnsi="Times New Roman"/>
          <w:color w:val="000000" w:themeColor="text1"/>
          <w:sz w:val="24"/>
          <w:szCs w:val="24"/>
          <w:lang w:val="ro-RO"/>
        </w:rPr>
        <w:t xml:space="preserve"> </w:t>
      </w:r>
      <w:r w:rsidR="00580FD1" w:rsidRPr="007F2AE7">
        <w:rPr>
          <w:rFonts w:ascii="Times New Roman" w:hAnsi="Times New Roman"/>
          <w:color w:val="4472C4" w:themeColor="accent1"/>
          <w:sz w:val="24"/>
          <w:szCs w:val="24"/>
          <w:lang w:val="ro-RO"/>
        </w:rPr>
        <w:t xml:space="preserve">- </w:t>
      </w:r>
      <w:r w:rsidR="00580FD1" w:rsidRPr="007F2AE7">
        <w:rPr>
          <w:rFonts w:ascii="Times New Roman" w:hAnsi="Times New Roman"/>
          <w:sz w:val="24"/>
          <w:szCs w:val="24"/>
          <w:lang w:val="ro-RO"/>
        </w:rPr>
        <w:t xml:space="preserve">program al </w:t>
      </w:r>
      <w:proofErr w:type="spellStart"/>
      <w:r w:rsidR="00580FD1" w:rsidRPr="007F2AE7">
        <w:rPr>
          <w:rFonts w:ascii="Times New Roman" w:hAnsi="Times New Roman"/>
          <w:sz w:val="24"/>
          <w:szCs w:val="24"/>
          <w:lang w:val="ro-RO"/>
        </w:rPr>
        <w:t>autorităţii</w:t>
      </w:r>
      <w:proofErr w:type="spellEnd"/>
      <w:r w:rsidR="00580FD1" w:rsidRPr="007F2AE7">
        <w:rPr>
          <w:rFonts w:ascii="Times New Roman" w:hAnsi="Times New Roman"/>
          <w:sz w:val="24"/>
          <w:szCs w:val="24"/>
          <w:lang w:val="ro-RO"/>
        </w:rPr>
        <w:t xml:space="preserve"> </w:t>
      </w:r>
      <w:proofErr w:type="spellStart"/>
      <w:r w:rsidR="00580FD1" w:rsidRPr="007F2AE7">
        <w:rPr>
          <w:rFonts w:ascii="Times New Roman" w:hAnsi="Times New Roman"/>
          <w:sz w:val="24"/>
          <w:szCs w:val="24"/>
          <w:lang w:val="ro-RO"/>
        </w:rPr>
        <w:t>finanţatoare</w:t>
      </w:r>
      <w:proofErr w:type="spellEnd"/>
      <w:r w:rsidR="00580FD1" w:rsidRPr="007F2AE7">
        <w:rPr>
          <w:rFonts w:ascii="Times New Roman" w:hAnsi="Times New Roman"/>
          <w:sz w:val="24"/>
          <w:szCs w:val="24"/>
          <w:lang w:val="ro-RO"/>
        </w:rPr>
        <w:t xml:space="preserve"> constituit din proiecte culturale a căror realizare, </w:t>
      </w:r>
      <w:proofErr w:type="spellStart"/>
      <w:r w:rsidR="00580FD1" w:rsidRPr="007F2AE7">
        <w:rPr>
          <w:rFonts w:ascii="Times New Roman" w:hAnsi="Times New Roman"/>
          <w:sz w:val="24"/>
          <w:szCs w:val="24"/>
          <w:lang w:val="ro-RO"/>
        </w:rPr>
        <w:t>însoţită</w:t>
      </w:r>
      <w:proofErr w:type="spellEnd"/>
      <w:r w:rsidR="00580FD1" w:rsidRPr="007F2AE7">
        <w:rPr>
          <w:rFonts w:ascii="Times New Roman" w:hAnsi="Times New Roman"/>
          <w:sz w:val="24"/>
          <w:szCs w:val="24"/>
          <w:lang w:val="ro-RO"/>
        </w:rPr>
        <w:t xml:space="preserve"> de </w:t>
      </w:r>
      <w:proofErr w:type="spellStart"/>
      <w:r w:rsidR="00580FD1" w:rsidRPr="007F2AE7">
        <w:rPr>
          <w:rFonts w:ascii="Times New Roman" w:hAnsi="Times New Roman"/>
          <w:sz w:val="24"/>
          <w:szCs w:val="24"/>
          <w:lang w:val="ro-RO"/>
        </w:rPr>
        <w:t>finanţarea</w:t>
      </w:r>
      <w:proofErr w:type="spellEnd"/>
      <w:r w:rsidR="00580FD1" w:rsidRPr="007F2AE7">
        <w:rPr>
          <w:rFonts w:ascii="Times New Roman" w:hAnsi="Times New Roman"/>
          <w:sz w:val="24"/>
          <w:szCs w:val="24"/>
          <w:lang w:val="ro-RO"/>
        </w:rPr>
        <w:t xml:space="preserve"> corespunzătoare, este </w:t>
      </w:r>
      <w:proofErr w:type="spellStart"/>
      <w:r w:rsidR="00580FD1" w:rsidRPr="007F2AE7">
        <w:rPr>
          <w:rFonts w:ascii="Times New Roman" w:hAnsi="Times New Roman"/>
          <w:sz w:val="24"/>
          <w:szCs w:val="24"/>
          <w:lang w:val="ro-RO"/>
        </w:rPr>
        <w:t>încredinţată</w:t>
      </w:r>
      <w:proofErr w:type="spellEnd"/>
      <w:r w:rsidR="00580FD1" w:rsidRPr="007F2AE7">
        <w:rPr>
          <w:rFonts w:ascii="Times New Roman" w:hAnsi="Times New Roman"/>
          <w:sz w:val="24"/>
          <w:szCs w:val="24"/>
          <w:lang w:val="ro-RO"/>
        </w:rPr>
        <w:t xml:space="preserve">, cu respectarea prevederilor </w:t>
      </w:r>
      <w:proofErr w:type="spellStart"/>
      <w:r w:rsidR="00580FD1" w:rsidRPr="007F2AE7">
        <w:rPr>
          <w:rFonts w:ascii="Times New Roman" w:hAnsi="Times New Roman"/>
          <w:sz w:val="24"/>
          <w:szCs w:val="24"/>
          <w:lang w:val="ro-RO"/>
        </w:rPr>
        <w:t>legislaţiei</w:t>
      </w:r>
      <w:proofErr w:type="spellEnd"/>
      <w:r w:rsidR="00580FD1" w:rsidRPr="007F2AE7">
        <w:rPr>
          <w:rFonts w:ascii="Times New Roman" w:hAnsi="Times New Roman"/>
          <w:sz w:val="24"/>
          <w:szCs w:val="24"/>
          <w:lang w:val="ro-RO"/>
        </w:rPr>
        <w:t xml:space="preserve"> în materia ajutorului de stat, unor persoane juridice de drept public sau privat care corespund criteriilor organizatorice </w:t>
      </w:r>
      <w:proofErr w:type="spellStart"/>
      <w:r w:rsidR="00580FD1" w:rsidRPr="007F2AE7">
        <w:rPr>
          <w:rFonts w:ascii="Times New Roman" w:hAnsi="Times New Roman"/>
          <w:sz w:val="24"/>
          <w:szCs w:val="24"/>
          <w:lang w:val="ro-RO"/>
        </w:rPr>
        <w:t>şi</w:t>
      </w:r>
      <w:proofErr w:type="spellEnd"/>
      <w:r w:rsidR="00580FD1" w:rsidRPr="007F2AE7">
        <w:rPr>
          <w:rFonts w:ascii="Times New Roman" w:hAnsi="Times New Roman"/>
          <w:sz w:val="24"/>
          <w:szCs w:val="24"/>
          <w:lang w:val="ro-RO"/>
        </w:rPr>
        <w:t xml:space="preserve"> valorice stabilite anual de respectiva autoritate </w:t>
      </w:r>
      <w:proofErr w:type="spellStart"/>
      <w:r w:rsidR="00580FD1" w:rsidRPr="007F2AE7">
        <w:rPr>
          <w:rFonts w:ascii="Times New Roman" w:hAnsi="Times New Roman"/>
          <w:sz w:val="24"/>
          <w:szCs w:val="24"/>
          <w:lang w:val="ro-RO"/>
        </w:rPr>
        <w:t>finanţatoare</w:t>
      </w:r>
      <w:proofErr w:type="spellEnd"/>
      <w:r w:rsidR="00580FD1" w:rsidRPr="007F2AE7">
        <w:rPr>
          <w:rFonts w:ascii="Times New Roman" w:hAnsi="Times New Roman"/>
          <w:sz w:val="24"/>
          <w:szCs w:val="24"/>
          <w:lang w:val="ro-RO"/>
        </w:rPr>
        <w:t xml:space="preserve"> care le conferă caracterul prioritar;</w:t>
      </w:r>
    </w:p>
    <w:p w14:paraId="754869BA" w14:textId="45AE3E5F" w:rsidR="00455094" w:rsidRPr="007F2AE7" w:rsidRDefault="00B53F6A" w:rsidP="00F337D4">
      <w:pPr>
        <w:spacing w:after="0" w:line="360" w:lineRule="auto"/>
        <w:jc w:val="both"/>
        <w:rPr>
          <w:rFonts w:ascii="Times New Roman" w:hAnsi="Times New Roman"/>
          <w:sz w:val="24"/>
          <w:szCs w:val="24"/>
          <w:lang w:val="ro-RO"/>
        </w:rPr>
      </w:pPr>
      <w:r w:rsidRPr="007F2AE7">
        <w:rPr>
          <w:rFonts w:ascii="Times New Roman" w:hAnsi="Times New Roman"/>
          <w:sz w:val="24"/>
          <w:szCs w:val="24"/>
          <w:lang w:val="ro-RO"/>
        </w:rPr>
        <w:t>f</w:t>
      </w:r>
      <w:r w:rsidR="00455094" w:rsidRPr="007F2AE7">
        <w:rPr>
          <w:rFonts w:ascii="Times New Roman" w:hAnsi="Times New Roman"/>
          <w:sz w:val="24"/>
          <w:szCs w:val="24"/>
          <w:lang w:val="ro-RO"/>
        </w:rPr>
        <w:t xml:space="preserve">) </w:t>
      </w:r>
      <w:r w:rsidR="00455094" w:rsidRPr="007F2AE7">
        <w:rPr>
          <w:rFonts w:ascii="Times New Roman" w:hAnsi="Times New Roman"/>
          <w:i/>
          <w:iCs/>
          <w:sz w:val="24"/>
          <w:szCs w:val="24"/>
          <w:lang w:val="ro-RO"/>
        </w:rPr>
        <w:t xml:space="preserve">cerere de </w:t>
      </w:r>
      <w:proofErr w:type="spellStart"/>
      <w:r w:rsidR="00455094" w:rsidRPr="007F2AE7">
        <w:rPr>
          <w:rFonts w:ascii="Times New Roman" w:hAnsi="Times New Roman"/>
          <w:i/>
          <w:iCs/>
          <w:sz w:val="24"/>
          <w:szCs w:val="24"/>
          <w:lang w:val="ro-RO"/>
        </w:rPr>
        <w:t>finanţare</w:t>
      </w:r>
      <w:proofErr w:type="spellEnd"/>
      <w:r w:rsidR="00455094" w:rsidRPr="007F2AE7">
        <w:rPr>
          <w:rFonts w:ascii="Times New Roman" w:hAnsi="Times New Roman"/>
          <w:i/>
          <w:iCs/>
          <w:sz w:val="24"/>
          <w:szCs w:val="24"/>
          <w:lang w:val="ro-RO"/>
        </w:rPr>
        <w:t xml:space="preserve"> nerambursabilă</w:t>
      </w:r>
      <w:r w:rsidR="00455094" w:rsidRPr="007F2AE7">
        <w:rPr>
          <w:rFonts w:ascii="Times New Roman" w:hAnsi="Times New Roman"/>
          <w:sz w:val="24"/>
          <w:szCs w:val="24"/>
          <w:lang w:val="ro-RO"/>
        </w:rPr>
        <w:t xml:space="preserve"> - documentul elaborat de solicitant cu respectarea </w:t>
      </w:r>
      <w:proofErr w:type="spellStart"/>
      <w:r w:rsidR="00455094" w:rsidRPr="007F2AE7">
        <w:rPr>
          <w:rFonts w:ascii="Times New Roman" w:hAnsi="Times New Roman"/>
          <w:sz w:val="24"/>
          <w:szCs w:val="24"/>
          <w:lang w:val="ro-RO"/>
        </w:rPr>
        <w:t>cerinţelor</w:t>
      </w:r>
      <w:proofErr w:type="spellEnd"/>
      <w:r w:rsidR="00455094" w:rsidRPr="007F2AE7">
        <w:rPr>
          <w:rFonts w:ascii="Times New Roman" w:hAnsi="Times New Roman"/>
          <w:sz w:val="24"/>
          <w:szCs w:val="24"/>
          <w:lang w:val="ro-RO"/>
        </w:rPr>
        <w:t xml:space="preserve"> din modelul aprobat de autoritatea </w:t>
      </w:r>
      <w:proofErr w:type="spellStart"/>
      <w:r w:rsidR="00455094" w:rsidRPr="007F2AE7">
        <w:rPr>
          <w:rFonts w:ascii="Times New Roman" w:hAnsi="Times New Roman"/>
          <w:sz w:val="24"/>
          <w:szCs w:val="24"/>
          <w:lang w:val="ro-RO"/>
        </w:rPr>
        <w:t>finanţatoare</w:t>
      </w:r>
      <w:proofErr w:type="spellEnd"/>
      <w:r w:rsidR="00455094" w:rsidRPr="007F2AE7">
        <w:rPr>
          <w:rFonts w:ascii="Times New Roman" w:hAnsi="Times New Roman"/>
          <w:sz w:val="24"/>
          <w:szCs w:val="24"/>
          <w:lang w:val="ro-RO"/>
        </w:rPr>
        <w:t xml:space="preserve">, care cuprinde descrierea proiectului cultural; Anexa </w:t>
      </w:r>
      <w:r w:rsidR="009E5958" w:rsidRPr="007F2AE7">
        <w:rPr>
          <w:rFonts w:ascii="Times New Roman" w:hAnsi="Times New Roman"/>
          <w:sz w:val="24"/>
          <w:szCs w:val="24"/>
          <w:lang w:val="ro-RO"/>
        </w:rPr>
        <w:t>3</w:t>
      </w:r>
      <w:r w:rsidR="00455094" w:rsidRPr="007F2AE7">
        <w:rPr>
          <w:rFonts w:ascii="Times New Roman" w:hAnsi="Times New Roman"/>
          <w:sz w:val="24"/>
          <w:szCs w:val="24"/>
          <w:lang w:val="ro-RO"/>
        </w:rPr>
        <w:t xml:space="preserve"> la prezentul Ghid.         </w:t>
      </w:r>
    </w:p>
    <w:p w14:paraId="502D1ABC" w14:textId="2699706E" w:rsidR="00455094" w:rsidRPr="007F2AE7" w:rsidRDefault="00B53F6A" w:rsidP="00CC69B9">
      <w:pPr>
        <w:spacing w:after="0" w:line="360" w:lineRule="auto"/>
        <w:jc w:val="both"/>
        <w:rPr>
          <w:rFonts w:ascii="Times New Roman" w:hAnsi="Times New Roman"/>
          <w:sz w:val="24"/>
          <w:szCs w:val="24"/>
          <w:lang w:val="ro-RO"/>
        </w:rPr>
      </w:pPr>
      <w:r w:rsidRPr="007F2AE7">
        <w:rPr>
          <w:rFonts w:ascii="Times New Roman" w:hAnsi="Times New Roman"/>
          <w:color w:val="000000" w:themeColor="text1"/>
          <w:sz w:val="24"/>
          <w:szCs w:val="24"/>
          <w:lang w:val="ro-RO"/>
        </w:rPr>
        <w:t>i</w:t>
      </w:r>
      <w:r w:rsidR="00455094" w:rsidRPr="007F2AE7">
        <w:rPr>
          <w:rFonts w:ascii="Times New Roman" w:hAnsi="Times New Roman"/>
          <w:color w:val="000000" w:themeColor="text1"/>
          <w:sz w:val="24"/>
          <w:szCs w:val="24"/>
          <w:lang w:val="ro-RO"/>
        </w:rPr>
        <w:t xml:space="preserve">) </w:t>
      </w:r>
      <w:r w:rsidR="00455094" w:rsidRPr="007F2AE7">
        <w:rPr>
          <w:rFonts w:ascii="Times New Roman" w:hAnsi="Times New Roman"/>
          <w:i/>
          <w:iCs/>
          <w:color w:val="000000" w:themeColor="text1"/>
          <w:sz w:val="24"/>
          <w:szCs w:val="24"/>
          <w:lang w:val="ro-RO"/>
        </w:rPr>
        <w:t xml:space="preserve">solicitant </w:t>
      </w:r>
      <w:r w:rsidR="00455094" w:rsidRPr="007F2AE7">
        <w:rPr>
          <w:rFonts w:ascii="Times New Roman" w:hAnsi="Times New Roman"/>
          <w:sz w:val="24"/>
          <w:szCs w:val="24"/>
          <w:lang w:val="ro-RO"/>
        </w:rPr>
        <w:t xml:space="preserve">-   conform prevederilor OG. nr. 51/1998, </w:t>
      </w:r>
      <w:r w:rsidR="001666AE" w:rsidRPr="007F2AE7">
        <w:rPr>
          <w:rFonts w:ascii="Times New Roman" w:hAnsi="Times New Roman"/>
          <w:sz w:val="24"/>
          <w:szCs w:val="24"/>
          <w:lang w:val="ro-RO"/>
        </w:rPr>
        <w:t>actualizată</w:t>
      </w:r>
      <w:r w:rsidR="00455094" w:rsidRPr="007F2AE7">
        <w:rPr>
          <w:rFonts w:ascii="Times New Roman" w:hAnsi="Times New Roman"/>
          <w:sz w:val="24"/>
          <w:szCs w:val="24"/>
          <w:lang w:val="ro-RO"/>
        </w:rPr>
        <w:t>, cu excepția persoanelor juridice constituite cu scop lucrativ</w:t>
      </w:r>
      <w:r w:rsidR="002A15DA" w:rsidRPr="007F2AE7">
        <w:rPr>
          <w:rFonts w:ascii="Times New Roman" w:hAnsi="Times New Roman"/>
          <w:sz w:val="24"/>
          <w:szCs w:val="24"/>
          <w:lang w:val="ro-RO"/>
        </w:rPr>
        <w:t>.</w:t>
      </w:r>
      <w:r w:rsidR="00455094" w:rsidRPr="007F2AE7">
        <w:rPr>
          <w:rFonts w:ascii="Times New Roman" w:hAnsi="Times New Roman"/>
          <w:sz w:val="24"/>
          <w:szCs w:val="24"/>
          <w:lang w:val="ro-RO"/>
        </w:rPr>
        <w:t xml:space="preserve"> </w:t>
      </w:r>
    </w:p>
    <w:p w14:paraId="06999123" w14:textId="05E98318" w:rsidR="00455094" w:rsidRPr="007F2AE7" w:rsidRDefault="00B53F6A" w:rsidP="00F337D4">
      <w:pPr>
        <w:spacing w:after="0" w:line="360" w:lineRule="auto"/>
        <w:jc w:val="both"/>
        <w:rPr>
          <w:rFonts w:ascii="Times New Roman" w:hAnsi="Times New Roman"/>
          <w:sz w:val="24"/>
          <w:szCs w:val="24"/>
          <w:lang w:val="ro-RO"/>
        </w:rPr>
      </w:pPr>
      <w:r w:rsidRPr="007F2AE7">
        <w:rPr>
          <w:rFonts w:ascii="Times New Roman" w:hAnsi="Times New Roman"/>
          <w:sz w:val="24"/>
          <w:szCs w:val="24"/>
          <w:lang w:val="ro-RO"/>
        </w:rPr>
        <w:t>j</w:t>
      </w:r>
      <w:r w:rsidR="00455094" w:rsidRPr="007F2AE7">
        <w:rPr>
          <w:rFonts w:ascii="Times New Roman" w:hAnsi="Times New Roman"/>
          <w:sz w:val="24"/>
          <w:szCs w:val="24"/>
          <w:lang w:val="ro-RO"/>
        </w:rPr>
        <w:t xml:space="preserve">) </w:t>
      </w:r>
      <w:r w:rsidR="00455094" w:rsidRPr="007F2AE7">
        <w:rPr>
          <w:rFonts w:ascii="Times New Roman" w:hAnsi="Times New Roman"/>
          <w:i/>
          <w:iCs/>
          <w:sz w:val="24"/>
          <w:szCs w:val="24"/>
          <w:lang w:val="ro-RO"/>
        </w:rPr>
        <w:t>beneficiar</w:t>
      </w:r>
      <w:r w:rsidR="00455094" w:rsidRPr="007F2AE7">
        <w:rPr>
          <w:rFonts w:ascii="Times New Roman" w:hAnsi="Times New Roman"/>
          <w:sz w:val="24"/>
          <w:szCs w:val="24"/>
          <w:lang w:val="ro-RO"/>
        </w:rPr>
        <w:t xml:space="preserve"> - solicitantul căruia i se atribuie contractul de </w:t>
      </w:r>
      <w:proofErr w:type="spellStart"/>
      <w:r w:rsidR="00455094" w:rsidRPr="007F2AE7">
        <w:rPr>
          <w:rFonts w:ascii="Times New Roman" w:hAnsi="Times New Roman"/>
          <w:sz w:val="24"/>
          <w:szCs w:val="24"/>
          <w:lang w:val="ro-RO"/>
        </w:rPr>
        <w:t>finanţare</w:t>
      </w:r>
      <w:proofErr w:type="spellEnd"/>
      <w:r w:rsidR="00455094" w:rsidRPr="007F2AE7">
        <w:rPr>
          <w:rFonts w:ascii="Times New Roman" w:hAnsi="Times New Roman"/>
          <w:sz w:val="24"/>
          <w:szCs w:val="24"/>
          <w:lang w:val="ro-RO"/>
        </w:rPr>
        <w:t xml:space="preserve"> nerambursabilă în urma aplicării procedurilor prevăzute de prezentul </w:t>
      </w:r>
      <w:r w:rsidR="006A21C1" w:rsidRPr="007F2AE7">
        <w:rPr>
          <w:rFonts w:ascii="Times New Roman" w:hAnsi="Times New Roman"/>
          <w:sz w:val="24"/>
          <w:szCs w:val="24"/>
          <w:lang w:val="ro-RO"/>
        </w:rPr>
        <w:t xml:space="preserve">Ghid, întocmit în conformitate cu </w:t>
      </w:r>
      <w:r w:rsidR="001666AE" w:rsidRPr="007F2AE7">
        <w:rPr>
          <w:rFonts w:ascii="Times New Roman" w:hAnsi="Times New Roman"/>
          <w:sz w:val="24"/>
          <w:szCs w:val="24"/>
          <w:lang w:val="ro-RO"/>
        </w:rPr>
        <w:t>OG. nr. 51/1998</w:t>
      </w:r>
      <w:r w:rsidR="00455094" w:rsidRPr="007F2AE7">
        <w:rPr>
          <w:rFonts w:ascii="Times New Roman" w:hAnsi="Times New Roman"/>
          <w:sz w:val="24"/>
          <w:szCs w:val="24"/>
          <w:lang w:val="ro-RO"/>
        </w:rPr>
        <w:t>,</w:t>
      </w:r>
      <w:r w:rsidR="001666AE" w:rsidRPr="007F2AE7">
        <w:rPr>
          <w:rFonts w:ascii="Times New Roman" w:hAnsi="Times New Roman"/>
          <w:sz w:val="24"/>
          <w:szCs w:val="24"/>
          <w:lang w:val="ro-RO"/>
        </w:rPr>
        <w:t xml:space="preserve"> actualizată,</w:t>
      </w:r>
      <w:r w:rsidR="00455094" w:rsidRPr="007F2AE7">
        <w:rPr>
          <w:rFonts w:ascii="Times New Roman" w:hAnsi="Times New Roman"/>
          <w:sz w:val="24"/>
          <w:szCs w:val="24"/>
          <w:lang w:val="ro-RO"/>
        </w:rPr>
        <w:t xml:space="preserve"> care semnează contractul de </w:t>
      </w:r>
      <w:proofErr w:type="spellStart"/>
      <w:r w:rsidR="00455094" w:rsidRPr="007F2AE7">
        <w:rPr>
          <w:rFonts w:ascii="Times New Roman" w:hAnsi="Times New Roman"/>
          <w:sz w:val="24"/>
          <w:szCs w:val="24"/>
          <w:lang w:val="ro-RO"/>
        </w:rPr>
        <w:t>finanţare</w:t>
      </w:r>
      <w:proofErr w:type="spellEnd"/>
      <w:r w:rsidR="00455094" w:rsidRPr="007F2AE7">
        <w:rPr>
          <w:rFonts w:ascii="Times New Roman" w:hAnsi="Times New Roman"/>
          <w:sz w:val="24"/>
          <w:szCs w:val="24"/>
          <w:lang w:val="ro-RO"/>
        </w:rPr>
        <w:t xml:space="preserve"> </w:t>
      </w:r>
      <w:proofErr w:type="spellStart"/>
      <w:r w:rsidR="00455094" w:rsidRPr="007F2AE7">
        <w:rPr>
          <w:rFonts w:ascii="Times New Roman" w:hAnsi="Times New Roman"/>
          <w:sz w:val="24"/>
          <w:szCs w:val="24"/>
          <w:lang w:val="ro-RO"/>
        </w:rPr>
        <w:t>şi</w:t>
      </w:r>
      <w:proofErr w:type="spellEnd"/>
      <w:r w:rsidR="00455094" w:rsidRPr="007F2AE7">
        <w:rPr>
          <w:rFonts w:ascii="Times New Roman" w:hAnsi="Times New Roman"/>
          <w:sz w:val="24"/>
          <w:szCs w:val="24"/>
          <w:lang w:val="ro-RO"/>
        </w:rPr>
        <w:t xml:space="preserve"> care devine responsabil cu implementarea proiectului cultural pentru care a primit </w:t>
      </w:r>
      <w:proofErr w:type="spellStart"/>
      <w:r w:rsidR="00455094" w:rsidRPr="007F2AE7">
        <w:rPr>
          <w:rFonts w:ascii="Times New Roman" w:hAnsi="Times New Roman"/>
          <w:sz w:val="24"/>
          <w:szCs w:val="24"/>
          <w:lang w:val="ro-RO"/>
        </w:rPr>
        <w:t>finanţare</w:t>
      </w:r>
      <w:proofErr w:type="spellEnd"/>
      <w:r w:rsidR="00455094" w:rsidRPr="007F2AE7">
        <w:rPr>
          <w:rFonts w:ascii="Times New Roman" w:hAnsi="Times New Roman"/>
          <w:sz w:val="24"/>
          <w:szCs w:val="24"/>
          <w:lang w:val="ro-RO"/>
        </w:rPr>
        <w:t>;</w:t>
      </w:r>
    </w:p>
    <w:p w14:paraId="7457F8FC" w14:textId="7CCFC66E" w:rsidR="00DA310B" w:rsidRPr="007F2AE7" w:rsidRDefault="00B53F6A" w:rsidP="00F337D4">
      <w:pPr>
        <w:spacing w:after="0" w:line="360" w:lineRule="auto"/>
        <w:jc w:val="both"/>
        <w:rPr>
          <w:rFonts w:ascii="Times New Roman" w:hAnsi="Times New Roman"/>
          <w:sz w:val="24"/>
          <w:szCs w:val="24"/>
          <w:lang w:val="ro-RO"/>
        </w:rPr>
      </w:pPr>
      <w:r w:rsidRPr="007F2AE7">
        <w:rPr>
          <w:rFonts w:ascii="Times New Roman" w:hAnsi="Times New Roman"/>
          <w:sz w:val="24"/>
          <w:szCs w:val="24"/>
          <w:lang w:val="ro-RO"/>
        </w:rPr>
        <w:t>k</w:t>
      </w:r>
      <w:r w:rsidR="00DA310B" w:rsidRPr="007F2AE7">
        <w:rPr>
          <w:rFonts w:ascii="Times New Roman" w:hAnsi="Times New Roman"/>
          <w:sz w:val="24"/>
          <w:szCs w:val="24"/>
          <w:lang w:val="ro-RO"/>
        </w:rPr>
        <w:t xml:space="preserve">) </w:t>
      </w:r>
      <w:r w:rsidR="00DA310B" w:rsidRPr="007F2AE7">
        <w:rPr>
          <w:rFonts w:ascii="Times New Roman" w:hAnsi="Times New Roman"/>
          <w:i/>
          <w:iCs/>
          <w:sz w:val="24"/>
          <w:szCs w:val="24"/>
          <w:lang w:val="ro-RO"/>
        </w:rPr>
        <w:t xml:space="preserve">nevoie culturală de </w:t>
      </w:r>
      <w:proofErr w:type="spellStart"/>
      <w:r w:rsidR="00DA310B" w:rsidRPr="007F2AE7">
        <w:rPr>
          <w:rFonts w:ascii="Times New Roman" w:hAnsi="Times New Roman"/>
          <w:i/>
          <w:iCs/>
          <w:sz w:val="24"/>
          <w:szCs w:val="24"/>
          <w:lang w:val="ro-RO"/>
        </w:rPr>
        <w:t>urgenţă</w:t>
      </w:r>
      <w:proofErr w:type="spellEnd"/>
      <w:r w:rsidR="00DA310B" w:rsidRPr="007F2AE7">
        <w:rPr>
          <w:rFonts w:ascii="Times New Roman" w:hAnsi="Times New Roman"/>
          <w:sz w:val="24"/>
          <w:szCs w:val="24"/>
          <w:lang w:val="ro-RO"/>
        </w:rPr>
        <w:t xml:space="preserve"> - </w:t>
      </w:r>
      <w:proofErr w:type="spellStart"/>
      <w:r w:rsidR="00DA310B" w:rsidRPr="007F2AE7">
        <w:rPr>
          <w:rFonts w:ascii="Times New Roman" w:hAnsi="Times New Roman"/>
          <w:sz w:val="24"/>
          <w:szCs w:val="24"/>
          <w:lang w:val="ro-RO"/>
        </w:rPr>
        <w:t>cerinţa</w:t>
      </w:r>
      <w:proofErr w:type="spellEnd"/>
      <w:r w:rsidR="00DA310B" w:rsidRPr="007F2AE7">
        <w:rPr>
          <w:rFonts w:ascii="Times New Roman" w:hAnsi="Times New Roman"/>
          <w:sz w:val="24"/>
          <w:szCs w:val="24"/>
          <w:lang w:val="ro-RO"/>
        </w:rPr>
        <w:t xml:space="preserve"> de </w:t>
      </w:r>
      <w:proofErr w:type="spellStart"/>
      <w:r w:rsidR="00DA310B" w:rsidRPr="007F2AE7">
        <w:rPr>
          <w:rFonts w:ascii="Times New Roman" w:hAnsi="Times New Roman"/>
          <w:sz w:val="24"/>
          <w:szCs w:val="24"/>
          <w:lang w:val="ro-RO"/>
        </w:rPr>
        <w:t>finanţare</w:t>
      </w:r>
      <w:proofErr w:type="spellEnd"/>
      <w:r w:rsidR="00DA310B" w:rsidRPr="007F2AE7">
        <w:rPr>
          <w:rFonts w:ascii="Times New Roman" w:hAnsi="Times New Roman"/>
          <w:sz w:val="24"/>
          <w:szCs w:val="24"/>
          <w:lang w:val="ro-RO"/>
        </w:rPr>
        <w:t xml:space="preserve"> </w:t>
      </w:r>
      <w:proofErr w:type="spellStart"/>
      <w:r w:rsidR="00DA310B" w:rsidRPr="007F2AE7">
        <w:rPr>
          <w:rFonts w:ascii="Times New Roman" w:hAnsi="Times New Roman"/>
          <w:sz w:val="24"/>
          <w:szCs w:val="24"/>
          <w:lang w:val="ro-RO"/>
        </w:rPr>
        <w:t>parţială</w:t>
      </w:r>
      <w:proofErr w:type="spellEnd"/>
      <w:r w:rsidR="00DA310B" w:rsidRPr="007F2AE7">
        <w:rPr>
          <w:rFonts w:ascii="Times New Roman" w:hAnsi="Times New Roman"/>
          <w:sz w:val="24"/>
          <w:szCs w:val="24"/>
          <w:lang w:val="ro-RO"/>
        </w:rPr>
        <w:t xml:space="preserve"> a unui proiect cultural a cărei nesatisfacere poate prejudicia interesele culturale imediate ale unei </w:t>
      </w:r>
      <w:proofErr w:type="spellStart"/>
      <w:r w:rsidR="00DA310B" w:rsidRPr="007F2AE7">
        <w:rPr>
          <w:rFonts w:ascii="Times New Roman" w:hAnsi="Times New Roman"/>
          <w:sz w:val="24"/>
          <w:szCs w:val="24"/>
          <w:lang w:val="ro-RO"/>
        </w:rPr>
        <w:t>comunităţi</w:t>
      </w:r>
      <w:proofErr w:type="spellEnd"/>
      <w:r w:rsidR="00DA310B" w:rsidRPr="007F2AE7">
        <w:rPr>
          <w:rFonts w:ascii="Times New Roman" w:hAnsi="Times New Roman"/>
          <w:sz w:val="24"/>
          <w:szCs w:val="24"/>
          <w:lang w:val="ro-RO"/>
        </w:rPr>
        <w:t>;</w:t>
      </w:r>
    </w:p>
    <w:p w14:paraId="42DC6CEB" w14:textId="7D554BFE" w:rsidR="00DA310B" w:rsidRPr="007F2AE7" w:rsidRDefault="00DA310B" w:rsidP="00F337D4">
      <w:pPr>
        <w:spacing w:after="0" w:line="360" w:lineRule="auto"/>
        <w:jc w:val="both"/>
        <w:rPr>
          <w:rFonts w:ascii="Times New Roman" w:hAnsi="Times New Roman"/>
          <w:sz w:val="24"/>
          <w:szCs w:val="24"/>
          <w:lang w:val="ro-RO"/>
        </w:rPr>
      </w:pPr>
      <w:r w:rsidRPr="007F2AE7">
        <w:rPr>
          <w:rFonts w:ascii="Times New Roman" w:hAnsi="Times New Roman"/>
          <w:sz w:val="24"/>
          <w:szCs w:val="24"/>
          <w:lang w:val="ro-RO"/>
        </w:rPr>
        <w:t xml:space="preserve">m) </w:t>
      </w:r>
      <w:r w:rsidRPr="007F2AE7">
        <w:rPr>
          <w:rFonts w:ascii="Times New Roman" w:hAnsi="Times New Roman"/>
          <w:i/>
          <w:iCs/>
          <w:sz w:val="24"/>
          <w:szCs w:val="24"/>
          <w:lang w:val="ro-RO"/>
        </w:rPr>
        <w:t>participant la proiectul cultural</w:t>
      </w:r>
      <w:r w:rsidRPr="007F2AE7">
        <w:rPr>
          <w:rFonts w:ascii="Times New Roman" w:hAnsi="Times New Roman"/>
          <w:sz w:val="24"/>
          <w:szCs w:val="24"/>
          <w:lang w:val="ro-RO"/>
        </w:rPr>
        <w:t xml:space="preserve"> - orice persoană care </w:t>
      </w:r>
      <w:proofErr w:type="spellStart"/>
      <w:r w:rsidRPr="007F2AE7">
        <w:rPr>
          <w:rFonts w:ascii="Times New Roman" w:hAnsi="Times New Roman"/>
          <w:sz w:val="24"/>
          <w:szCs w:val="24"/>
          <w:lang w:val="ro-RO"/>
        </w:rPr>
        <w:t>desfăşoară</w:t>
      </w:r>
      <w:proofErr w:type="spellEnd"/>
      <w:r w:rsidRPr="007F2AE7">
        <w:rPr>
          <w:rFonts w:ascii="Times New Roman" w:hAnsi="Times New Roman"/>
          <w:sz w:val="24"/>
          <w:szCs w:val="24"/>
          <w:lang w:val="ro-RO"/>
        </w:rPr>
        <w:t xml:space="preserve"> o activitate în cadrul sau în beneficiul proiectului cultural, cu titlu oneros sau gratuit, indiferent de statutul său, care poate fi, dar fără a se limita la acestea: salariat, colaborator persoană fizică sau colaborator persoană fizică autorizată, voluntar, delegat/</w:t>
      </w:r>
      <w:proofErr w:type="spellStart"/>
      <w:r w:rsidRPr="007F2AE7">
        <w:rPr>
          <w:rFonts w:ascii="Times New Roman" w:hAnsi="Times New Roman"/>
          <w:sz w:val="24"/>
          <w:szCs w:val="24"/>
          <w:lang w:val="ro-RO"/>
        </w:rPr>
        <w:t>detaşat</w:t>
      </w:r>
      <w:proofErr w:type="spellEnd"/>
      <w:r w:rsidRPr="007F2AE7">
        <w:rPr>
          <w:rFonts w:ascii="Times New Roman" w:hAnsi="Times New Roman"/>
          <w:sz w:val="24"/>
          <w:szCs w:val="24"/>
          <w:lang w:val="ro-RO"/>
        </w:rPr>
        <w:t xml:space="preserve">/salariat/angajat al altei </w:t>
      </w:r>
      <w:proofErr w:type="spellStart"/>
      <w:r w:rsidRPr="007F2AE7">
        <w:rPr>
          <w:rFonts w:ascii="Times New Roman" w:hAnsi="Times New Roman"/>
          <w:sz w:val="24"/>
          <w:szCs w:val="24"/>
          <w:lang w:val="ro-RO"/>
        </w:rPr>
        <w:t>entităţi</w:t>
      </w:r>
      <w:proofErr w:type="spellEnd"/>
      <w:r w:rsidRPr="007F2AE7">
        <w:rPr>
          <w:rFonts w:ascii="Times New Roman" w:hAnsi="Times New Roman"/>
          <w:sz w:val="24"/>
          <w:szCs w:val="24"/>
          <w:lang w:val="ro-RO"/>
        </w:rPr>
        <w:t xml:space="preserve"> decât cea care organizează proiectul cultural;</w:t>
      </w:r>
    </w:p>
    <w:p w14:paraId="4C513A58" w14:textId="18AAFF1E" w:rsidR="00DA310B" w:rsidRPr="007F2AE7" w:rsidRDefault="00B53F6A" w:rsidP="00F337D4">
      <w:pPr>
        <w:spacing w:after="0" w:line="360" w:lineRule="auto"/>
        <w:jc w:val="both"/>
        <w:rPr>
          <w:rFonts w:ascii="Times New Roman" w:hAnsi="Times New Roman"/>
          <w:sz w:val="24"/>
          <w:szCs w:val="24"/>
          <w:lang w:val="ro-RO"/>
        </w:rPr>
      </w:pPr>
      <w:r w:rsidRPr="007F2AE7">
        <w:rPr>
          <w:rFonts w:ascii="Times New Roman" w:hAnsi="Times New Roman"/>
          <w:sz w:val="24"/>
          <w:szCs w:val="24"/>
          <w:lang w:val="ro-RO"/>
        </w:rPr>
        <w:t>l</w:t>
      </w:r>
      <w:r w:rsidR="00DA310B" w:rsidRPr="007F2AE7">
        <w:rPr>
          <w:rFonts w:ascii="Times New Roman" w:hAnsi="Times New Roman"/>
          <w:sz w:val="24"/>
          <w:szCs w:val="24"/>
          <w:lang w:val="ro-RO"/>
        </w:rPr>
        <w:t xml:space="preserve">) </w:t>
      </w:r>
      <w:r w:rsidR="00DA310B" w:rsidRPr="007F2AE7">
        <w:rPr>
          <w:rFonts w:ascii="Times New Roman" w:hAnsi="Times New Roman"/>
          <w:i/>
          <w:iCs/>
          <w:sz w:val="24"/>
          <w:szCs w:val="24"/>
          <w:lang w:val="ro-RO"/>
        </w:rPr>
        <w:t>ghidul solicitantului</w:t>
      </w:r>
      <w:r w:rsidR="00DA310B" w:rsidRPr="007F2AE7">
        <w:rPr>
          <w:rFonts w:ascii="Times New Roman" w:hAnsi="Times New Roman"/>
          <w:sz w:val="24"/>
          <w:szCs w:val="24"/>
          <w:lang w:val="ro-RO"/>
        </w:rPr>
        <w:t xml:space="preserve"> - document cu rol de îndrumar, elaborat </w:t>
      </w:r>
      <w:proofErr w:type="spellStart"/>
      <w:r w:rsidR="00DA310B" w:rsidRPr="007F2AE7">
        <w:rPr>
          <w:rFonts w:ascii="Times New Roman" w:hAnsi="Times New Roman"/>
          <w:sz w:val="24"/>
          <w:szCs w:val="24"/>
          <w:lang w:val="ro-RO"/>
        </w:rPr>
        <w:t>şi</w:t>
      </w:r>
      <w:proofErr w:type="spellEnd"/>
      <w:r w:rsidR="00DA310B" w:rsidRPr="007F2AE7">
        <w:rPr>
          <w:rFonts w:ascii="Times New Roman" w:hAnsi="Times New Roman"/>
          <w:sz w:val="24"/>
          <w:szCs w:val="24"/>
          <w:lang w:val="ro-RO"/>
        </w:rPr>
        <w:t xml:space="preserve"> aprobat la nivelul </w:t>
      </w:r>
      <w:proofErr w:type="spellStart"/>
      <w:r w:rsidR="00DA310B" w:rsidRPr="007F2AE7">
        <w:rPr>
          <w:rFonts w:ascii="Times New Roman" w:hAnsi="Times New Roman"/>
          <w:sz w:val="24"/>
          <w:szCs w:val="24"/>
          <w:lang w:val="ro-RO"/>
        </w:rPr>
        <w:t>autorităţii</w:t>
      </w:r>
      <w:proofErr w:type="spellEnd"/>
      <w:r w:rsidR="00DA310B" w:rsidRPr="007F2AE7">
        <w:rPr>
          <w:rFonts w:ascii="Times New Roman" w:hAnsi="Times New Roman"/>
          <w:sz w:val="24"/>
          <w:szCs w:val="24"/>
          <w:lang w:val="ro-RO"/>
        </w:rPr>
        <w:t xml:space="preserve"> finan</w:t>
      </w:r>
      <w:r w:rsidR="007F2AE7">
        <w:rPr>
          <w:rFonts w:ascii="Times New Roman" w:hAnsi="Times New Roman"/>
          <w:sz w:val="24"/>
          <w:szCs w:val="24"/>
          <w:lang w:val="ro-RO"/>
        </w:rPr>
        <w:t>ț</w:t>
      </w:r>
      <w:r w:rsidR="00DA310B" w:rsidRPr="007F2AE7">
        <w:rPr>
          <w:rFonts w:ascii="Times New Roman" w:hAnsi="Times New Roman"/>
          <w:sz w:val="24"/>
          <w:szCs w:val="24"/>
          <w:lang w:val="ro-RO"/>
        </w:rPr>
        <w:t xml:space="preserve">atoare cu respectarea </w:t>
      </w:r>
      <w:proofErr w:type="spellStart"/>
      <w:r w:rsidR="00DA310B" w:rsidRPr="007F2AE7">
        <w:rPr>
          <w:rFonts w:ascii="Times New Roman" w:hAnsi="Times New Roman"/>
          <w:sz w:val="24"/>
          <w:szCs w:val="24"/>
          <w:lang w:val="ro-RO"/>
        </w:rPr>
        <w:t>exigenţelor</w:t>
      </w:r>
      <w:proofErr w:type="spellEnd"/>
      <w:r w:rsidR="00DA310B" w:rsidRPr="007F2AE7">
        <w:rPr>
          <w:rFonts w:ascii="Times New Roman" w:hAnsi="Times New Roman"/>
          <w:sz w:val="24"/>
          <w:szCs w:val="24"/>
          <w:lang w:val="ro-RO"/>
        </w:rPr>
        <w:t xml:space="preserve"> de previzibilitate </w:t>
      </w:r>
      <w:proofErr w:type="spellStart"/>
      <w:r w:rsidR="00DA310B" w:rsidRPr="007F2AE7">
        <w:rPr>
          <w:rFonts w:ascii="Times New Roman" w:hAnsi="Times New Roman"/>
          <w:sz w:val="24"/>
          <w:szCs w:val="24"/>
          <w:lang w:val="ro-RO"/>
        </w:rPr>
        <w:t>şi</w:t>
      </w:r>
      <w:proofErr w:type="spellEnd"/>
      <w:r w:rsidR="00DA310B" w:rsidRPr="007F2AE7">
        <w:rPr>
          <w:rFonts w:ascii="Times New Roman" w:hAnsi="Times New Roman"/>
          <w:sz w:val="24"/>
          <w:szCs w:val="24"/>
          <w:lang w:val="ro-RO"/>
        </w:rPr>
        <w:t xml:space="preserve"> asigurare a </w:t>
      </w:r>
      <w:proofErr w:type="spellStart"/>
      <w:r w:rsidR="00DA310B" w:rsidRPr="007F2AE7">
        <w:rPr>
          <w:rFonts w:ascii="Times New Roman" w:hAnsi="Times New Roman"/>
          <w:sz w:val="24"/>
          <w:szCs w:val="24"/>
          <w:lang w:val="ro-RO"/>
        </w:rPr>
        <w:t>egalităţii</w:t>
      </w:r>
      <w:proofErr w:type="spellEnd"/>
      <w:r w:rsidR="00DA310B" w:rsidRPr="007F2AE7">
        <w:rPr>
          <w:rFonts w:ascii="Times New Roman" w:hAnsi="Times New Roman"/>
          <w:sz w:val="24"/>
          <w:szCs w:val="24"/>
          <w:lang w:val="ro-RO"/>
        </w:rPr>
        <w:t xml:space="preserve"> de </w:t>
      </w:r>
      <w:proofErr w:type="spellStart"/>
      <w:r w:rsidR="00DA310B" w:rsidRPr="007F2AE7">
        <w:rPr>
          <w:rFonts w:ascii="Times New Roman" w:hAnsi="Times New Roman"/>
          <w:sz w:val="24"/>
          <w:szCs w:val="24"/>
          <w:lang w:val="ro-RO"/>
        </w:rPr>
        <w:t>şanse</w:t>
      </w:r>
      <w:proofErr w:type="spellEnd"/>
      <w:r w:rsidR="00DA310B" w:rsidRPr="007F2AE7">
        <w:rPr>
          <w:rFonts w:ascii="Times New Roman" w:hAnsi="Times New Roman"/>
          <w:sz w:val="24"/>
          <w:szCs w:val="24"/>
          <w:lang w:val="ro-RO"/>
        </w:rPr>
        <w:t xml:space="preserve"> </w:t>
      </w:r>
      <w:proofErr w:type="spellStart"/>
      <w:r w:rsidR="00DA310B" w:rsidRPr="007F2AE7">
        <w:rPr>
          <w:rFonts w:ascii="Times New Roman" w:hAnsi="Times New Roman"/>
          <w:sz w:val="24"/>
          <w:szCs w:val="24"/>
          <w:lang w:val="ro-RO"/>
        </w:rPr>
        <w:t>şi</w:t>
      </w:r>
      <w:proofErr w:type="spellEnd"/>
      <w:r w:rsidR="00DA310B" w:rsidRPr="007F2AE7">
        <w:rPr>
          <w:rFonts w:ascii="Times New Roman" w:hAnsi="Times New Roman"/>
          <w:sz w:val="24"/>
          <w:szCs w:val="24"/>
          <w:lang w:val="ro-RO"/>
        </w:rPr>
        <w:t xml:space="preserve"> de tratament, care cuprinde </w:t>
      </w:r>
      <w:proofErr w:type="spellStart"/>
      <w:r w:rsidR="00DA310B" w:rsidRPr="007F2AE7">
        <w:rPr>
          <w:rFonts w:ascii="Times New Roman" w:hAnsi="Times New Roman"/>
          <w:sz w:val="24"/>
          <w:szCs w:val="24"/>
          <w:lang w:val="ro-RO"/>
        </w:rPr>
        <w:t>informaţii</w:t>
      </w:r>
      <w:proofErr w:type="spellEnd"/>
      <w:r w:rsidR="00DA310B" w:rsidRPr="007F2AE7">
        <w:rPr>
          <w:rFonts w:ascii="Times New Roman" w:hAnsi="Times New Roman"/>
          <w:sz w:val="24"/>
          <w:szCs w:val="24"/>
          <w:lang w:val="ro-RO"/>
        </w:rPr>
        <w:t xml:space="preserve"> privind etapele de pregătire, </w:t>
      </w:r>
      <w:proofErr w:type="spellStart"/>
      <w:r w:rsidR="00DA310B" w:rsidRPr="007F2AE7">
        <w:rPr>
          <w:rFonts w:ascii="Times New Roman" w:hAnsi="Times New Roman"/>
          <w:sz w:val="24"/>
          <w:szCs w:val="24"/>
          <w:lang w:val="ro-RO"/>
        </w:rPr>
        <w:t>selecţie</w:t>
      </w:r>
      <w:proofErr w:type="spellEnd"/>
      <w:r w:rsidR="00DA310B" w:rsidRPr="007F2AE7">
        <w:rPr>
          <w:rFonts w:ascii="Times New Roman" w:hAnsi="Times New Roman"/>
          <w:sz w:val="24"/>
          <w:szCs w:val="24"/>
          <w:lang w:val="ro-RO"/>
        </w:rPr>
        <w:t xml:space="preserve">, respectiv de implementare a proiectului cultural, precum </w:t>
      </w:r>
      <w:proofErr w:type="spellStart"/>
      <w:r w:rsidR="00DA310B" w:rsidRPr="007F2AE7">
        <w:rPr>
          <w:rFonts w:ascii="Times New Roman" w:hAnsi="Times New Roman"/>
          <w:sz w:val="24"/>
          <w:szCs w:val="24"/>
          <w:lang w:val="ro-RO"/>
        </w:rPr>
        <w:t>şi</w:t>
      </w:r>
      <w:proofErr w:type="spellEnd"/>
      <w:r w:rsidR="00DA310B" w:rsidRPr="007F2AE7">
        <w:rPr>
          <w:rFonts w:ascii="Times New Roman" w:hAnsi="Times New Roman"/>
          <w:sz w:val="24"/>
          <w:szCs w:val="24"/>
          <w:lang w:val="ro-RO"/>
        </w:rPr>
        <w:t xml:space="preserve"> </w:t>
      </w:r>
      <w:proofErr w:type="spellStart"/>
      <w:r w:rsidR="00DA310B" w:rsidRPr="007F2AE7">
        <w:rPr>
          <w:rFonts w:ascii="Times New Roman" w:hAnsi="Times New Roman"/>
          <w:sz w:val="24"/>
          <w:szCs w:val="24"/>
          <w:lang w:val="ro-RO"/>
        </w:rPr>
        <w:t>obligaţiile</w:t>
      </w:r>
      <w:proofErr w:type="spellEnd"/>
      <w:r w:rsidR="00DA310B" w:rsidRPr="007F2AE7">
        <w:rPr>
          <w:rFonts w:ascii="Times New Roman" w:hAnsi="Times New Roman"/>
          <w:sz w:val="24"/>
          <w:szCs w:val="24"/>
          <w:lang w:val="ro-RO"/>
        </w:rPr>
        <w:t xml:space="preserve"> solicitantului, respectiv ale beneficiarului;</w:t>
      </w:r>
    </w:p>
    <w:p w14:paraId="562A6010" w14:textId="1D1E88BB" w:rsidR="00DA310B" w:rsidRPr="007F2AE7" w:rsidRDefault="00B53F6A" w:rsidP="00F337D4">
      <w:pPr>
        <w:spacing w:after="0" w:line="360" w:lineRule="auto"/>
        <w:jc w:val="both"/>
        <w:rPr>
          <w:rFonts w:ascii="Times New Roman" w:hAnsi="Times New Roman"/>
          <w:sz w:val="24"/>
          <w:szCs w:val="24"/>
          <w:lang w:val="ro-RO"/>
        </w:rPr>
      </w:pPr>
      <w:r w:rsidRPr="007F2AE7">
        <w:rPr>
          <w:rFonts w:ascii="Times New Roman" w:hAnsi="Times New Roman"/>
          <w:sz w:val="24"/>
          <w:szCs w:val="24"/>
          <w:lang w:val="ro-RO"/>
        </w:rPr>
        <w:t>m</w:t>
      </w:r>
      <w:r w:rsidR="00DA310B" w:rsidRPr="007F2AE7">
        <w:rPr>
          <w:rFonts w:ascii="Times New Roman" w:hAnsi="Times New Roman"/>
          <w:sz w:val="24"/>
          <w:szCs w:val="24"/>
          <w:lang w:val="ro-RO"/>
        </w:rPr>
        <w:t xml:space="preserve">) </w:t>
      </w:r>
      <w:r w:rsidR="00DA310B" w:rsidRPr="007F2AE7">
        <w:rPr>
          <w:rFonts w:ascii="Times New Roman" w:hAnsi="Times New Roman"/>
          <w:i/>
          <w:iCs/>
          <w:sz w:val="24"/>
          <w:szCs w:val="24"/>
          <w:lang w:val="ro-RO"/>
        </w:rPr>
        <w:t>activitate culturală cu caracter neeconomic</w:t>
      </w:r>
      <w:r w:rsidR="00DA310B" w:rsidRPr="007F2AE7">
        <w:rPr>
          <w:rFonts w:ascii="Times New Roman" w:hAnsi="Times New Roman"/>
          <w:sz w:val="24"/>
          <w:szCs w:val="24"/>
          <w:lang w:val="ro-RO"/>
        </w:rPr>
        <w:t xml:space="preserve"> - activitate al cărei scop nu este furnizarea de bunuri sau servicii </w:t>
      </w:r>
      <w:proofErr w:type="spellStart"/>
      <w:r w:rsidR="00DA310B" w:rsidRPr="007F2AE7">
        <w:rPr>
          <w:rFonts w:ascii="Times New Roman" w:hAnsi="Times New Roman"/>
          <w:sz w:val="24"/>
          <w:szCs w:val="24"/>
          <w:lang w:val="ro-RO"/>
        </w:rPr>
        <w:t>şi</w:t>
      </w:r>
      <w:proofErr w:type="spellEnd"/>
      <w:r w:rsidR="00DA310B" w:rsidRPr="007F2AE7">
        <w:rPr>
          <w:rFonts w:ascii="Times New Roman" w:hAnsi="Times New Roman"/>
          <w:sz w:val="24"/>
          <w:szCs w:val="24"/>
          <w:lang w:val="ro-RO"/>
        </w:rPr>
        <w:t xml:space="preserve"> la care </w:t>
      </w:r>
      <w:proofErr w:type="spellStart"/>
      <w:r w:rsidR="00DA310B" w:rsidRPr="007F2AE7">
        <w:rPr>
          <w:rFonts w:ascii="Times New Roman" w:hAnsi="Times New Roman"/>
          <w:sz w:val="24"/>
          <w:szCs w:val="24"/>
          <w:lang w:val="ro-RO"/>
        </w:rPr>
        <w:t>contribuţia</w:t>
      </w:r>
      <w:proofErr w:type="spellEnd"/>
      <w:r w:rsidR="00DA310B" w:rsidRPr="007F2AE7">
        <w:rPr>
          <w:rFonts w:ascii="Times New Roman" w:hAnsi="Times New Roman"/>
          <w:sz w:val="24"/>
          <w:szCs w:val="24"/>
          <w:lang w:val="ro-RO"/>
        </w:rPr>
        <w:t xml:space="preserve"> financiară a utilizatorilor acoperă, de regulă, doar o </w:t>
      </w:r>
      <w:proofErr w:type="spellStart"/>
      <w:r w:rsidR="00DA310B" w:rsidRPr="007F2AE7">
        <w:rPr>
          <w:rFonts w:ascii="Times New Roman" w:hAnsi="Times New Roman"/>
          <w:sz w:val="24"/>
          <w:szCs w:val="24"/>
          <w:lang w:val="ro-RO"/>
        </w:rPr>
        <w:t>fracţie</w:t>
      </w:r>
      <w:proofErr w:type="spellEnd"/>
      <w:r w:rsidR="00DA310B" w:rsidRPr="007F2AE7">
        <w:rPr>
          <w:rFonts w:ascii="Times New Roman" w:hAnsi="Times New Roman"/>
          <w:sz w:val="24"/>
          <w:szCs w:val="24"/>
          <w:lang w:val="ro-RO"/>
        </w:rPr>
        <w:t xml:space="preserve"> din costurile reale ale infrastructurii culturale necesare, caracterul neeconomic fiind păstrat </w:t>
      </w:r>
      <w:proofErr w:type="spellStart"/>
      <w:r w:rsidR="00DA310B" w:rsidRPr="007F2AE7">
        <w:rPr>
          <w:rFonts w:ascii="Times New Roman" w:hAnsi="Times New Roman"/>
          <w:sz w:val="24"/>
          <w:szCs w:val="24"/>
          <w:lang w:val="ro-RO"/>
        </w:rPr>
        <w:t>şi</w:t>
      </w:r>
      <w:proofErr w:type="spellEnd"/>
      <w:r w:rsidR="00DA310B" w:rsidRPr="007F2AE7">
        <w:rPr>
          <w:rFonts w:ascii="Times New Roman" w:hAnsi="Times New Roman"/>
          <w:sz w:val="24"/>
          <w:szCs w:val="24"/>
          <w:lang w:val="ro-RO"/>
        </w:rPr>
        <w:t xml:space="preserve"> în cazul în care infrastructura culturală este utilizată atât pentru </w:t>
      </w:r>
      <w:proofErr w:type="spellStart"/>
      <w:r w:rsidR="00DA310B" w:rsidRPr="007F2AE7">
        <w:rPr>
          <w:rFonts w:ascii="Times New Roman" w:hAnsi="Times New Roman"/>
          <w:sz w:val="24"/>
          <w:szCs w:val="24"/>
          <w:lang w:val="ro-RO"/>
        </w:rPr>
        <w:t>activităţi</w:t>
      </w:r>
      <w:proofErr w:type="spellEnd"/>
      <w:r w:rsidR="00DA310B" w:rsidRPr="007F2AE7">
        <w:rPr>
          <w:rFonts w:ascii="Times New Roman" w:hAnsi="Times New Roman"/>
          <w:sz w:val="24"/>
          <w:szCs w:val="24"/>
          <w:lang w:val="ro-RO"/>
        </w:rPr>
        <w:t xml:space="preserve"> economice, cât </w:t>
      </w:r>
      <w:proofErr w:type="spellStart"/>
      <w:r w:rsidR="00DA310B" w:rsidRPr="007F2AE7">
        <w:rPr>
          <w:rFonts w:ascii="Times New Roman" w:hAnsi="Times New Roman"/>
          <w:sz w:val="24"/>
          <w:szCs w:val="24"/>
          <w:lang w:val="ro-RO"/>
        </w:rPr>
        <w:t>şi</w:t>
      </w:r>
      <w:proofErr w:type="spellEnd"/>
      <w:r w:rsidR="00DA310B" w:rsidRPr="007F2AE7">
        <w:rPr>
          <w:rFonts w:ascii="Times New Roman" w:hAnsi="Times New Roman"/>
          <w:sz w:val="24"/>
          <w:szCs w:val="24"/>
          <w:lang w:val="ro-RO"/>
        </w:rPr>
        <w:t xml:space="preserve"> neeconomice, dacă utilizarea economică rămâne auxiliară celei neeconomice, direct legată de exploatarea infrastructurii </w:t>
      </w:r>
      <w:proofErr w:type="spellStart"/>
      <w:r w:rsidR="00DA310B" w:rsidRPr="007F2AE7">
        <w:rPr>
          <w:rFonts w:ascii="Times New Roman" w:hAnsi="Times New Roman"/>
          <w:sz w:val="24"/>
          <w:szCs w:val="24"/>
          <w:lang w:val="ro-RO"/>
        </w:rPr>
        <w:t>şi</w:t>
      </w:r>
      <w:proofErr w:type="spellEnd"/>
      <w:r w:rsidR="00DA310B" w:rsidRPr="007F2AE7">
        <w:rPr>
          <w:rFonts w:ascii="Times New Roman" w:hAnsi="Times New Roman"/>
          <w:sz w:val="24"/>
          <w:szCs w:val="24"/>
          <w:lang w:val="ro-RO"/>
        </w:rPr>
        <w:t xml:space="preserve"> necesară pentru aceasta sau intrinsec legată de utilizarea principală neeconomică </w:t>
      </w:r>
      <w:proofErr w:type="spellStart"/>
      <w:r w:rsidR="00DA310B" w:rsidRPr="007F2AE7">
        <w:rPr>
          <w:rFonts w:ascii="Times New Roman" w:hAnsi="Times New Roman"/>
          <w:sz w:val="24"/>
          <w:szCs w:val="24"/>
          <w:lang w:val="ro-RO"/>
        </w:rPr>
        <w:t>şi</w:t>
      </w:r>
      <w:proofErr w:type="spellEnd"/>
      <w:r w:rsidR="00DA310B" w:rsidRPr="007F2AE7">
        <w:rPr>
          <w:rFonts w:ascii="Times New Roman" w:hAnsi="Times New Roman"/>
          <w:sz w:val="24"/>
          <w:szCs w:val="24"/>
          <w:lang w:val="ro-RO"/>
        </w:rPr>
        <w:t xml:space="preserve"> nu </w:t>
      </w:r>
      <w:proofErr w:type="spellStart"/>
      <w:r w:rsidR="00DA310B" w:rsidRPr="007F2AE7">
        <w:rPr>
          <w:rFonts w:ascii="Times New Roman" w:hAnsi="Times New Roman"/>
          <w:sz w:val="24"/>
          <w:szCs w:val="24"/>
          <w:lang w:val="ro-RO"/>
        </w:rPr>
        <w:t>depăşeşte</w:t>
      </w:r>
      <w:proofErr w:type="spellEnd"/>
      <w:r w:rsidR="00DA310B" w:rsidRPr="007F2AE7">
        <w:rPr>
          <w:rFonts w:ascii="Times New Roman" w:hAnsi="Times New Roman"/>
          <w:sz w:val="24"/>
          <w:szCs w:val="24"/>
          <w:lang w:val="ro-RO"/>
        </w:rPr>
        <w:t xml:space="preserve"> 20% din total activitate. În acest caz, pentru a se determina încadrarea unei </w:t>
      </w:r>
      <w:proofErr w:type="spellStart"/>
      <w:r w:rsidR="00DA310B" w:rsidRPr="007F2AE7">
        <w:rPr>
          <w:rFonts w:ascii="Times New Roman" w:hAnsi="Times New Roman"/>
          <w:sz w:val="24"/>
          <w:szCs w:val="24"/>
          <w:lang w:val="ro-RO"/>
        </w:rPr>
        <w:t>activităţi</w:t>
      </w:r>
      <w:proofErr w:type="spellEnd"/>
      <w:r w:rsidR="00DA310B" w:rsidRPr="007F2AE7">
        <w:rPr>
          <w:rFonts w:ascii="Times New Roman" w:hAnsi="Times New Roman"/>
          <w:sz w:val="24"/>
          <w:szCs w:val="24"/>
          <w:lang w:val="ro-RO"/>
        </w:rPr>
        <w:t xml:space="preserve"> ca economică sau neeconomică, este necesar să se păstreze </w:t>
      </w:r>
      <w:proofErr w:type="spellStart"/>
      <w:r w:rsidR="00DA310B" w:rsidRPr="007F2AE7">
        <w:rPr>
          <w:rFonts w:ascii="Times New Roman" w:hAnsi="Times New Roman"/>
          <w:sz w:val="24"/>
          <w:szCs w:val="24"/>
          <w:lang w:val="ro-RO"/>
        </w:rPr>
        <w:t>evidenţe</w:t>
      </w:r>
      <w:proofErr w:type="spellEnd"/>
      <w:r w:rsidR="00DA310B" w:rsidRPr="007F2AE7">
        <w:rPr>
          <w:rFonts w:ascii="Times New Roman" w:hAnsi="Times New Roman"/>
          <w:sz w:val="24"/>
          <w:szCs w:val="24"/>
          <w:lang w:val="ro-RO"/>
        </w:rPr>
        <w:t xml:space="preserve"> contabile separate, pe tipuri de </w:t>
      </w:r>
      <w:proofErr w:type="spellStart"/>
      <w:r w:rsidR="00DA310B" w:rsidRPr="007F2AE7">
        <w:rPr>
          <w:rFonts w:ascii="Times New Roman" w:hAnsi="Times New Roman"/>
          <w:sz w:val="24"/>
          <w:szCs w:val="24"/>
          <w:lang w:val="ro-RO"/>
        </w:rPr>
        <w:t>activităţi</w:t>
      </w:r>
      <w:proofErr w:type="spellEnd"/>
      <w:r w:rsidR="00DA310B" w:rsidRPr="007F2AE7">
        <w:rPr>
          <w:rFonts w:ascii="Times New Roman" w:hAnsi="Times New Roman"/>
          <w:sz w:val="24"/>
          <w:szCs w:val="24"/>
          <w:lang w:val="ro-RO"/>
        </w:rPr>
        <w:t>;</w:t>
      </w:r>
    </w:p>
    <w:p w14:paraId="75381CB2" w14:textId="64A1A099" w:rsidR="00DA310B" w:rsidRPr="007F2AE7" w:rsidRDefault="00B53F6A" w:rsidP="00F337D4">
      <w:pPr>
        <w:spacing w:line="360" w:lineRule="auto"/>
        <w:jc w:val="both"/>
        <w:rPr>
          <w:rFonts w:ascii="Times New Roman" w:hAnsi="Times New Roman"/>
          <w:sz w:val="24"/>
          <w:szCs w:val="24"/>
          <w:lang w:val="ro-RO"/>
        </w:rPr>
      </w:pPr>
      <w:r w:rsidRPr="007F2AE7">
        <w:rPr>
          <w:rFonts w:ascii="Times New Roman" w:hAnsi="Times New Roman"/>
          <w:sz w:val="24"/>
          <w:szCs w:val="24"/>
          <w:lang w:val="ro-RO"/>
        </w:rPr>
        <w:lastRenderedPageBreak/>
        <w:t>n</w:t>
      </w:r>
      <w:r w:rsidR="00DA310B" w:rsidRPr="007F2AE7">
        <w:rPr>
          <w:rFonts w:ascii="Times New Roman" w:hAnsi="Times New Roman"/>
          <w:sz w:val="24"/>
          <w:szCs w:val="24"/>
          <w:lang w:val="ro-RO"/>
        </w:rPr>
        <w:t xml:space="preserve">) </w:t>
      </w:r>
      <w:r w:rsidR="00DA310B" w:rsidRPr="007F2AE7">
        <w:rPr>
          <w:rFonts w:ascii="Times New Roman" w:hAnsi="Times New Roman"/>
          <w:i/>
          <w:iCs/>
          <w:sz w:val="24"/>
          <w:szCs w:val="24"/>
          <w:lang w:val="ro-RO"/>
        </w:rPr>
        <w:t xml:space="preserve">registrul </w:t>
      </w:r>
      <w:proofErr w:type="spellStart"/>
      <w:r w:rsidR="00DA310B" w:rsidRPr="007F2AE7">
        <w:rPr>
          <w:rFonts w:ascii="Times New Roman" w:hAnsi="Times New Roman"/>
          <w:i/>
          <w:iCs/>
          <w:sz w:val="24"/>
          <w:szCs w:val="24"/>
          <w:lang w:val="ro-RO"/>
        </w:rPr>
        <w:t>finanţărilor</w:t>
      </w:r>
      <w:proofErr w:type="spellEnd"/>
      <w:r w:rsidR="00DA310B" w:rsidRPr="007F2AE7">
        <w:rPr>
          <w:rFonts w:ascii="Times New Roman" w:hAnsi="Times New Roman"/>
          <w:i/>
          <w:iCs/>
          <w:sz w:val="24"/>
          <w:szCs w:val="24"/>
          <w:lang w:val="ro-RO"/>
        </w:rPr>
        <w:t xml:space="preserve"> nerambursabile din domeniul culturii</w:t>
      </w:r>
      <w:r w:rsidR="00DA310B" w:rsidRPr="007F2AE7">
        <w:rPr>
          <w:rFonts w:ascii="Times New Roman" w:hAnsi="Times New Roman"/>
          <w:sz w:val="24"/>
          <w:szCs w:val="24"/>
          <w:lang w:val="ro-RO"/>
        </w:rPr>
        <w:t xml:space="preserve"> - baza </w:t>
      </w:r>
      <w:proofErr w:type="spellStart"/>
      <w:r w:rsidR="00DA310B" w:rsidRPr="007F2AE7">
        <w:rPr>
          <w:rFonts w:ascii="Times New Roman" w:hAnsi="Times New Roman"/>
          <w:sz w:val="24"/>
          <w:szCs w:val="24"/>
          <w:lang w:val="ro-RO"/>
        </w:rPr>
        <w:t>naţională</w:t>
      </w:r>
      <w:proofErr w:type="spellEnd"/>
      <w:r w:rsidR="00DA310B" w:rsidRPr="007F2AE7">
        <w:rPr>
          <w:rFonts w:ascii="Times New Roman" w:hAnsi="Times New Roman"/>
          <w:sz w:val="24"/>
          <w:szCs w:val="24"/>
          <w:lang w:val="ro-RO"/>
        </w:rPr>
        <w:t xml:space="preserve"> de date, centralizate în scopul identificării </w:t>
      </w:r>
      <w:proofErr w:type="spellStart"/>
      <w:r w:rsidR="00DA310B" w:rsidRPr="007F2AE7">
        <w:rPr>
          <w:rFonts w:ascii="Times New Roman" w:hAnsi="Times New Roman"/>
          <w:sz w:val="24"/>
          <w:szCs w:val="24"/>
          <w:lang w:val="ro-RO"/>
        </w:rPr>
        <w:t>şi</w:t>
      </w:r>
      <w:proofErr w:type="spellEnd"/>
      <w:r w:rsidR="00DA310B" w:rsidRPr="007F2AE7">
        <w:rPr>
          <w:rFonts w:ascii="Times New Roman" w:hAnsi="Times New Roman"/>
          <w:sz w:val="24"/>
          <w:szCs w:val="24"/>
          <w:lang w:val="ro-RO"/>
        </w:rPr>
        <w:t xml:space="preserve"> furnizării de </w:t>
      </w:r>
      <w:proofErr w:type="spellStart"/>
      <w:r w:rsidR="00DA310B" w:rsidRPr="007F2AE7">
        <w:rPr>
          <w:rFonts w:ascii="Times New Roman" w:hAnsi="Times New Roman"/>
          <w:sz w:val="24"/>
          <w:szCs w:val="24"/>
          <w:lang w:val="ro-RO"/>
        </w:rPr>
        <w:t>informaţii</w:t>
      </w:r>
      <w:proofErr w:type="spellEnd"/>
      <w:r w:rsidR="00DA310B" w:rsidRPr="007F2AE7">
        <w:rPr>
          <w:rFonts w:ascii="Times New Roman" w:hAnsi="Times New Roman"/>
          <w:sz w:val="24"/>
          <w:szCs w:val="24"/>
          <w:lang w:val="ro-RO"/>
        </w:rPr>
        <w:t xml:space="preserve"> privind sursele previzibile </w:t>
      </w:r>
      <w:proofErr w:type="spellStart"/>
      <w:r w:rsidR="00DA310B" w:rsidRPr="007F2AE7">
        <w:rPr>
          <w:rFonts w:ascii="Times New Roman" w:hAnsi="Times New Roman"/>
          <w:sz w:val="24"/>
          <w:szCs w:val="24"/>
          <w:lang w:val="ro-RO"/>
        </w:rPr>
        <w:t>şi</w:t>
      </w:r>
      <w:proofErr w:type="spellEnd"/>
      <w:r w:rsidR="00DA310B" w:rsidRPr="007F2AE7">
        <w:rPr>
          <w:rFonts w:ascii="Times New Roman" w:hAnsi="Times New Roman"/>
          <w:sz w:val="24"/>
          <w:szCs w:val="24"/>
          <w:lang w:val="ro-RO"/>
        </w:rPr>
        <w:t xml:space="preserve"> transparente de </w:t>
      </w:r>
      <w:proofErr w:type="spellStart"/>
      <w:r w:rsidR="00DA310B" w:rsidRPr="007F2AE7">
        <w:rPr>
          <w:rFonts w:ascii="Times New Roman" w:hAnsi="Times New Roman"/>
          <w:sz w:val="24"/>
          <w:szCs w:val="24"/>
          <w:lang w:val="ro-RO"/>
        </w:rPr>
        <w:t>finanţare</w:t>
      </w:r>
      <w:proofErr w:type="spellEnd"/>
      <w:r w:rsidR="00DA310B" w:rsidRPr="007F2AE7">
        <w:rPr>
          <w:rFonts w:ascii="Times New Roman" w:hAnsi="Times New Roman"/>
          <w:sz w:val="24"/>
          <w:szCs w:val="24"/>
          <w:lang w:val="ro-RO"/>
        </w:rPr>
        <w:t xml:space="preserve">, precum </w:t>
      </w:r>
      <w:proofErr w:type="spellStart"/>
      <w:r w:rsidR="00DA310B" w:rsidRPr="007F2AE7">
        <w:rPr>
          <w:rFonts w:ascii="Times New Roman" w:hAnsi="Times New Roman"/>
          <w:sz w:val="24"/>
          <w:szCs w:val="24"/>
          <w:lang w:val="ro-RO"/>
        </w:rPr>
        <w:t>şi</w:t>
      </w:r>
      <w:proofErr w:type="spellEnd"/>
      <w:r w:rsidR="00DA310B" w:rsidRPr="007F2AE7">
        <w:rPr>
          <w:rFonts w:ascii="Times New Roman" w:hAnsi="Times New Roman"/>
          <w:sz w:val="24"/>
          <w:szCs w:val="24"/>
          <w:lang w:val="ro-RO"/>
        </w:rPr>
        <w:t xml:space="preserve"> mecanismele de acordare a </w:t>
      </w:r>
      <w:proofErr w:type="spellStart"/>
      <w:r w:rsidR="00DA310B" w:rsidRPr="007F2AE7">
        <w:rPr>
          <w:rFonts w:ascii="Times New Roman" w:hAnsi="Times New Roman"/>
          <w:sz w:val="24"/>
          <w:szCs w:val="24"/>
          <w:lang w:val="ro-RO"/>
        </w:rPr>
        <w:t>finanţărilor</w:t>
      </w:r>
      <w:proofErr w:type="spellEnd"/>
      <w:r w:rsidR="00DA310B" w:rsidRPr="007F2AE7">
        <w:rPr>
          <w:rFonts w:ascii="Times New Roman" w:hAnsi="Times New Roman"/>
          <w:sz w:val="24"/>
          <w:szCs w:val="24"/>
          <w:lang w:val="ro-RO"/>
        </w:rPr>
        <w:t xml:space="preserve"> nerambursabile în domeniul culturii, denumit în continuare registrul."</w:t>
      </w:r>
    </w:p>
    <w:p w14:paraId="6643F2C7" w14:textId="7F8FAAAA" w:rsidR="00747870" w:rsidRPr="007F2AE7" w:rsidRDefault="00B53F6A" w:rsidP="00F337D4">
      <w:pPr>
        <w:spacing w:line="360" w:lineRule="auto"/>
        <w:jc w:val="both"/>
        <w:rPr>
          <w:rFonts w:ascii="Times New Roman" w:hAnsi="Times New Roman"/>
          <w:b/>
          <w:bCs/>
          <w:sz w:val="24"/>
          <w:szCs w:val="24"/>
          <w:lang w:val="ro-RO"/>
        </w:rPr>
      </w:pPr>
      <w:r w:rsidRPr="007F2AE7">
        <w:rPr>
          <w:rFonts w:ascii="Times New Roman" w:hAnsi="Times New Roman"/>
          <w:sz w:val="24"/>
          <w:szCs w:val="24"/>
          <w:lang w:val="ro-RO"/>
        </w:rPr>
        <w:t>o</w:t>
      </w:r>
      <w:r w:rsidR="00747870" w:rsidRPr="007F2AE7">
        <w:rPr>
          <w:rFonts w:ascii="Times New Roman" w:hAnsi="Times New Roman"/>
          <w:sz w:val="24"/>
          <w:szCs w:val="24"/>
          <w:lang w:val="ro-RO"/>
        </w:rPr>
        <w:t xml:space="preserve">) </w:t>
      </w:r>
      <w:r w:rsidR="00747870" w:rsidRPr="007F2AE7">
        <w:rPr>
          <w:rFonts w:ascii="Times New Roman" w:hAnsi="Times New Roman"/>
          <w:i/>
          <w:iCs/>
          <w:sz w:val="24"/>
          <w:szCs w:val="24"/>
          <w:lang w:val="ro-RO"/>
        </w:rPr>
        <w:t>perioada de derulare desfășurare a proiectului cultural</w:t>
      </w:r>
      <w:r w:rsidR="00747870" w:rsidRPr="007F2AE7">
        <w:rPr>
          <w:rFonts w:ascii="Times New Roman" w:hAnsi="Times New Roman"/>
          <w:sz w:val="24"/>
          <w:szCs w:val="24"/>
          <w:lang w:val="ro-RO"/>
        </w:rPr>
        <w:t xml:space="preserve"> – </w:t>
      </w:r>
      <w:r w:rsidR="006A21C1" w:rsidRPr="007F2AE7">
        <w:rPr>
          <w:rFonts w:ascii="Times New Roman" w:hAnsi="Times New Roman"/>
          <w:sz w:val="24"/>
          <w:szCs w:val="24"/>
          <w:lang w:val="ro-RO"/>
        </w:rPr>
        <w:t xml:space="preserve">intervalul de timp, precizat în cererea de </w:t>
      </w:r>
      <w:proofErr w:type="spellStart"/>
      <w:r w:rsidR="006A21C1" w:rsidRPr="007F2AE7">
        <w:rPr>
          <w:rFonts w:ascii="Times New Roman" w:hAnsi="Times New Roman"/>
          <w:sz w:val="24"/>
          <w:szCs w:val="24"/>
          <w:lang w:val="ro-RO"/>
        </w:rPr>
        <w:t>finanţare</w:t>
      </w:r>
      <w:proofErr w:type="spellEnd"/>
      <w:r w:rsidR="006A21C1" w:rsidRPr="007F2AE7">
        <w:rPr>
          <w:rFonts w:ascii="Times New Roman" w:hAnsi="Times New Roman"/>
          <w:sz w:val="24"/>
          <w:szCs w:val="24"/>
          <w:lang w:val="ro-RO"/>
        </w:rPr>
        <w:t xml:space="preserve">, situat între data demarării primei </w:t>
      </w:r>
      <w:proofErr w:type="spellStart"/>
      <w:r w:rsidR="006A21C1" w:rsidRPr="007F2AE7">
        <w:rPr>
          <w:rFonts w:ascii="Times New Roman" w:hAnsi="Times New Roman"/>
          <w:sz w:val="24"/>
          <w:szCs w:val="24"/>
          <w:lang w:val="ro-RO"/>
        </w:rPr>
        <w:t>şi</w:t>
      </w:r>
      <w:proofErr w:type="spellEnd"/>
      <w:r w:rsidR="006A21C1" w:rsidRPr="007F2AE7">
        <w:rPr>
          <w:rFonts w:ascii="Times New Roman" w:hAnsi="Times New Roman"/>
          <w:sz w:val="24"/>
          <w:szCs w:val="24"/>
          <w:lang w:val="ro-RO"/>
        </w:rPr>
        <w:t xml:space="preserve"> data finalizării ultimei </w:t>
      </w:r>
      <w:proofErr w:type="spellStart"/>
      <w:r w:rsidR="006A21C1" w:rsidRPr="007F2AE7">
        <w:rPr>
          <w:rFonts w:ascii="Times New Roman" w:hAnsi="Times New Roman"/>
          <w:sz w:val="24"/>
          <w:szCs w:val="24"/>
          <w:lang w:val="ro-RO"/>
        </w:rPr>
        <w:t>activităţi</w:t>
      </w:r>
      <w:proofErr w:type="spellEnd"/>
      <w:r w:rsidR="006A21C1" w:rsidRPr="007F2AE7">
        <w:rPr>
          <w:rFonts w:ascii="Times New Roman" w:hAnsi="Times New Roman"/>
          <w:sz w:val="24"/>
          <w:szCs w:val="24"/>
          <w:lang w:val="ro-RO"/>
        </w:rPr>
        <w:t xml:space="preserve"> de pregătire/implementare a proiectului cultural, fără a preceda data semnării contractului de </w:t>
      </w:r>
      <w:proofErr w:type="spellStart"/>
      <w:r w:rsidR="006A21C1" w:rsidRPr="007F2AE7">
        <w:rPr>
          <w:rFonts w:ascii="Times New Roman" w:hAnsi="Times New Roman"/>
          <w:sz w:val="24"/>
          <w:szCs w:val="24"/>
          <w:lang w:val="ro-RO"/>
        </w:rPr>
        <w:t>finanţare</w:t>
      </w:r>
      <w:proofErr w:type="spellEnd"/>
      <w:r w:rsidR="006A21C1" w:rsidRPr="007F2AE7">
        <w:rPr>
          <w:rFonts w:ascii="Times New Roman" w:hAnsi="Times New Roman"/>
          <w:sz w:val="24"/>
          <w:szCs w:val="24"/>
          <w:lang w:val="ro-RO"/>
        </w:rPr>
        <w:t xml:space="preserve"> </w:t>
      </w:r>
      <w:proofErr w:type="spellStart"/>
      <w:r w:rsidR="006A21C1" w:rsidRPr="007F2AE7">
        <w:rPr>
          <w:rFonts w:ascii="Times New Roman" w:hAnsi="Times New Roman"/>
          <w:sz w:val="24"/>
          <w:szCs w:val="24"/>
          <w:lang w:val="ro-RO"/>
        </w:rPr>
        <w:t>şi</w:t>
      </w:r>
      <w:proofErr w:type="spellEnd"/>
      <w:r w:rsidR="006A21C1" w:rsidRPr="007F2AE7">
        <w:rPr>
          <w:rFonts w:ascii="Times New Roman" w:hAnsi="Times New Roman"/>
          <w:sz w:val="24"/>
          <w:szCs w:val="24"/>
          <w:lang w:val="ro-RO"/>
        </w:rPr>
        <w:t xml:space="preserve"> fără a </w:t>
      </w:r>
      <w:proofErr w:type="spellStart"/>
      <w:r w:rsidR="006A21C1" w:rsidRPr="007F2AE7">
        <w:rPr>
          <w:rFonts w:ascii="Times New Roman" w:hAnsi="Times New Roman"/>
          <w:sz w:val="24"/>
          <w:szCs w:val="24"/>
          <w:lang w:val="ro-RO"/>
        </w:rPr>
        <w:t>depăşi</w:t>
      </w:r>
      <w:proofErr w:type="spellEnd"/>
      <w:r w:rsidR="006A21C1" w:rsidRPr="007F2AE7">
        <w:rPr>
          <w:rFonts w:ascii="Times New Roman" w:hAnsi="Times New Roman"/>
          <w:sz w:val="24"/>
          <w:szCs w:val="24"/>
          <w:lang w:val="ro-RO"/>
        </w:rPr>
        <w:t xml:space="preserve"> data-limită a depunerii dosarului de decont, cuprinzând - fără ca enumerarea să fie limitativă - </w:t>
      </w:r>
      <w:proofErr w:type="spellStart"/>
      <w:r w:rsidR="006A21C1" w:rsidRPr="007F2AE7">
        <w:rPr>
          <w:rFonts w:ascii="Times New Roman" w:hAnsi="Times New Roman"/>
          <w:sz w:val="24"/>
          <w:szCs w:val="24"/>
          <w:lang w:val="ro-RO"/>
        </w:rPr>
        <w:t>activităţi</w:t>
      </w:r>
      <w:proofErr w:type="spellEnd"/>
      <w:r w:rsidR="006A21C1" w:rsidRPr="007F2AE7">
        <w:rPr>
          <w:rFonts w:ascii="Times New Roman" w:hAnsi="Times New Roman"/>
          <w:sz w:val="24"/>
          <w:szCs w:val="24"/>
          <w:lang w:val="ro-RO"/>
        </w:rPr>
        <w:t xml:space="preserve"> transversale, precum managementul de proiect, monitorizarea, </w:t>
      </w:r>
      <w:proofErr w:type="spellStart"/>
      <w:r w:rsidR="006A21C1" w:rsidRPr="007F2AE7">
        <w:rPr>
          <w:rFonts w:ascii="Times New Roman" w:hAnsi="Times New Roman"/>
          <w:sz w:val="24"/>
          <w:szCs w:val="24"/>
          <w:lang w:val="ro-RO"/>
        </w:rPr>
        <w:t>activităţi</w:t>
      </w:r>
      <w:proofErr w:type="spellEnd"/>
      <w:r w:rsidR="006A21C1" w:rsidRPr="007F2AE7">
        <w:rPr>
          <w:rFonts w:ascii="Times New Roman" w:hAnsi="Times New Roman"/>
          <w:sz w:val="24"/>
          <w:szCs w:val="24"/>
          <w:lang w:val="ro-RO"/>
        </w:rPr>
        <w:t xml:space="preserve"> de evaluare </w:t>
      </w:r>
      <w:proofErr w:type="spellStart"/>
      <w:r w:rsidR="006A21C1" w:rsidRPr="007F2AE7">
        <w:rPr>
          <w:rFonts w:ascii="Times New Roman" w:hAnsi="Times New Roman"/>
          <w:sz w:val="24"/>
          <w:szCs w:val="24"/>
          <w:lang w:val="ro-RO"/>
        </w:rPr>
        <w:t>şi</w:t>
      </w:r>
      <w:proofErr w:type="spellEnd"/>
      <w:r w:rsidR="006A21C1" w:rsidRPr="007F2AE7">
        <w:rPr>
          <w:rFonts w:ascii="Times New Roman" w:hAnsi="Times New Roman"/>
          <w:sz w:val="24"/>
          <w:szCs w:val="24"/>
          <w:lang w:val="ro-RO"/>
        </w:rPr>
        <w:t xml:space="preserve"> raportare;</w:t>
      </w:r>
    </w:p>
    <w:p w14:paraId="117A59BD" w14:textId="3EA0A4F9" w:rsidR="00580FD1" w:rsidRPr="007F2AE7" w:rsidRDefault="00B53F6A" w:rsidP="00F337D4">
      <w:pPr>
        <w:spacing w:line="360" w:lineRule="auto"/>
        <w:jc w:val="both"/>
        <w:rPr>
          <w:rFonts w:ascii="Times New Roman" w:hAnsi="Times New Roman"/>
          <w:sz w:val="24"/>
          <w:szCs w:val="24"/>
          <w:lang w:val="ro-RO"/>
        </w:rPr>
      </w:pPr>
      <w:r w:rsidRPr="007F2AE7">
        <w:rPr>
          <w:rFonts w:ascii="Times New Roman" w:hAnsi="Times New Roman"/>
          <w:sz w:val="24"/>
          <w:szCs w:val="24"/>
          <w:lang w:val="ro-RO"/>
        </w:rPr>
        <w:t>p</w:t>
      </w:r>
      <w:r w:rsidR="00747870" w:rsidRPr="007F2AE7">
        <w:rPr>
          <w:rFonts w:ascii="Times New Roman" w:hAnsi="Times New Roman"/>
          <w:sz w:val="24"/>
          <w:szCs w:val="24"/>
          <w:lang w:val="ro-RO"/>
        </w:rPr>
        <w:t xml:space="preserve">) </w:t>
      </w:r>
      <w:r w:rsidR="00747870" w:rsidRPr="007F2AE7">
        <w:rPr>
          <w:rFonts w:ascii="Times New Roman" w:hAnsi="Times New Roman"/>
          <w:i/>
          <w:iCs/>
          <w:sz w:val="24"/>
          <w:szCs w:val="24"/>
          <w:lang w:val="ro-RO"/>
        </w:rPr>
        <w:t>perioada de implementare/durata proiectului cultural</w:t>
      </w:r>
      <w:r w:rsidR="00747870" w:rsidRPr="007F2AE7">
        <w:rPr>
          <w:rFonts w:ascii="Times New Roman" w:hAnsi="Times New Roman"/>
          <w:sz w:val="24"/>
          <w:szCs w:val="24"/>
          <w:lang w:val="ro-RO"/>
        </w:rPr>
        <w:t xml:space="preserve"> – </w:t>
      </w:r>
      <w:r w:rsidR="006A21C1" w:rsidRPr="007F2AE7">
        <w:rPr>
          <w:rFonts w:ascii="Times New Roman" w:hAnsi="Times New Roman"/>
          <w:color w:val="000000"/>
          <w:sz w:val="24"/>
          <w:szCs w:val="24"/>
          <w:shd w:val="clear" w:color="auto" w:fill="D3D3D3"/>
          <w:lang w:val="ro-RO"/>
        </w:rPr>
        <w:t> </w:t>
      </w:r>
      <w:r w:rsidR="006A21C1" w:rsidRPr="007F2AE7">
        <w:rPr>
          <w:rFonts w:ascii="Times New Roman" w:hAnsi="Times New Roman"/>
          <w:sz w:val="24"/>
          <w:szCs w:val="24"/>
          <w:lang w:val="ro-RO"/>
        </w:rPr>
        <w:t xml:space="preserve">intervalul de timp, precizat în cererea de </w:t>
      </w:r>
      <w:proofErr w:type="spellStart"/>
      <w:r w:rsidR="006A21C1" w:rsidRPr="007F2AE7">
        <w:rPr>
          <w:rFonts w:ascii="Times New Roman" w:hAnsi="Times New Roman"/>
          <w:sz w:val="24"/>
          <w:szCs w:val="24"/>
          <w:lang w:val="ro-RO"/>
        </w:rPr>
        <w:t>finanţare</w:t>
      </w:r>
      <w:proofErr w:type="spellEnd"/>
      <w:r w:rsidR="006A21C1" w:rsidRPr="007F2AE7">
        <w:rPr>
          <w:rFonts w:ascii="Times New Roman" w:hAnsi="Times New Roman"/>
          <w:sz w:val="24"/>
          <w:szCs w:val="24"/>
          <w:lang w:val="ro-RO"/>
        </w:rPr>
        <w:t xml:space="preserve">, situat între data demarării primei </w:t>
      </w:r>
      <w:proofErr w:type="spellStart"/>
      <w:r w:rsidR="006A21C1" w:rsidRPr="007F2AE7">
        <w:rPr>
          <w:rFonts w:ascii="Times New Roman" w:hAnsi="Times New Roman"/>
          <w:sz w:val="24"/>
          <w:szCs w:val="24"/>
          <w:lang w:val="ro-RO"/>
        </w:rPr>
        <w:t>şi</w:t>
      </w:r>
      <w:proofErr w:type="spellEnd"/>
      <w:r w:rsidR="006A21C1" w:rsidRPr="007F2AE7">
        <w:rPr>
          <w:rFonts w:ascii="Times New Roman" w:hAnsi="Times New Roman"/>
          <w:sz w:val="24"/>
          <w:szCs w:val="24"/>
          <w:lang w:val="ro-RO"/>
        </w:rPr>
        <w:t xml:space="preserve"> data finalizării ultimei </w:t>
      </w:r>
      <w:proofErr w:type="spellStart"/>
      <w:r w:rsidR="006A21C1" w:rsidRPr="007F2AE7">
        <w:rPr>
          <w:rFonts w:ascii="Times New Roman" w:hAnsi="Times New Roman"/>
          <w:sz w:val="24"/>
          <w:szCs w:val="24"/>
          <w:lang w:val="ro-RO"/>
        </w:rPr>
        <w:t>activităţi</w:t>
      </w:r>
      <w:proofErr w:type="spellEnd"/>
      <w:r w:rsidR="006A21C1" w:rsidRPr="007F2AE7">
        <w:rPr>
          <w:rFonts w:ascii="Times New Roman" w:hAnsi="Times New Roman"/>
          <w:sz w:val="24"/>
          <w:szCs w:val="24"/>
          <w:lang w:val="ro-RO"/>
        </w:rPr>
        <w:t xml:space="preserve"> specifice, adresate publicului beneficiar final al proiectului cultural</w:t>
      </w:r>
      <w:r w:rsidR="00DC3712" w:rsidRPr="007F2AE7">
        <w:rPr>
          <w:rFonts w:ascii="Times New Roman" w:hAnsi="Times New Roman"/>
          <w:sz w:val="24"/>
          <w:szCs w:val="24"/>
          <w:lang w:val="ro-RO"/>
        </w:rPr>
        <w:t>;</w:t>
      </w:r>
    </w:p>
    <w:p w14:paraId="7E9D434D" w14:textId="77777777" w:rsidR="007B3FB2" w:rsidRPr="007F2AE7" w:rsidRDefault="007B3FB2" w:rsidP="00F337D4">
      <w:pPr>
        <w:spacing w:after="0" w:line="360" w:lineRule="auto"/>
        <w:jc w:val="both"/>
        <w:rPr>
          <w:rFonts w:ascii="Times New Roman" w:hAnsi="Times New Roman"/>
          <w:b/>
          <w:bCs/>
          <w:color w:val="C45911" w:themeColor="accent2" w:themeShade="BF"/>
          <w:sz w:val="24"/>
          <w:szCs w:val="24"/>
          <w:u w:val="single"/>
          <w:lang w:val="ro-RO"/>
        </w:rPr>
      </w:pPr>
    </w:p>
    <w:p w14:paraId="0E68278E" w14:textId="25B07C4C" w:rsidR="00355C29" w:rsidRPr="00A323D8" w:rsidRDefault="003100F5" w:rsidP="00A323D8">
      <w:pPr>
        <w:pStyle w:val="Titlu2"/>
      </w:pPr>
      <w:bookmarkStart w:id="4" w:name="_Toc229056890"/>
      <w:proofErr w:type="spellStart"/>
      <w:r w:rsidRPr="00A323D8">
        <w:t>Domeniul</w:t>
      </w:r>
      <w:proofErr w:type="spellEnd"/>
      <w:r w:rsidRPr="00A323D8">
        <w:t xml:space="preserve"> de </w:t>
      </w:r>
      <w:proofErr w:type="spellStart"/>
      <w:r w:rsidRPr="00A323D8">
        <w:t>aplicare</w:t>
      </w:r>
      <w:bookmarkEnd w:id="4"/>
      <w:proofErr w:type="spellEnd"/>
    </w:p>
    <w:p w14:paraId="33BD98FE" w14:textId="77777777" w:rsidR="00355C29" w:rsidRPr="007F2AE7" w:rsidRDefault="003100F5" w:rsidP="00F337D4">
      <w:pPr>
        <w:spacing w:after="0" w:line="360" w:lineRule="auto"/>
        <w:jc w:val="both"/>
        <w:rPr>
          <w:rFonts w:ascii="Times New Roman" w:hAnsi="Times New Roman"/>
          <w:b/>
          <w:bCs/>
          <w:sz w:val="24"/>
          <w:szCs w:val="24"/>
          <w:lang w:val="ro-RO"/>
        </w:rPr>
      </w:pPr>
      <w:r w:rsidRPr="007F2AE7">
        <w:rPr>
          <w:rFonts w:ascii="Times New Roman" w:hAnsi="Times New Roman"/>
          <w:b/>
          <w:bCs/>
          <w:sz w:val="24"/>
          <w:szCs w:val="24"/>
          <w:lang w:val="ro-RO"/>
        </w:rPr>
        <w:t>Art. 3.</w:t>
      </w:r>
    </w:p>
    <w:p w14:paraId="65AB0060" w14:textId="0ECCCFFA" w:rsidR="001879FC" w:rsidRPr="007F2AE7" w:rsidRDefault="00D00A8B" w:rsidP="00F337D4">
      <w:pPr>
        <w:spacing w:after="0" w:line="360" w:lineRule="auto"/>
        <w:jc w:val="both"/>
        <w:rPr>
          <w:rFonts w:ascii="Times New Roman" w:hAnsi="Times New Roman"/>
          <w:sz w:val="24"/>
          <w:szCs w:val="24"/>
          <w:lang w:val="ro-RO"/>
        </w:rPr>
      </w:pPr>
      <w:r w:rsidRPr="007F2AE7">
        <w:rPr>
          <w:rFonts w:ascii="Times New Roman" w:hAnsi="Times New Roman"/>
          <w:sz w:val="24"/>
          <w:szCs w:val="24"/>
          <w:lang w:val="ro-RO"/>
        </w:rPr>
        <w:t>(1)</w:t>
      </w:r>
      <w:r w:rsidR="003100F5" w:rsidRPr="007F2AE7">
        <w:rPr>
          <w:rFonts w:ascii="Times New Roman" w:hAnsi="Times New Roman"/>
          <w:b/>
          <w:bCs/>
          <w:i/>
          <w:iCs/>
          <w:sz w:val="24"/>
          <w:szCs w:val="24"/>
          <w:lang w:val="ro-RO"/>
        </w:rPr>
        <w:t xml:space="preserve"> </w:t>
      </w:r>
      <w:r w:rsidR="003100F5" w:rsidRPr="007F2AE7">
        <w:rPr>
          <w:rFonts w:ascii="Times New Roman" w:hAnsi="Times New Roman"/>
          <w:sz w:val="24"/>
          <w:szCs w:val="24"/>
          <w:lang w:val="ro-RO"/>
        </w:rPr>
        <w:t xml:space="preserve">Prevederile prezentului </w:t>
      </w:r>
      <w:r w:rsidR="004F0396" w:rsidRPr="007F2AE7">
        <w:rPr>
          <w:rFonts w:ascii="Times New Roman" w:hAnsi="Times New Roman"/>
          <w:sz w:val="24"/>
          <w:szCs w:val="24"/>
          <w:lang w:val="ro-RO"/>
        </w:rPr>
        <w:t>Ghid</w:t>
      </w:r>
      <w:r w:rsidR="003100F5" w:rsidRPr="007F2AE7">
        <w:rPr>
          <w:rFonts w:ascii="Times New Roman" w:hAnsi="Times New Roman"/>
          <w:sz w:val="24"/>
          <w:szCs w:val="24"/>
          <w:lang w:val="ro-RO"/>
        </w:rPr>
        <w:t xml:space="preserve"> se aplică pentru atribuirea oricărui contract de </w:t>
      </w:r>
      <w:proofErr w:type="spellStart"/>
      <w:r w:rsidR="003100F5" w:rsidRPr="007F2AE7">
        <w:rPr>
          <w:rFonts w:ascii="Times New Roman" w:hAnsi="Times New Roman"/>
          <w:sz w:val="24"/>
          <w:szCs w:val="24"/>
          <w:lang w:val="ro-RO"/>
        </w:rPr>
        <w:t>finanţare</w:t>
      </w:r>
      <w:proofErr w:type="spellEnd"/>
      <w:r w:rsidR="003100F5" w:rsidRPr="007F2AE7">
        <w:rPr>
          <w:rFonts w:ascii="Times New Roman" w:hAnsi="Times New Roman"/>
          <w:sz w:val="24"/>
          <w:szCs w:val="24"/>
          <w:lang w:val="ro-RO"/>
        </w:rPr>
        <w:t xml:space="preserve"> nerambursabilă de la bugetul local al </w:t>
      </w:r>
      <w:r w:rsidR="007F2AE7" w:rsidRPr="007F2AE7">
        <w:rPr>
          <w:rFonts w:ascii="Times New Roman" w:hAnsi="Times New Roman"/>
          <w:sz w:val="24"/>
          <w:szCs w:val="24"/>
          <w:lang w:val="ro-RO"/>
        </w:rPr>
        <w:t>Orașului Săliște</w:t>
      </w:r>
      <w:r w:rsidR="003100F5" w:rsidRPr="007F2AE7">
        <w:rPr>
          <w:rFonts w:ascii="Times New Roman" w:hAnsi="Times New Roman"/>
          <w:sz w:val="24"/>
          <w:szCs w:val="24"/>
          <w:lang w:val="ro-RO"/>
        </w:rPr>
        <w:t xml:space="preserve">, </w:t>
      </w:r>
      <w:r w:rsidR="007B3AC8" w:rsidRPr="007F2AE7">
        <w:rPr>
          <w:rFonts w:ascii="Times New Roman" w:hAnsi="Times New Roman"/>
          <w:sz w:val="24"/>
          <w:szCs w:val="24"/>
          <w:lang w:val="ro-RO"/>
        </w:rPr>
        <w:t xml:space="preserve">pentru </w:t>
      </w:r>
      <w:proofErr w:type="spellStart"/>
      <w:r w:rsidR="007B3AC8" w:rsidRPr="007F2AE7">
        <w:rPr>
          <w:rFonts w:ascii="Times New Roman" w:hAnsi="Times New Roman"/>
          <w:sz w:val="24"/>
          <w:szCs w:val="24"/>
          <w:lang w:val="ro-RO"/>
        </w:rPr>
        <w:t>activităţi</w:t>
      </w:r>
      <w:proofErr w:type="spellEnd"/>
      <w:r w:rsidR="007B3AC8" w:rsidRPr="007F2AE7">
        <w:rPr>
          <w:rFonts w:ascii="Times New Roman" w:hAnsi="Times New Roman"/>
          <w:sz w:val="24"/>
          <w:szCs w:val="24"/>
          <w:lang w:val="ro-RO"/>
        </w:rPr>
        <w:t xml:space="preserve"> culturale nonprofit, de interes general</w:t>
      </w:r>
      <w:r w:rsidR="001879FC" w:rsidRPr="007F2AE7">
        <w:rPr>
          <w:rFonts w:ascii="Times New Roman" w:hAnsi="Times New Roman"/>
          <w:sz w:val="24"/>
          <w:szCs w:val="24"/>
          <w:lang w:val="ro-RO"/>
        </w:rPr>
        <w:t>.</w:t>
      </w:r>
    </w:p>
    <w:p w14:paraId="4FC2E5A2" w14:textId="34A1CD99" w:rsidR="003100F5" w:rsidRPr="007F2AE7" w:rsidRDefault="003100F5" w:rsidP="00F337D4">
      <w:pPr>
        <w:spacing w:after="0" w:line="360" w:lineRule="auto"/>
        <w:jc w:val="both"/>
        <w:rPr>
          <w:rFonts w:ascii="Times New Roman" w:hAnsi="Times New Roman"/>
          <w:b/>
          <w:bCs/>
          <w:i/>
          <w:iCs/>
          <w:sz w:val="24"/>
          <w:szCs w:val="24"/>
          <w:lang w:val="ro-RO"/>
        </w:rPr>
      </w:pPr>
      <w:r w:rsidRPr="007F2AE7">
        <w:rPr>
          <w:rFonts w:ascii="Times New Roman" w:hAnsi="Times New Roman"/>
          <w:sz w:val="24"/>
          <w:szCs w:val="24"/>
          <w:lang w:val="ro-RO"/>
        </w:rPr>
        <w:t xml:space="preserve">(2) Primăria și Consiliul local al </w:t>
      </w:r>
      <w:r w:rsidR="007F2AE7" w:rsidRPr="007F2AE7">
        <w:rPr>
          <w:rFonts w:ascii="Times New Roman" w:hAnsi="Times New Roman"/>
          <w:sz w:val="24"/>
          <w:szCs w:val="24"/>
          <w:lang w:val="ro-RO"/>
        </w:rPr>
        <w:t>Orașului Săliște</w:t>
      </w:r>
      <w:r w:rsidRPr="007F2AE7">
        <w:rPr>
          <w:rFonts w:ascii="Times New Roman" w:hAnsi="Times New Roman"/>
          <w:sz w:val="24"/>
          <w:szCs w:val="24"/>
          <w:lang w:val="ro-RO"/>
        </w:rPr>
        <w:t xml:space="preserve"> acordă o </w:t>
      </w:r>
      <w:proofErr w:type="spellStart"/>
      <w:r w:rsidRPr="007F2AE7">
        <w:rPr>
          <w:rFonts w:ascii="Times New Roman" w:hAnsi="Times New Roman"/>
          <w:sz w:val="24"/>
          <w:szCs w:val="24"/>
          <w:lang w:val="ro-RO"/>
        </w:rPr>
        <w:t>atenţie</w:t>
      </w:r>
      <w:proofErr w:type="spellEnd"/>
      <w:r w:rsidRPr="007F2AE7">
        <w:rPr>
          <w:rFonts w:ascii="Times New Roman" w:hAnsi="Times New Roman"/>
          <w:sz w:val="24"/>
          <w:szCs w:val="24"/>
          <w:lang w:val="ro-RO"/>
        </w:rPr>
        <w:t xml:space="preserve"> deosebită proiectelor cu caracter local, regional, </w:t>
      </w:r>
      <w:proofErr w:type="spellStart"/>
      <w:r w:rsidRPr="007F2AE7">
        <w:rPr>
          <w:rFonts w:ascii="Times New Roman" w:hAnsi="Times New Roman"/>
          <w:sz w:val="24"/>
          <w:szCs w:val="24"/>
          <w:lang w:val="ro-RO"/>
        </w:rPr>
        <w:t>naţional</w:t>
      </w:r>
      <w:proofErr w:type="spellEnd"/>
      <w:r w:rsidRPr="007F2AE7">
        <w:rPr>
          <w:rFonts w:ascii="Times New Roman" w:hAnsi="Times New Roman"/>
          <w:sz w:val="24"/>
          <w:szCs w:val="24"/>
          <w:lang w:val="ro-RO"/>
        </w:rPr>
        <w:t xml:space="preserve">, european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w:t>
      </w:r>
      <w:proofErr w:type="spellStart"/>
      <w:r w:rsidRPr="007F2AE7">
        <w:rPr>
          <w:rFonts w:ascii="Times New Roman" w:hAnsi="Times New Roman"/>
          <w:sz w:val="24"/>
          <w:szCs w:val="24"/>
          <w:lang w:val="ro-RO"/>
        </w:rPr>
        <w:t>internaţional</w:t>
      </w:r>
      <w:proofErr w:type="spellEnd"/>
      <w:r w:rsidRPr="007F2AE7">
        <w:rPr>
          <w:rFonts w:ascii="Times New Roman" w:hAnsi="Times New Roman"/>
          <w:sz w:val="24"/>
          <w:szCs w:val="24"/>
          <w:lang w:val="ro-RO"/>
        </w:rPr>
        <w:t>, care se încadrează în strategia de dezvoltare a municipiului și a obligațiilor asumate prin Hotărârile de Consiliu local.</w:t>
      </w:r>
    </w:p>
    <w:p w14:paraId="02F05D9C" w14:textId="56DBFDFC" w:rsidR="003100F5" w:rsidRPr="007F2AE7" w:rsidRDefault="006B1644" w:rsidP="00F337D4">
      <w:pPr>
        <w:pStyle w:val="Titlu2"/>
        <w:spacing w:line="360" w:lineRule="auto"/>
        <w:jc w:val="both"/>
        <w:rPr>
          <w:rFonts w:eastAsia="Calibri"/>
          <w:b w:val="0"/>
          <w:bCs w:val="0"/>
          <w:i/>
          <w:iCs w:val="0"/>
          <w:szCs w:val="24"/>
          <w:lang w:val="ro-RO"/>
        </w:rPr>
      </w:pPr>
      <w:bookmarkStart w:id="5" w:name="_Toc229056891"/>
      <w:r w:rsidRPr="007F2AE7">
        <w:rPr>
          <w:rFonts w:eastAsia="Calibri"/>
          <w:b w:val="0"/>
          <w:bCs w:val="0"/>
          <w:iCs w:val="0"/>
          <w:color w:val="000000" w:themeColor="text1"/>
          <w:szCs w:val="24"/>
          <w:lang w:val="ro-RO"/>
        </w:rPr>
        <w:t xml:space="preserve">(3) </w:t>
      </w:r>
      <w:r w:rsidR="00D00A8B" w:rsidRPr="007F2AE7">
        <w:rPr>
          <w:rFonts w:eastAsia="Calibri"/>
          <w:b w:val="0"/>
          <w:bCs w:val="0"/>
          <w:iCs w:val="0"/>
          <w:szCs w:val="24"/>
          <w:lang w:val="ro-RO"/>
        </w:rPr>
        <w:t>Ar</w:t>
      </w:r>
      <w:r w:rsidR="00D11984">
        <w:rPr>
          <w:rFonts w:eastAsia="Calibri"/>
          <w:b w:val="0"/>
          <w:bCs w:val="0"/>
          <w:iCs w:val="0"/>
          <w:szCs w:val="24"/>
          <w:lang w:val="ro-RO"/>
        </w:rPr>
        <w:t>i</w:t>
      </w:r>
      <w:r w:rsidR="00E37E3F">
        <w:rPr>
          <w:rFonts w:eastAsia="Calibri"/>
          <w:b w:val="0"/>
          <w:bCs w:val="0"/>
          <w:iCs w:val="0"/>
          <w:szCs w:val="24"/>
          <w:lang w:val="ro-RO"/>
        </w:rPr>
        <w:t xml:space="preserve">a </w:t>
      </w:r>
      <w:r w:rsidR="00D00A8B" w:rsidRPr="007F2AE7">
        <w:rPr>
          <w:rFonts w:eastAsia="Calibri"/>
          <w:b w:val="0"/>
          <w:bCs w:val="0"/>
          <w:iCs w:val="0"/>
          <w:szCs w:val="24"/>
          <w:lang w:val="ro-RO"/>
        </w:rPr>
        <w:t>tematic</w:t>
      </w:r>
      <w:r w:rsidR="00E37E3F">
        <w:rPr>
          <w:rFonts w:eastAsia="Calibri"/>
          <w:b w:val="0"/>
          <w:bCs w:val="0"/>
          <w:iCs w:val="0"/>
          <w:szCs w:val="24"/>
          <w:lang w:val="ro-RO"/>
        </w:rPr>
        <w:t>ă</w:t>
      </w:r>
      <w:r w:rsidR="00D00A8B" w:rsidRPr="007F2AE7">
        <w:rPr>
          <w:rFonts w:eastAsia="Calibri"/>
          <w:b w:val="0"/>
          <w:bCs w:val="0"/>
          <w:iCs w:val="0"/>
          <w:szCs w:val="24"/>
          <w:lang w:val="ro-RO"/>
        </w:rPr>
        <w:t xml:space="preserve"> a domeniului cultural</w:t>
      </w:r>
      <w:r w:rsidR="003100F5" w:rsidRPr="007F2AE7">
        <w:rPr>
          <w:rFonts w:eastAsia="Calibri"/>
          <w:b w:val="0"/>
          <w:bCs w:val="0"/>
          <w:iCs w:val="0"/>
          <w:szCs w:val="24"/>
          <w:lang w:val="ro-RO"/>
        </w:rPr>
        <w:t xml:space="preserve"> pentru care se aplică prezentul </w:t>
      </w:r>
      <w:r w:rsidR="007B3AC8" w:rsidRPr="007F2AE7">
        <w:rPr>
          <w:rFonts w:eastAsia="Calibri"/>
          <w:b w:val="0"/>
          <w:bCs w:val="0"/>
          <w:iCs w:val="0"/>
          <w:szCs w:val="24"/>
          <w:lang w:val="ro-RO"/>
        </w:rPr>
        <w:t>Ghid</w:t>
      </w:r>
      <w:r w:rsidR="003100F5" w:rsidRPr="007F2AE7">
        <w:rPr>
          <w:rFonts w:eastAsia="Calibri"/>
          <w:b w:val="0"/>
          <w:bCs w:val="0"/>
          <w:iCs w:val="0"/>
          <w:szCs w:val="24"/>
          <w:lang w:val="ro-RO"/>
        </w:rPr>
        <w:t xml:space="preserve"> </w:t>
      </w:r>
      <w:r w:rsidR="00E37E3F">
        <w:rPr>
          <w:rFonts w:eastAsia="Calibri"/>
          <w:b w:val="0"/>
          <w:bCs w:val="0"/>
          <w:iCs w:val="0"/>
          <w:szCs w:val="24"/>
          <w:lang w:val="ro-RO"/>
        </w:rPr>
        <w:t>este</w:t>
      </w:r>
      <w:r w:rsidR="003100F5" w:rsidRPr="007F2AE7">
        <w:rPr>
          <w:rFonts w:eastAsia="Calibri"/>
          <w:b w:val="0"/>
          <w:bCs w:val="0"/>
          <w:iCs w:val="0"/>
          <w:szCs w:val="24"/>
          <w:lang w:val="ro-RO"/>
        </w:rPr>
        <w:t>:</w:t>
      </w:r>
      <w:bookmarkEnd w:id="5"/>
    </w:p>
    <w:p w14:paraId="67D93089" w14:textId="7FF17853" w:rsidR="00D00A8B" w:rsidRPr="007F2AE7" w:rsidRDefault="007B3AC8">
      <w:pPr>
        <w:pStyle w:val="Titlu"/>
        <w:numPr>
          <w:ilvl w:val="0"/>
          <w:numId w:val="3"/>
        </w:numPr>
        <w:spacing w:line="360" w:lineRule="auto"/>
        <w:ind w:firstLine="851"/>
        <w:jc w:val="both"/>
        <w:rPr>
          <w:b w:val="0"/>
          <w:sz w:val="24"/>
        </w:rPr>
      </w:pPr>
      <w:bookmarkStart w:id="6" w:name="_Hlk118712536"/>
      <w:r w:rsidRPr="007F2AE7">
        <w:rPr>
          <w:b w:val="0"/>
          <w:sz w:val="24"/>
        </w:rPr>
        <w:t>I</w:t>
      </w:r>
      <w:r w:rsidR="00D00A8B" w:rsidRPr="007F2AE7">
        <w:rPr>
          <w:b w:val="0"/>
          <w:sz w:val="24"/>
        </w:rPr>
        <w:t>nterdisciplinar</w:t>
      </w:r>
      <w:r w:rsidR="00E40D12" w:rsidRPr="007F2AE7">
        <w:rPr>
          <w:b w:val="0"/>
          <w:sz w:val="24"/>
        </w:rPr>
        <w:t>/alte proiecte culturale</w:t>
      </w:r>
      <w:r w:rsidR="00E37E3F">
        <w:rPr>
          <w:b w:val="0"/>
          <w:sz w:val="24"/>
        </w:rPr>
        <w:t xml:space="preserve"> </w:t>
      </w:r>
    </w:p>
    <w:bookmarkEnd w:id="6"/>
    <w:p w14:paraId="6A545F34" w14:textId="502911EA" w:rsidR="00374826" w:rsidRPr="007F2AE7" w:rsidRDefault="00E37E3F" w:rsidP="00374826">
      <w:pPr>
        <w:rPr>
          <w:rFonts w:ascii="Times New Roman" w:hAnsi="Times New Roman"/>
          <w:color w:val="4472C4" w:themeColor="accent1"/>
          <w:sz w:val="24"/>
          <w:szCs w:val="24"/>
          <w:lang w:val="ro-RO"/>
        </w:rPr>
      </w:pPr>
      <w:r>
        <w:rPr>
          <w:rFonts w:ascii="Times New Roman" w:hAnsi="Times New Roman"/>
          <w:color w:val="000000" w:themeColor="text1"/>
          <w:sz w:val="24"/>
          <w:szCs w:val="24"/>
          <w:lang w:val="ro-RO"/>
        </w:rPr>
        <w:t>(</w:t>
      </w:r>
      <w:r w:rsidR="00B847D8" w:rsidRPr="007F2AE7">
        <w:rPr>
          <w:rFonts w:ascii="Times New Roman" w:hAnsi="Times New Roman"/>
          <w:color w:val="000000" w:themeColor="text1"/>
          <w:sz w:val="24"/>
          <w:szCs w:val="24"/>
          <w:lang w:val="ro-RO"/>
        </w:rPr>
        <w:t xml:space="preserve">4) </w:t>
      </w:r>
      <w:r w:rsidR="000C0FD3" w:rsidRPr="007F2AE7">
        <w:rPr>
          <w:rFonts w:ascii="Times New Roman" w:hAnsi="Times New Roman"/>
          <w:sz w:val="24"/>
          <w:szCs w:val="24"/>
          <w:lang w:val="ro-RO"/>
        </w:rPr>
        <w:t xml:space="preserve">Limita superioară a </w:t>
      </w:r>
      <w:r w:rsidR="005E3A28" w:rsidRPr="007F2AE7">
        <w:rPr>
          <w:rFonts w:ascii="Times New Roman" w:hAnsi="Times New Roman"/>
          <w:sz w:val="24"/>
          <w:szCs w:val="24"/>
          <w:lang w:val="ro-RO"/>
        </w:rPr>
        <w:t>finanțării</w:t>
      </w:r>
      <w:r w:rsidR="000C0FD3" w:rsidRPr="007F2AE7">
        <w:rPr>
          <w:rFonts w:ascii="Times New Roman" w:hAnsi="Times New Roman"/>
          <w:sz w:val="24"/>
          <w:szCs w:val="24"/>
          <w:lang w:val="ro-RO"/>
        </w:rPr>
        <w:t xml:space="preserve"> nerambursabile care poate fi acordată unui proiect </w:t>
      </w:r>
      <w:r w:rsidR="00374826" w:rsidRPr="007F2AE7">
        <w:rPr>
          <w:rFonts w:ascii="Times New Roman" w:hAnsi="Times New Roman"/>
          <w:sz w:val="24"/>
          <w:szCs w:val="24"/>
          <w:lang w:val="ro-RO"/>
        </w:rPr>
        <w:t>se regăsește mai jos</w:t>
      </w:r>
      <w:r w:rsidR="000C0FD3" w:rsidRPr="007F2AE7">
        <w:rPr>
          <w:rFonts w:ascii="Times New Roman" w:hAnsi="Times New Roman"/>
          <w:sz w:val="24"/>
          <w:szCs w:val="24"/>
          <w:lang w:val="ro-RO"/>
        </w:rPr>
        <w:t>:</w:t>
      </w:r>
    </w:p>
    <w:p w14:paraId="0574CD9F" w14:textId="1E212ADD" w:rsidR="00CE1F7E" w:rsidRPr="00E37E3F" w:rsidRDefault="000C0FD3" w:rsidP="00E37E3F">
      <w:pPr>
        <w:rPr>
          <w:rFonts w:ascii="Times New Roman" w:hAnsi="Times New Roman"/>
          <w:b/>
          <w:bCs/>
          <w:sz w:val="24"/>
          <w:szCs w:val="24"/>
          <w:u w:val="single"/>
        </w:rPr>
      </w:pPr>
      <w:r w:rsidRPr="00E37E3F">
        <w:rPr>
          <w:rFonts w:ascii="Times New Roman" w:hAnsi="Times New Roman"/>
          <w:b/>
          <w:bCs/>
          <w:sz w:val="24"/>
          <w:szCs w:val="24"/>
          <w:u w:val="single"/>
          <w:lang w:val="ro-RO"/>
        </w:rPr>
        <w:t xml:space="preserve">1) </w:t>
      </w:r>
      <w:proofErr w:type="spellStart"/>
      <w:r w:rsidR="00CE1F7E" w:rsidRPr="00E37E3F">
        <w:rPr>
          <w:rFonts w:ascii="Times New Roman" w:hAnsi="Times New Roman"/>
          <w:b/>
          <w:bCs/>
          <w:sz w:val="24"/>
          <w:szCs w:val="24"/>
          <w:u w:val="single"/>
        </w:rPr>
        <w:t>Interdisciplinar</w:t>
      </w:r>
      <w:proofErr w:type="spellEnd"/>
      <w:r w:rsidR="00F365AC" w:rsidRPr="00E37E3F">
        <w:rPr>
          <w:rFonts w:ascii="Times New Roman" w:hAnsi="Times New Roman"/>
          <w:b/>
          <w:bCs/>
          <w:sz w:val="24"/>
          <w:szCs w:val="24"/>
          <w:u w:val="single"/>
        </w:rPr>
        <w:t xml:space="preserve">/Alte </w:t>
      </w:r>
      <w:proofErr w:type="spellStart"/>
      <w:r w:rsidR="00F365AC" w:rsidRPr="00E37E3F">
        <w:rPr>
          <w:rFonts w:ascii="Times New Roman" w:hAnsi="Times New Roman"/>
          <w:b/>
          <w:bCs/>
          <w:sz w:val="24"/>
          <w:szCs w:val="24"/>
          <w:u w:val="single"/>
        </w:rPr>
        <w:t>tipuri</w:t>
      </w:r>
      <w:proofErr w:type="spellEnd"/>
      <w:r w:rsidR="00F365AC" w:rsidRPr="00E37E3F">
        <w:rPr>
          <w:rFonts w:ascii="Times New Roman" w:hAnsi="Times New Roman"/>
          <w:b/>
          <w:bCs/>
          <w:sz w:val="24"/>
          <w:szCs w:val="24"/>
          <w:u w:val="single"/>
        </w:rPr>
        <w:t xml:space="preserve"> de </w:t>
      </w:r>
      <w:proofErr w:type="spellStart"/>
      <w:r w:rsidR="00F365AC" w:rsidRPr="00E37E3F">
        <w:rPr>
          <w:rFonts w:ascii="Times New Roman" w:hAnsi="Times New Roman"/>
          <w:b/>
          <w:bCs/>
          <w:sz w:val="24"/>
          <w:szCs w:val="24"/>
          <w:u w:val="single"/>
        </w:rPr>
        <w:t>evenimente</w:t>
      </w:r>
      <w:proofErr w:type="spellEnd"/>
      <w:r w:rsidR="00F365AC" w:rsidRPr="00E37E3F">
        <w:rPr>
          <w:rFonts w:ascii="Times New Roman" w:hAnsi="Times New Roman"/>
          <w:b/>
          <w:bCs/>
          <w:sz w:val="24"/>
          <w:szCs w:val="24"/>
          <w:u w:val="single"/>
        </w:rPr>
        <w:t xml:space="preserve"> culturale</w:t>
      </w:r>
    </w:p>
    <w:tbl>
      <w:tblPr>
        <w:tblW w:w="19567" w:type="dxa"/>
        <w:tblLook w:val="04A0" w:firstRow="1" w:lastRow="0" w:firstColumn="1" w:lastColumn="0" w:noHBand="0" w:noVBand="1"/>
      </w:tblPr>
      <w:tblGrid>
        <w:gridCol w:w="2535"/>
        <w:gridCol w:w="1471"/>
        <w:gridCol w:w="1064"/>
        <w:gridCol w:w="5090"/>
        <w:gridCol w:w="9407"/>
      </w:tblGrid>
      <w:tr w:rsidR="000904DB" w:rsidRPr="007F2AE7" w14:paraId="10975F0C" w14:textId="77777777" w:rsidTr="00C96490">
        <w:trPr>
          <w:gridAfter w:val="1"/>
          <w:wAfter w:w="9407" w:type="dxa"/>
          <w:trHeight w:val="375"/>
        </w:trPr>
        <w:tc>
          <w:tcPr>
            <w:tcW w:w="10160" w:type="dxa"/>
            <w:gridSpan w:val="4"/>
            <w:tcBorders>
              <w:top w:val="nil"/>
              <w:left w:val="nil"/>
              <w:bottom w:val="single" w:sz="4" w:space="0" w:color="auto"/>
              <w:right w:val="nil"/>
            </w:tcBorders>
            <w:noWrap/>
            <w:vAlign w:val="bottom"/>
          </w:tcPr>
          <w:p w14:paraId="25999935" w14:textId="77777777" w:rsidR="000904DB" w:rsidRPr="007F2AE7" w:rsidRDefault="000904DB" w:rsidP="00C96490">
            <w:pPr>
              <w:suppressAutoHyphens w:val="0"/>
              <w:spacing w:line="240" w:lineRule="auto"/>
              <w:rPr>
                <w:rFonts w:ascii="Times New Roman" w:eastAsia="Times New Roman" w:hAnsi="Times New Roman"/>
                <w:color w:val="000000"/>
                <w:sz w:val="24"/>
                <w:szCs w:val="24"/>
                <w:lang w:val="ro-RO" w:eastAsia="ro-RO"/>
              </w:rPr>
            </w:pPr>
            <w:r w:rsidRPr="007F2AE7">
              <w:rPr>
                <w:rFonts w:ascii="Times New Roman" w:eastAsia="Times New Roman" w:hAnsi="Times New Roman"/>
                <w:color w:val="000000"/>
                <w:sz w:val="24"/>
                <w:szCs w:val="24"/>
                <w:lang w:val="ro-RO" w:eastAsia="ro-RO"/>
              </w:rPr>
              <w:t>Tip eveniment                                                                                                               Suma maximă alocată/proiect</w:t>
            </w:r>
          </w:p>
        </w:tc>
      </w:tr>
      <w:tr w:rsidR="000904DB" w:rsidRPr="007F2AE7" w14:paraId="11D0793C" w14:textId="77777777" w:rsidTr="00C96490">
        <w:trPr>
          <w:gridAfter w:val="1"/>
          <w:wAfter w:w="9407" w:type="dxa"/>
          <w:trHeight w:val="375"/>
        </w:trPr>
        <w:tc>
          <w:tcPr>
            <w:tcW w:w="4006" w:type="dxa"/>
            <w:gridSpan w:val="2"/>
            <w:tcBorders>
              <w:top w:val="nil"/>
              <w:left w:val="single" w:sz="4" w:space="0" w:color="auto"/>
              <w:bottom w:val="single" w:sz="4" w:space="0" w:color="auto"/>
              <w:right w:val="single" w:sz="4" w:space="0" w:color="auto"/>
            </w:tcBorders>
            <w:noWrap/>
            <w:vAlign w:val="bottom"/>
            <w:hideMark/>
          </w:tcPr>
          <w:p w14:paraId="1A260C34" w14:textId="77777777" w:rsidR="000904DB" w:rsidRPr="007F2AE7" w:rsidRDefault="000904DB" w:rsidP="00C96490">
            <w:pPr>
              <w:rPr>
                <w:rFonts w:ascii="Times New Roman" w:hAnsi="Times New Roman"/>
                <w:color w:val="000000"/>
                <w:sz w:val="24"/>
                <w:szCs w:val="24"/>
              </w:rPr>
            </w:pPr>
            <w:r w:rsidRPr="007F2AE7">
              <w:rPr>
                <w:rFonts w:ascii="Times New Roman" w:hAnsi="Times New Roman"/>
                <w:color w:val="000000"/>
                <w:sz w:val="24"/>
                <w:szCs w:val="24"/>
              </w:rPr>
              <w:t>Mare</w:t>
            </w:r>
          </w:p>
        </w:tc>
        <w:tc>
          <w:tcPr>
            <w:tcW w:w="6154" w:type="dxa"/>
            <w:gridSpan w:val="2"/>
            <w:tcBorders>
              <w:top w:val="nil"/>
              <w:left w:val="nil"/>
              <w:bottom w:val="nil"/>
              <w:right w:val="single" w:sz="4" w:space="0" w:color="auto"/>
            </w:tcBorders>
            <w:shd w:val="clear" w:color="000000" w:fill="FFFFFF"/>
            <w:noWrap/>
            <w:vAlign w:val="bottom"/>
            <w:hideMark/>
          </w:tcPr>
          <w:p w14:paraId="40AEED40" w14:textId="20E765CD" w:rsidR="000904DB" w:rsidRPr="007F2AE7" w:rsidRDefault="00A323D8" w:rsidP="00C96490">
            <w:pPr>
              <w:jc w:val="right"/>
              <w:rPr>
                <w:rFonts w:ascii="Times New Roman" w:hAnsi="Times New Roman"/>
                <w:b/>
                <w:bCs/>
                <w:sz w:val="24"/>
                <w:szCs w:val="24"/>
              </w:rPr>
            </w:pPr>
            <w:r>
              <w:rPr>
                <w:rFonts w:ascii="Times New Roman" w:hAnsi="Times New Roman"/>
                <w:b/>
                <w:bCs/>
                <w:sz w:val="24"/>
                <w:szCs w:val="24"/>
              </w:rPr>
              <w:t>5</w:t>
            </w:r>
            <w:r w:rsidR="00D11984">
              <w:rPr>
                <w:rFonts w:ascii="Times New Roman" w:hAnsi="Times New Roman"/>
                <w:b/>
                <w:bCs/>
                <w:sz w:val="24"/>
                <w:szCs w:val="24"/>
              </w:rPr>
              <w:t>0</w:t>
            </w:r>
            <w:r w:rsidR="003D7B67" w:rsidRPr="007F2AE7">
              <w:rPr>
                <w:rFonts w:ascii="Times New Roman" w:hAnsi="Times New Roman"/>
                <w:b/>
                <w:bCs/>
                <w:sz w:val="24"/>
                <w:szCs w:val="24"/>
              </w:rPr>
              <w:t>.000,00</w:t>
            </w:r>
          </w:p>
        </w:tc>
      </w:tr>
      <w:tr w:rsidR="000904DB" w:rsidRPr="007F2AE7" w14:paraId="1A04686E" w14:textId="77777777" w:rsidTr="00C96490">
        <w:trPr>
          <w:gridAfter w:val="1"/>
          <w:wAfter w:w="9407" w:type="dxa"/>
          <w:trHeight w:val="337"/>
        </w:trPr>
        <w:tc>
          <w:tcPr>
            <w:tcW w:w="4006" w:type="dxa"/>
            <w:gridSpan w:val="2"/>
            <w:tcBorders>
              <w:top w:val="nil"/>
              <w:left w:val="single" w:sz="4" w:space="0" w:color="auto"/>
              <w:bottom w:val="single" w:sz="4" w:space="0" w:color="auto"/>
              <w:right w:val="single" w:sz="4" w:space="0" w:color="auto"/>
            </w:tcBorders>
            <w:noWrap/>
            <w:vAlign w:val="bottom"/>
            <w:hideMark/>
          </w:tcPr>
          <w:p w14:paraId="05C7A321" w14:textId="77777777" w:rsidR="000904DB" w:rsidRPr="007F2AE7" w:rsidRDefault="000904DB" w:rsidP="00C96490">
            <w:pPr>
              <w:rPr>
                <w:rFonts w:ascii="Times New Roman" w:hAnsi="Times New Roman"/>
                <w:color w:val="000000"/>
                <w:sz w:val="24"/>
                <w:szCs w:val="24"/>
              </w:rPr>
            </w:pPr>
            <w:proofErr w:type="spellStart"/>
            <w:r w:rsidRPr="007F2AE7">
              <w:rPr>
                <w:rFonts w:ascii="Times New Roman" w:hAnsi="Times New Roman"/>
                <w:color w:val="000000"/>
                <w:sz w:val="24"/>
                <w:szCs w:val="24"/>
              </w:rPr>
              <w:t>Mediu</w:t>
            </w:r>
            <w:proofErr w:type="spellEnd"/>
          </w:p>
        </w:tc>
        <w:tc>
          <w:tcPr>
            <w:tcW w:w="6154" w:type="dxa"/>
            <w:gridSpan w:val="2"/>
            <w:tcBorders>
              <w:top w:val="single" w:sz="4" w:space="0" w:color="auto"/>
              <w:left w:val="nil"/>
              <w:bottom w:val="nil"/>
              <w:right w:val="single" w:sz="4" w:space="0" w:color="auto"/>
            </w:tcBorders>
            <w:shd w:val="clear" w:color="000000" w:fill="FFFFFF"/>
            <w:noWrap/>
            <w:vAlign w:val="bottom"/>
            <w:hideMark/>
          </w:tcPr>
          <w:p w14:paraId="56C9E288" w14:textId="7465AD6F" w:rsidR="000904DB" w:rsidRPr="007F2AE7" w:rsidRDefault="00A323D8" w:rsidP="00C96490">
            <w:pPr>
              <w:jc w:val="right"/>
              <w:rPr>
                <w:rFonts w:ascii="Times New Roman" w:hAnsi="Times New Roman"/>
                <w:b/>
                <w:bCs/>
                <w:sz w:val="24"/>
                <w:szCs w:val="24"/>
              </w:rPr>
            </w:pPr>
            <w:r>
              <w:rPr>
                <w:rFonts w:ascii="Times New Roman" w:hAnsi="Times New Roman"/>
                <w:b/>
                <w:bCs/>
                <w:sz w:val="24"/>
                <w:szCs w:val="24"/>
              </w:rPr>
              <w:t>3</w:t>
            </w:r>
            <w:r w:rsidR="003D7B67" w:rsidRPr="007F2AE7">
              <w:rPr>
                <w:rFonts w:ascii="Times New Roman" w:hAnsi="Times New Roman"/>
                <w:b/>
                <w:bCs/>
                <w:sz w:val="24"/>
                <w:szCs w:val="24"/>
              </w:rPr>
              <w:t>0.000,00</w:t>
            </w:r>
          </w:p>
        </w:tc>
      </w:tr>
      <w:tr w:rsidR="000904DB" w:rsidRPr="007F2AE7" w14:paraId="3E1951BD" w14:textId="77777777" w:rsidTr="00C96490">
        <w:trPr>
          <w:gridAfter w:val="1"/>
          <w:wAfter w:w="9407" w:type="dxa"/>
          <w:trHeight w:val="375"/>
        </w:trPr>
        <w:tc>
          <w:tcPr>
            <w:tcW w:w="4006" w:type="dxa"/>
            <w:gridSpan w:val="2"/>
            <w:tcBorders>
              <w:top w:val="nil"/>
              <w:left w:val="single" w:sz="4" w:space="0" w:color="auto"/>
              <w:bottom w:val="single" w:sz="4" w:space="0" w:color="auto"/>
              <w:right w:val="single" w:sz="4" w:space="0" w:color="auto"/>
            </w:tcBorders>
            <w:noWrap/>
            <w:vAlign w:val="bottom"/>
            <w:hideMark/>
          </w:tcPr>
          <w:p w14:paraId="36270274" w14:textId="77777777" w:rsidR="000904DB" w:rsidRPr="007F2AE7" w:rsidRDefault="000904DB" w:rsidP="00C96490">
            <w:pPr>
              <w:rPr>
                <w:rFonts w:ascii="Times New Roman" w:hAnsi="Times New Roman"/>
                <w:color w:val="000000"/>
                <w:sz w:val="24"/>
                <w:szCs w:val="24"/>
              </w:rPr>
            </w:pPr>
            <w:r w:rsidRPr="007F2AE7">
              <w:rPr>
                <w:rFonts w:ascii="Times New Roman" w:hAnsi="Times New Roman"/>
                <w:color w:val="000000"/>
                <w:sz w:val="24"/>
                <w:szCs w:val="24"/>
              </w:rPr>
              <w:t>Mic</w:t>
            </w:r>
          </w:p>
        </w:tc>
        <w:tc>
          <w:tcPr>
            <w:tcW w:w="6154"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195E25A" w14:textId="624DDE10" w:rsidR="000904DB" w:rsidRPr="007F2AE7" w:rsidRDefault="00A323D8" w:rsidP="00C96490">
            <w:pPr>
              <w:jc w:val="right"/>
              <w:rPr>
                <w:rFonts w:ascii="Times New Roman" w:hAnsi="Times New Roman"/>
                <w:b/>
                <w:bCs/>
                <w:sz w:val="24"/>
                <w:szCs w:val="24"/>
              </w:rPr>
            </w:pPr>
            <w:r>
              <w:rPr>
                <w:rFonts w:ascii="Times New Roman" w:hAnsi="Times New Roman"/>
                <w:b/>
                <w:bCs/>
                <w:sz w:val="24"/>
                <w:szCs w:val="24"/>
              </w:rPr>
              <w:t>1</w:t>
            </w:r>
            <w:r w:rsidR="00D11984">
              <w:rPr>
                <w:rFonts w:ascii="Times New Roman" w:hAnsi="Times New Roman"/>
                <w:b/>
                <w:bCs/>
                <w:sz w:val="24"/>
                <w:szCs w:val="24"/>
              </w:rPr>
              <w:t>0</w:t>
            </w:r>
            <w:r w:rsidR="003D7B67" w:rsidRPr="007F2AE7">
              <w:rPr>
                <w:rFonts w:ascii="Times New Roman" w:hAnsi="Times New Roman"/>
                <w:b/>
                <w:bCs/>
                <w:sz w:val="24"/>
                <w:szCs w:val="24"/>
              </w:rPr>
              <w:t>.000,00</w:t>
            </w:r>
          </w:p>
        </w:tc>
      </w:tr>
      <w:tr w:rsidR="000904DB" w:rsidRPr="007F2AE7" w14:paraId="18CC48B5" w14:textId="77777777" w:rsidTr="00C96490">
        <w:trPr>
          <w:trHeight w:val="375"/>
        </w:trPr>
        <w:tc>
          <w:tcPr>
            <w:tcW w:w="2535" w:type="dxa"/>
            <w:tcBorders>
              <w:top w:val="nil"/>
              <w:left w:val="nil"/>
              <w:bottom w:val="nil"/>
              <w:right w:val="nil"/>
            </w:tcBorders>
            <w:noWrap/>
            <w:vAlign w:val="bottom"/>
            <w:hideMark/>
          </w:tcPr>
          <w:p w14:paraId="6C619E98" w14:textId="77777777" w:rsidR="000904DB" w:rsidRPr="007F2AE7" w:rsidRDefault="000904DB" w:rsidP="00C96490">
            <w:pPr>
              <w:suppressAutoHyphens w:val="0"/>
              <w:spacing w:after="0" w:line="240" w:lineRule="auto"/>
              <w:rPr>
                <w:rFonts w:ascii="Times New Roman" w:eastAsia="Times New Roman" w:hAnsi="Times New Roman"/>
                <w:sz w:val="24"/>
                <w:szCs w:val="24"/>
                <w:lang w:val="ro-RO" w:eastAsia="ro-RO"/>
              </w:rPr>
            </w:pPr>
          </w:p>
        </w:tc>
        <w:tc>
          <w:tcPr>
            <w:tcW w:w="2535" w:type="dxa"/>
            <w:gridSpan w:val="2"/>
            <w:tcBorders>
              <w:top w:val="nil"/>
              <w:left w:val="nil"/>
              <w:bottom w:val="nil"/>
              <w:right w:val="nil"/>
            </w:tcBorders>
            <w:noWrap/>
            <w:vAlign w:val="bottom"/>
            <w:hideMark/>
          </w:tcPr>
          <w:p w14:paraId="780E0C60" w14:textId="77777777" w:rsidR="000904DB" w:rsidRPr="007F2AE7" w:rsidRDefault="000904DB" w:rsidP="00C96490">
            <w:pPr>
              <w:suppressAutoHyphens w:val="0"/>
              <w:spacing w:after="0" w:line="240" w:lineRule="auto"/>
              <w:rPr>
                <w:rFonts w:ascii="Times New Roman" w:eastAsia="Times New Roman" w:hAnsi="Times New Roman"/>
                <w:sz w:val="24"/>
                <w:szCs w:val="24"/>
                <w:lang w:val="ro-RO" w:eastAsia="ro-RO"/>
              </w:rPr>
            </w:pPr>
          </w:p>
        </w:tc>
        <w:tc>
          <w:tcPr>
            <w:tcW w:w="14497" w:type="dxa"/>
            <w:gridSpan w:val="2"/>
            <w:tcBorders>
              <w:top w:val="nil"/>
              <w:left w:val="nil"/>
              <w:bottom w:val="nil"/>
              <w:right w:val="nil"/>
            </w:tcBorders>
            <w:noWrap/>
            <w:vAlign w:val="bottom"/>
            <w:hideMark/>
          </w:tcPr>
          <w:p w14:paraId="4DFDB317" w14:textId="77777777" w:rsidR="000904DB" w:rsidRPr="007F2AE7" w:rsidRDefault="000904DB" w:rsidP="00C96490">
            <w:pPr>
              <w:suppressAutoHyphens w:val="0"/>
              <w:spacing w:after="0" w:line="240" w:lineRule="auto"/>
              <w:rPr>
                <w:rFonts w:ascii="Times New Roman" w:eastAsia="Times New Roman" w:hAnsi="Times New Roman"/>
                <w:sz w:val="24"/>
                <w:szCs w:val="24"/>
                <w:lang w:val="ro-RO" w:eastAsia="ro-RO"/>
              </w:rPr>
            </w:pPr>
          </w:p>
        </w:tc>
      </w:tr>
    </w:tbl>
    <w:tbl>
      <w:tblPr>
        <w:tblStyle w:val="Tabelgril"/>
        <w:tblW w:w="10201" w:type="dxa"/>
        <w:tblLook w:val="04A0" w:firstRow="1" w:lastRow="0" w:firstColumn="1" w:lastColumn="0" w:noHBand="0" w:noVBand="1"/>
      </w:tblPr>
      <w:tblGrid>
        <w:gridCol w:w="3823"/>
        <w:gridCol w:w="3118"/>
        <w:gridCol w:w="3260"/>
      </w:tblGrid>
      <w:tr w:rsidR="000904DB" w:rsidRPr="007F2AE7" w14:paraId="6579E070" w14:textId="77777777" w:rsidTr="00C96490">
        <w:tc>
          <w:tcPr>
            <w:tcW w:w="10201" w:type="dxa"/>
            <w:gridSpan w:val="3"/>
          </w:tcPr>
          <w:p w14:paraId="700E08F0" w14:textId="7620B1B1" w:rsidR="000904DB" w:rsidRPr="007F2AE7" w:rsidRDefault="000904DB" w:rsidP="00C96490">
            <w:pPr>
              <w:jc w:val="center"/>
              <w:rPr>
                <w:rFonts w:ascii="Times New Roman" w:hAnsi="Times New Roman"/>
                <w:b/>
                <w:bCs/>
                <w:color w:val="4472C4" w:themeColor="accent1"/>
                <w:sz w:val="24"/>
                <w:szCs w:val="24"/>
                <w:lang w:val="fr-FR"/>
              </w:rPr>
            </w:pPr>
            <w:r w:rsidRPr="007F2AE7">
              <w:rPr>
                <w:rFonts w:ascii="Times New Roman" w:hAnsi="Times New Roman"/>
                <w:b/>
                <w:bCs/>
                <w:sz w:val="24"/>
                <w:szCs w:val="24"/>
                <w:lang w:val="ro-RO"/>
              </w:rPr>
              <w:lastRenderedPageBreak/>
              <w:t xml:space="preserve">Priorități specifice încadrare tip eveniment / </w:t>
            </w:r>
            <w:r w:rsidR="00A323D8">
              <w:rPr>
                <w:rFonts w:ascii="Times New Roman" w:hAnsi="Times New Roman"/>
                <w:b/>
                <w:bCs/>
                <w:sz w:val="24"/>
                <w:szCs w:val="24"/>
                <w:lang w:val="ro-RO"/>
              </w:rPr>
              <w:t>1</w:t>
            </w:r>
            <w:r w:rsidRPr="007F2AE7">
              <w:rPr>
                <w:rFonts w:ascii="Times New Roman" w:hAnsi="Times New Roman"/>
                <w:b/>
                <w:bCs/>
                <w:sz w:val="24"/>
                <w:szCs w:val="24"/>
                <w:lang w:val="ro-RO"/>
              </w:rPr>
              <w:t xml:space="preserve"> </w:t>
            </w:r>
            <w:proofErr w:type="spellStart"/>
            <w:r w:rsidR="00F365AC" w:rsidRPr="007F2AE7">
              <w:rPr>
                <w:rFonts w:ascii="Times New Roman" w:hAnsi="Times New Roman"/>
                <w:b/>
                <w:bCs/>
                <w:sz w:val="24"/>
                <w:szCs w:val="24"/>
                <w:lang w:val="fr-FR"/>
              </w:rPr>
              <w:t>interdisciplinar</w:t>
            </w:r>
            <w:proofErr w:type="spellEnd"/>
            <w:r w:rsidR="00F365AC" w:rsidRPr="007F2AE7">
              <w:rPr>
                <w:rFonts w:ascii="Times New Roman" w:hAnsi="Times New Roman"/>
                <w:b/>
                <w:bCs/>
                <w:sz w:val="24"/>
                <w:szCs w:val="24"/>
                <w:lang w:val="fr-FR"/>
              </w:rPr>
              <w:t xml:space="preserve"> (</w:t>
            </w:r>
            <w:proofErr w:type="spellStart"/>
            <w:r w:rsidR="00F365AC" w:rsidRPr="007F2AE7">
              <w:rPr>
                <w:rFonts w:ascii="Times New Roman" w:hAnsi="Times New Roman"/>
                <w:b/>
                <w:bCs/>
                <w:sz w:val="24"/>
                <w:szCs w:val="24"/>
                <w:lang w:val="fr-FR"/>
              </w:rPr>
              <w:t>alte</w:t>
            </w:r>
            <w:proofErr w:type="spellEnd"/>
            <w:r w:rsidR="00F365AC" w:rsidRPr="007F2AE7">
              <w:rPr>
                <w:rFonts w:ascii="Times New Roman" w:hAnsi="Times New Roman"/>
                <w:b/>
                <w:bCs/>
                <w:sz w:val="24"/>
                <w:szCs w:val="24"/>
                <w:lang w:val="fr-FR"/>
              </w:rPr>
              <w:t xml:space="preserve"> </w:t>
            </w:r>
            <w:proofErr w:type="spellStart"/>
            <w:r w:rsidR="00F365AC" w:rsidRPr="007F2AE7">
              <w:rPr>
                <w:rFonts w:ascii="Times New Roman" w:hAnsi="Times New Roman"/>
                <w:b/>
                <w:bCs/>
                <w:sz w:val="24"/>
                <w:szCs w:val="24"/>
                <w:lang w:val="fr-FR"/>
              </w:rPr>
              <w:t>tipuri</w:t>
            </w:r>
            <w:proofErr w:type="spellEnd"/>
            <w:r w:rsidR="00F365AC" w:rsidRPr="007F2AE7">
              <w:rPr>
                <w:rFonts w:ascii="Times New Roman" w:hAnsi="Times New Roman"/>
                <w:b/>
                <w:bCs/>
                <w:sz w:val="24"/>
                <w:szCs w:val="24"/>
                <w:lang w:val="fr-FR"/>
              </w:rPr>
              <w:t xml:space="preserve"> de </w:t>
            </w:r>
            <w:proofErr w:type="spellStart"/>
            <w:r w:rsidR="00F365AC" w:rsidRPr="007F2AE7">
              <w:rPr>
                <w:rFonts w:ascii="Times New Roman" w:hAnsi="Times New Roman"/>
                <w:b/>
                <w:bCs/>
                <w:sz w:val="24"/>
                <w:szCs w:val="24"/>
                <w:lang w:val="fr-FR"/>
              </w:rPr>
              <w:t>evenimente</w:t>
            </w:r>
            <w:proofErr w:type="spellEnd"/>
            <w:r w:rsidR="00F365AC" w:rsidRPr="007F2AE7">
              <w:rPr>
                <w:rFonts w:ascii="Times New Roman" w:hAnsi="Times New Roman"/>
                <w:b/>
                <w:bCs/>
                <w:sz w:val="24"/>
                <w:szCs w:val="24"/>
                <w:lang w:val="fr-FR"/>
              </w:rPr>
              <w:t xml:space="preserve"> culturale)</w:t>
            </w:r>
          </w:p>
        </w:tc>
      </w:tr>
      <w:tr w:rsidR="000904DB" w:rsidRPr="007F2AE7" w14:paraId="604D02B5" w14:textId="77777777" w:rsidTr="00C96490">
        <w:tc>
          <w:tcPr>
            <w:tcW w:w="3823" w:type="dxa"/>
          </w:tcPr>
          <w:p w14:paraId="0FA40F45" w14:textId="77777777" w:rsidR="000904DB" w:rsidRPr="007F2AE7" w:rsidRDefault="000904DB" w:rsidP="00C96490">
            <w:pPr>
              <w:rPr>
                <w:rFonts w:ascii="Times New Roman" w:hAnsi="Times New Roman"/>
                <w:b/>
                <w:bCs/>
                <w:sz w:val="24"/>
                <w:szCs w:val="24"/>
                <w:lang w:val="ro-RO"/>
              </w:rPr>
            </w:pPr>
            <w:r w:rsidRPr="007F2AE7">
              <w:rPr>
                <w:rFonts w:ascii="Times New Roman" w:hAnsi="Times New Roman"/>
                <w:b/>
                <w:bCs/>
                <w:sz w:val="24"/>
                <w:szCs w:val="24"/>
                <w:lang w:val="ro-RO"/>
              </w:rPr>
              <w:t>Mare</w:t>
            </w:r>
          </w:p>
        </w:tc>
        <w:tc>
          <w:tcPr>
            <w:tcW w:w="3118" w:type="dxa"/>
          </w:tcPr>
          <w:p w14:paraId="23EA70BB" w14:textId="77777777" w:rsidR="000904DB" w:rsidRPr="007F2AE7" w:rsidRDefault="000904DB" w:rsidP="00C96490">
            <w:pPr>
              <w:rPr>
                <w:rFonts w:ascii="Times New Roman" w:hAnsi="Times New Roman"/>
                <w:b/>
                <w:bCs/>
                <w:sz w:val="24"/>
                <w:szCs w:val="24"/>
                <w:lang w:val="ro-RO"/>
              </w:rPr>
            </w:pPr>
            <w:r w:rsidRPr="007F2AE7">
              <w:rPr>
                <w:rFonts w:ascii="Times New Roman" w:hAnsi="Times New Roman"/>
                <w:b/>
                <w:bCs/>
                <w:sz w:val="24"/>
                <w:szCs w:val="24"/>
                <w:lang w:val="ro-RO"/>
              </w:rPr>
              <w:t>Mediu</w:t>
            </w:r>
          </w:p>
        </w:tc>
        <w:tc>
          <w:tcPr>
            <w:tcW w:w="3260" w:type="dxa"/>
          </w:tcPr>
          <w:p w14:paraId="73F38548" w14:textId="77777777" w:rsidR="000904DB" w:rsidRPr="007F2AE7" w:rsidRDefault="000904DB" w:rsidP="00C96490">
            <w:pPr>
              <w:rPr>
                <w:rFonts w:ascii="Times New Roman" w:hAnsi="Times New Roman"/>
                <w:b/>
                <w:bCs/>
                <w:sz w:val="24"/>
                <w:szCs w:val="24"/>
                <w:lang w:val="ro-RO"/>
              </w:rPr>
            </w:pPr>
            <w:r w:rsidRPr="007F2AE7">
              <w:rPr>
                <w:rFonts w:ascii="Times New Roman" w:hAnsi="Times New Roman"/>
                <w:b/>
                <w:bCs/>
                <w:sz w:val="24"/>
                <w:szCs w:val="24"/>
                <w:lang w:val="ro-RO"/>
              </w:rPr>
              <w:t>Mic</w:t>
            </w:r>
          </w:p>
        </w:tc>
      </w:tr>
      <w:tr w:rsidR="000904DB" w:rsidRPr="007F2AE7" w14:paraId="00AD80D1" w14:textId="77777777" w:rsidTr="00C96490">
        <w:tc>
          <w:tcPr>
            <w:tcW w:w="3823" w:type="dxa"/>
          </w:tcPr>
          <w:p w14:paraId="056DB4CC" w14:textId="3CC3B902" w:rsidR="000904DB" w:rsidRPr="007F2AE7" w:rsidRDefault="005339D3" w:rsidP="00C96490">
            <w:pPr>
              <w:rPr>
                <w:rFonts w:ascii="Times New Roman" w:hAnsi="Times New Roman"/>
                <w:sz w:val="24"/>
                <w:szCs w:val="24"/>
                <w:lang w:val="ro-RO"/>
              </w:rPr>
            </w:pPr>
            <w:r w:rsidRPr="007F2AE7">
              <w:rPr>
                <w:rFonts w:ascii="Times New Roman" w:hAnsi="Times New Roman"/>
                <w:sz w:val="24"/>
                <w:szCs w:val="24"/>
                <w:lang w:val="ro-RO"/>
              </w:rPr>
              <w:t xml:space="preserve">dezvolta </w:t>
            </w:r>
            <w:proofErr w:type="spellStart"/>
            <w:r w:rsidRPr="007F2AE7">
              <w:rPr>
                <w:rFonts w:ascii="Times New Roman" w:hAnsi="Times New Roman"/>
                <w:sz w:val="24"/>
                <w:szCs w:val="24"/>
                <w:lang w:val="ro-RO"/>
              </w:rPr>
              <w:t>abordari</w:t>
            </w:r>
            <w:proofErr w:type="spellEnd"/>
            <w:r w:rsidRPr="007F2AE7">
              <w:rPr>
                <w:rFonts w:ascii="Times New Roman" w:hAnsi="Times New Roman"/>
                <w:sz w:val="24"/>
                <w:szCs w:val="24"/>
                <w:lang w:val="ro-RO"/>
              </w:rPr>
              <w:t xml:space="preserve"> interdisciplinare</w:t>
            </w:r>
            <w:r w:rsidR="007F22D8" w:rsidRPr="007F2AE7">
              <w:rPr>
                <w:rFonts w:ascii="Times New Roman" w:hAnsi="Times New Roman"/>
                <w:sz w:val="24"/>
                <w:szCs w:val="24"/>
                <w:lang w:val="ro-RO"/>
              </w:rPr>
              <w:t xml:space="preserve">, cel </w:t>
            </w:r>
            <w:proofErr w:type="spellStart"/>
            <w:r w:rsidR="007F22D8" w:rsidRPr="007F2AE7">
              <w:rPr>
                <w:rFonts w:ascii="Times New Roman" w:hAnsi="Times New Roman"/>
                <w:sz w:val="24"/>
                <w:szCs w:val="24"/>
                <w:lang w:val="ro-RO"/>
              </w:rPr>
              <w:t>putin</w:t>
            </w:r>
            <w:proofErr w:type="spellEnd"/>
            <w:r w:rsidR="007F22D8" w:rsidRPr="007F2AE7">
              <w:rPr>
                <w:rFonts w:ascii="Times New Roman" w:hAnsi="Times New Roman"/>
                <w:sz w:val="24"/>
                <w:szCs w:val="24"/>
                <w:lang w:val="ro-RO"/>
              </w:rPr>
              <w:t xml:space="preserve"> 3</w:t>
            </w:r>
            <w:r w:rsidR="001C4FF7" w:rsidRPr="007F2AE7">
              <w:rPr>
                <w:rFonts w:ascii="Times New Roman" w:hAnsi="Times New Roman"/>
                <w:sz w:val="24"/>
                <w:szCs w:val="24"/>
                <w:lang w:val="ro-RO"/>
              </w:rPr>
              <w:t xml:space="preserve"> si se </w:t>
            </w:r>
            <w:proofErr w:type="spellStart"/>
            <w:r w:rsidR="001C4FF7" w:rsidRPr="007F2AE7">
              <w:rPr>
                <w:rFonts w:ascii="Times New Roman" w:hAnsi="Times New Roman"/>
                <w:sz w:val="24"/>
                <w:szCs w:val="24"/>
                <w:lang w:val="ro-RO"/>
              </w:rPr>
              <w:t>adreseaza</w:t>
            </w:r>
            <w:proofErr w:type="spellEnd"/>
            <w:r w:rsidR="001C4FF7" w:rsidRPr="007F2AE7">
              <w:rPr>
                <w:rFonts w:ascii="Times New Roman" w:hAnsi="Times New Roman"/>
                <w:sz w:val="24"/>
                <w:szCs w:val="24"/>
                <w:lang w:val="ro-RO"/>
              </w:rPr>
              <w:t xml:space="preserve"> unui public amplu/diversificat</w:t>
            </w:r>
          </w:p>
        </w:tc>
        <w:tc>
          <w:tcPr>
            <w:tcW w:w="3118" w:type="dxa"/>
          </w:tcPr>
          <w:p w14:paraId="5CBD9DD2" w14:textId="21BA4A89" w:rsidR="000904DB" w:rsidRPr="007F2AE7" w:rsidRDefault="005339D3" w:rsidP="00C96490">
            <w:pPr>
              <w:suppressAutoHyphens w:val="0"/>
              <w:spacing w:line="240" w:lineRule="auto"/>
              <w:rPr>
                <w:rFonts w:ascii="Times New Roman" w:hAnsi="Times New Roman"/>
                <w:sz w:val="24"/>
                <w:szCs w:val="24"/>
                <w:lang w:val="ro-RO"/>
              </w:rPr>
            </w:pPr>
            <w:r w:rsidRPr="007F2AE7">
              <w:rPr>
                <w:rFonts w:ascii="Times New Roman" w:hAnsi="Times New Roman"/>
                <w:sz w:val="24"/>
                <w:szCs w:val="24"/>
                <w:lang w:val="ro-RO"/>
              </w:rPr>
              <w:t xml:space="preserve">dezvolta </w:t>
            </w:r>
            <w:proofErr w:type="spellStart"/>
            <w:r w:rsidRPr="007F2AE7">
              <w:rPr>
                <w:rFonts w:ascii="Times New Roman" w:hAnsi="Times New Roman"/>
                <w:sz w:val="24"/>
                <w:szCs w:val="24"/>
                <w:lang w:val="ro-RO"/>
              </w:rPr>
              <w:t>abordari</w:t>
            </w:r>
            <w:proofErr w:type="spellEnd"/>
            <w:r w:rsidRPr="007F2AE7">
              <w:rPr>
                <w:rFonts w:ascii="Times New Roman" w:hAnsi="Times New Roman"/>
                <w:sz w:val="24"/>
                <w:szCs w:val="24"/>
                <w:lang w:val="ro-RO"/>
              </w:rPr>
              <w:t xml:space="preserve"> interdisciplinare</w:t>
            </w:r>
            <w:r w:rsidR="007F22D8" w:rsidRPr="007F2AE7">
              <w:rPr>
                <w:rFonts w:ascii="Times New Roman" w:hAnsi="Times New Roman"/>
                <w:sz w:val="24"/>
                <w:szCs w:val="24"/>
                <w:lang w:val="ro-RO"/>
              </w:rPr>
              <w:t xml:space="preserve">, cel </w:t>
            </w:r>
            <w:proofErr w:type="spellStart"/>
            <w:r w:rsidR="007F22D8" w:rsidRPr="007F2AE7">
              <w:rPr>
                <w:rFonts w:ascii="Times New Roman" w:hAnsi="Times New Roman"/>
                <w:sz w:val="24"/>
                <w:szCs w:val="24"/>
                <w:lang w:val="ro-RO"/>
              </w:rPr>
              <w:t>putin</w:t>
            </w:r>
            <w:proofErr w:type="spellEnd"/>
            <w:r w:rsidR="007F22D8" w:rsidRPr="007F2AE7">
              <w:rPr>
                <w:rFonts w:ascii="Times New Roman" w:hAnsi="Times New Roman"/>
                <w:sz w:val="24"/>
                <w:szCs w:val="24"/>
                <w:lang w:val="ro-RO"/>
              </w:rPr>
              <w:t xml:space="preserve"> 2</w:t>
            </w:r>
            <w:r w:rsidR="001C4FF7" w:rsidRPr="007F2AE7">
              <w:rPr>
                <w:rFonts w:ascii="Times New Roman" w:hAnsi="Times New Roman"/>
                <w:sz w:val="24"/>
                <w:szCs w:val="24"/>
                <w:lang w:val="ro-RO"/>
              </w:rPr>
              <w:t xml:space="preserve"> si se </w:t>
            </w:r>
            <w:proofErr w:type="spellStart"/>
            <w:r w:rsidR="001C4FF7" w:rsidRPr="007F2AE7">
              <w:rPr>
                <w:rFonts w:ascii="Times New Roman" w:hAnsi="Times New Roman"/>
                <w:sz w:val="24"/>
                <w:szCs w:val="24"/>
                <w:lang w:val="ro-RO"/>
              </w:rPr>
              <w:t>adreseaza</w:t>
            </w:r>
            <w:proofErr w:type="spellEnd"/>
            <w:r w:rsidR="001C4FF7" w:rsidRPr="007F2AE7">
              <w:rPr>
                <w:rFonts w:ascii="Times New Roman" w:hAnsi="Times New Roman"/>
                <w:sz w:val="24"/>
                <w:szCs w:val="24"/>
                <w:lang w:val="ro-RO"/>
              </w:rPr>
              <w:t xml:space="preserve"> unui public diversificat</w:t>
            </w:r>
          </w:p>
        </w:tc>
        <w:tc>
          <w:tcPr>
            <w:tcW w:w="3260" w:type="dxa"/>
          </w:tcPr>
          <w:p w14:paraId="715C6577" w14:textId="64424D87" w:rsidR="000904DB" w:rsidRPr="007F2AE7" w:rsidRDefault="005339D3" w:rsidP="00C96490">
            <w:pPr>
              <w:suppressAutoHyphens w:val="0"/>
              <w:spacing w:line="240" w:lineRule="auto"/>
              <w:rPr>
                <w:rFonts w:ascii="Times New Roman" w:hAnsi="Times New Roman"/>
                <w:sz w:val="24"/>
                <w:szCs w:val="24"/>
                <w:lang w:val="ro-RO"/>
              </w:rPr>
            </w:pPr>
            <w:r w:rsidRPr="007F2AE7">
              <w:rPr>
                <w:rFonts w:ascii="Times New Roman" w:hAnsi="Times New Roman"/>
                <w:sz w:val="24"/>
                <w:szCs w:val="24"/>
                <w:lang w:val="ro-RO"/>
              </w:rPr>
              <w:t xml:space="preserve">dezvolta </w:t>
            </w:r>
            <w:proofErr w:type="spellStart"/>
            <w:r w:rsidRPr="007F2AE7">
              <w:rPr>
                <w:rFonts w:ascii="Times New Roman" w:hAnsi="Times New Roman"/>
                <w:sz w:val="24"/>
                <w:szCs w:val="24"/>
                <w:lang w:val="ro-RO"/>
              </w:rPr>
              <w:t>abordari</w:t>
            </w:r>
            <w:proofErr w:type="spellEnd"/>
            <w:r w:rsidRPr="007F2AE7">
              <w:rPr>
                <w:rFonts w:ascii="Times New Roman" w:hAnsi="Times New Roman"/>
                <w:sz w:val="24"/>
                <w:szCs w:val="24"/>
                <w:lang w:val="ro-RO"/>
              </w:rPr>
              <w:t xml:space="preserve"> interdisciplinare</w:t>
            </w:r>
            <w:r w:rsidR="007F22D8" w:rsidRPr="007F2AE7">
              <w:rPr>
                <w:rFonts w:ascii="Times New Roman" w:hAnsi="Times New Roman"/>
                <w:sz w:val="24"/>
                <w:szCs w:val="24"/>
                <w:lang w:val="ro-RO"/>
              </w:rPr>
              <w:t xml:space="preserve">/sau se </w:t>
            </w:r>
            <w:proofErr w:type="spellStart"/>
            <w:r w:rsidR="007F22D8" w:rsidRPr="007F2AE7">
              <w:rPr>
                <w:rFonts w:ascii="Times New Roman" w:hAnsi="Times New Roman"/>
                <w:sz w:val="24"/>
                <w:szCs w:val="24"/>
                <w:lang w:val="ro-RO"/>
              </w:rPr>
              <w:t>regaseste</w:t>
            </w:r>
            <w:proofErr w:type="spellEnd"/>
            <w:r w:rsidR="007F22D8" w:rsidRPr="007F2AE7">
              <w:rPr>
                <w:rFonts w:ascii="Times New Roman" w:hAnsi="Times New Roman"/>
                <w:sz w:val="24"/>
                <w:szCs w:val="24"/>
                <w:lang w:val="ro-RO"/>
              </w:rPr>
              <w:t xml:space="preserve"> in categoria: alte tipuri de evenimente culturale</w:t>
            </w:r>
            <w:r w:rsidR="001C4FF7" w:rsidRPr="007F2AE7">
              <w:rPr>
                <w:rFonts w:ascii="Times New Roman" w:hAnsi="Times New Roman"/>
                <w:sz w:val="24"/>
                <w:szCs w:val="24"/>
                <w:lang w:val="ro-RO"/>
              </w:rPr>
              <w:t xml:space="preserve"> care se </w:t>
            </w:r>
            <w:proofErr w:type="spellStart"/>
            <w:r w:rsidR="001C4FF7" w:rsidRPr="007F2AE7">
              <w:rPr>
                <w:rFonts w:ascii="Times New Roman" w:hAnsi="Times New Roman"/>
                <w:sz w:val="24"/>
                <w:szCs w:val="24"/>
                <w:lang w:val="ro-RO"/>
              </w:rPr>
              <w:t>adreseaza</w:t>
            </w:r>
            <w:proofErr w:type="spellEnd"/>
            <w:r w:rsidR="001C4FF7" w:rsidRPr="007F2AE7">
              <w:rPr>
                <w:rFonts w:ascii="Times New Roman" w:hAnsi="Times New Roman"/>
                <w:sz w:val="24"/>
                <w:szCs w:val="24"/>
                <w:lang w:val="ro-RO"/>
              </w:rPr>
              <w:t xml:space="preserve"> unui singur public </w:t>
            </w:r>
            <w:proofErr w:type="spellStart"/>
            <w:r w:rsidR="001C4FF7" w:rsidRPr="007F2AE7">
              <w:rPr>
                <w:rFonts w:ascii="Times New Roman" w:hAnsi="Times New Roman"/>
                <w:sz w:val="24"/>
                <w:szCs w:val="24"/>
                <w:lang w:val="ro-RO"/>
              </w:rPr>
              <w:t>tinta</w:t>
            </w:r>
            <w:proofErr w:type="spellEnd"/>
          </w:p>
        </w:tc>
      </w:tr>
      <w:tr w:rsidR="000904DB" w:rsidRPr="007F2AE7" w14:paraId="7D0FDBCA" w14:textId="77777777" w:rsidTr="00C96490">
        <w:tc>
          <w:tcPr>
            <w:tcW w:w="3823" w:type="dxa"/>
          </w:tcPr>
          <w:p w14:paraId="1B338BB3" w14:textId="172A0286" w:rsidR="000904DB" w:rsidRPr="007F2AE7" w:rsidRDefault="005339D3" w:rsidP="00C96490">
            <w:pPr>
              <w:suppressAutoHyphens w:val="0"/>
              <w:spacing w:line="240" w:lineRule="auto"/>
              <w:rPr>
                <w:rFonts w:ascii="Times New Roman" w:eastAsia="Times New Roman" w:hAnsi="Times New Roman"/>
                <w:sz w:val="24"/>
                <w:szCs w:val="24"/>
                <w:lang w:val="ro-RO" w:eastAsia="ro-RO"/>
              </w:rPr>
            </w:pPr>
            <w:r w:rsidRPr="007F2AE7">
              <w:rPr>
                <w:rFonts w:ascii="Times New Roman" w:eastAsia="Times New Roman" w:hAnsi="Times New Roman"/>
                <w:sz w:val="24"/>
                <w:szCs w:val="24"/>
                <w:lang w:val="ro-RO" w:eastAsia="ro-RO"/>
              </w:rPr>
              <w:t>atrage participare &gt; 500 pers/zi/outdoor s</w:t>
            </w:r>
            <w:r w:rsidR="00F365AC" w:rsidRPr="007F2AE7">
              <w:rPr>
                <w:rFonts w:ascii="Times New Roman" w:eastAsia="Times New Roman" w:hAnsi="Times New Roman"/>
                <w:sz w:val="24"/>
                <w:szCs w:val="24"/>
                <w:lang w:val="ro-RO" w:eastAsia="ro-RO"/>
              </w:rPr>
              <w:t>au</w:t>
            </w:r>
            <w:r w:rsidRPr="007F2AE7">
              <w:rPr>
                <w:rFonts w:ascii="Times New Roman" w:eastAsia="Times New Roman" w:hAnsi="Times New Roman"/>
                <w:sz w:val="24"/>
                <w:szCs w:val="24"/>
                <w:lang w:val="ro-RO" w:eastAsia="ro-RO"/>
              </w:rPr>
              <w:t xml:space="preserve"> &gt;</w:t>
            </w:r>
            <w:r w:rsidR="00A323D8">
              <w:rPr>
                <w:rFonts w:ascii="Times New Roman" w:eastAsia="Times New Roman" w:hAnsi="Times New Roman"/>
                <w:sz w:val="24"/>
                <w:szCs w:val="24"/>
                <w:lang w:val="ro-RO" w:eastAsia="ro-RO"/>
              </w:rPr>
              <w:t>15</w:t>
            </w:r>
            <w:r w:rsidRPr="007F2AE7">
              <w:rPr>
                <w:rFonts w:ascii="Times New Roman" w:eastAsia="Times New Roman" w:hAnsi="Times New Roman"/>
                <w:sz w:val="24"/>
                <w:szCs w:val="24"/>
                <w:lang w:val="ro-RO" w:eastAsia="ro-RO"/>
              </w:rPr>
              <w:t>0 pers/zi/indoor</w:t>
            </w:r>
          </w:p>
        </w:tc>
        <w:tc>
          <w:tcPr>
            <w:tcW w:w="3118" w:type="dxa"/>
          </w:tcPr>
          <w:p w14:paraId="2383073B" w14:textId="7F10307B" w:rsidR="000904DB" w:rsidRPr="007F2AE7" w:rsidRDefault="005339D3" w:rsidP="00C96490">
            <w:pPr>
              <w:rPr>
                <w:rFonts w:ascii="Times New Roman" w:hAnsi="Times New Roman"/>
                <w:sz w:val="24"/>
                <w:szCs w:val="24"/>
                <w:lang w:val="fr-FR"/>
              </w:rPr>
            </w:pPr>
            <w:proofErr w:type="spellStart"/>
            <w:proofErr w:type="gramStart"/>
            <w:r w:rsidRPr="007F2AE7">
              <w:rPr>
                <w:rFonts w:ascii="Times New Roman" w:hAnsi="Times New Roman"/>
                <w:sz w:val="24"/>
                <w:szCs w:val="24"/>
                <w:lang w:val="fr-FR"/>
              </w:rPr>
              <w:t>atrage</w:t>
            </w:r>
            <w:proofErr w:type="spellEnd"/>
            <w:proofErr w:type="gramEnd"/>
            <w:r w:rsidRPr="007F2AE7">
              <w:rPr>
                <w:rFonts w:ascii="Times New Roman" w:hAnsi="Times New Roman"/>
                <w:sz w:val="24"/>
                <w:szCs w:val="24"/>
                <w:lang w:val="fr-FR"/>
              </w:rPr>
              <w:t xml:space="preserve"> </w:t>
            </w:r>
            <w:proofErr w:type="spellStart"/>
            <w:r w:rsidRPr="007F2AE7">
              <w:rPr>
                <w:rFonts w:ascii="Times New Roman" w:hAnsi="Times New Roman"/>
                <w:sz w:val="24"/>
                <w:szCs w:val="24"/>
                <w:lang w:val="fr-FR"/>
              </w:rPr>
              <w:t>participare</w:t>
            </w:r>
            <w:proofErr w:type="spellEnd"/>
            <w:r w:rsidRPr="007F2AE7">
              <w:rPr>
                <w:rFonts w:ascii="Times New Roman" w:hAnsi="Times New Roman"/>
                <w:sz w:val="24"/>
                <w:szCs w:val="24"/>
                <w:lang w:val="fr-FR"/>
              </w:rPr>
              <w:t xml:space="preserve"> &gt; </w:t>
            </w:r>
            <w:r w:rsidR="00A323D8">
              <w:rPr>
                <w:rFonts w:ascii="Times New Roman" w:hAnsi="Times New Roman"/>
                <w:sz w:val="24"/>
                <w:szCs w:val="24"/>
                <w:lang w:val="fr-FR"/>
              </w:rPr>
              <w:t>3</w:t>
            </w:r>
            <w:r w:rsidRPr="007F2AE7">
              <w:rPr>
                <w:rFonts w:ascii="Times New Roman" w:hAnsi="Times New Roman"/>
                <w:sz w:val="24"/>
                <w:szCs w:val="24"/>
                <w:lang w:val="fr-FR"/>
              </w:rPr>
              <w:t>00 pers/</w:t>
            </w:r>
            <w:proofErr w:type="spellStart"/>
            <w:r w:rsidRPr="007F2AE7">
              <w:rPr>
                <w:rFonts w:ascii="Times New Roman" w:hAnsi="Times New Roman"/>
                <w:sz w:val="24"/>
                <w:szCs w:val="24"/>
                <w:lang w:val="fr-FR"/>
              </w:rPr>
              <w:t>zi</w:t>
            </w:r>
            <w:proofErr w:type="spellEnd"/>
            <w:r w:rsidRPr="007F2AE7">
              <w:rPr>
                <w:rFonts w:ascii="Times New Roman" w:hAnsi="Times New Roman"/>
                <w:sz w:val="24"/>
                <w:szCs w:val="24"/>
                <w:lang w:val="fr-FR"/>
              </w:rPr>
              <w:t>/</w:t>
            </w:r>
            <w:proofErr w:type="spellStart"/>
            <w:r w:rsidRPr="007F2AE7">
              <w:rPr>
                <w:rFonts w:ascii="Times New Roman" w:hAnsi="Times New Roman"/>
                <w:sz w:val="24"/>
                <w:szCs w:val="24"/>
                <w:lang w:val="fr-FR"/>
              </w:rPr>
              <w:t>outdoor</w:t>
            </w:r>
            <w:proofErr w:type="spellEnd"/>
            <w:r w:rsidRPr="007F2AE7">
              <w:rPr>
                <w:rFonts w:ascii="Times New Roman" w:hAnsi="Times New Roman"/>
                <w:sz w:val="24"/>
                <w:szCs w:val="24"/>
                <w:lang w:val="fr-FR"/>
              </w:rPr>
              <w:t xml:space="preserve"> </w:t>
            </w:r>
            <w:proofErr w:type="spellStart"/>
            <w:r w:rsidRPr="007F2AE7">
              <w:rPr>
                <w:rFonts w:ascii="Times New Roman" w:hAnsi="Times New Roman"/>
                <w:sz w:val="24"/>
                <w:szCs w:val="24"/>
                <w:lang w:val="fr-FR"/>
              </w:rPr>
              <w:t>s</w:t>
            </w:r>
            <w:r w:rsidR="00F365AC" w:rsidRPr="007F2AE7">
              <w:rPr>
                <w:rFonts w:ascii="Times New Roman" w:hAnsi="Times New Roman"/>
                <w:sz w:val="24"/>
                <w:szCs w:val="24"/>
                <w:lang w:val="fr-FR"/>
              </w:rPr>
              <w:t>au</w:t>
            </w:r>
            <w:proofErr w:type="spellEnd"/>
            <w:r w:rsidR="00F365AC" w:rsidRPr="007F2AE7">
              <w:rPr>
                <w:rFonts w:ascii="Times New Roman" w:hAnsi="Times New Roman"/>
                <w:sz w:val="24"/>
                <w:szCs w:val="24"/>
                <w:lang w:val="fr-FR"/>
              </w:rPr>
              <w:t xml:space="preserve"> </w:t>
            </w:r>
            <w:r w:rsidRPr="007F2AE7">
              <w:rPr>
                <w:rFonts w:ascii="Times New Roman" w:hAnsi="Times New Roman"/>
                <w:sz w:val="24"/>
                <w:szCs w:val="24"/>
                <w:lang w:val="fr-FR"/>
              </w:rPr>
              <w:t>&gt;1</w:t>
            </w:r>
            <w:r w:rsidR="00A323D8">
              <w:rPr>
                <w:rFonts w:ascii="Times New Roman" w:hAnsi="Times New Roman"/>
                <w:sz w:val="24"/>
                <w:szCs w:val="24"/>
                <w:lang w:val="fr-FR"/>
              </w:rPr>
              <w:t>0</w:t>
            </w:r>
            <w:r w:rsidRPr="007F2AE7">
              <w:rPr>
                <w:rFonts w:ascii="Times New Roman" w:hAnsi="Times New Roman"/>
                <w:sz w:val="24"/>
                <w:szCs w:val="24"/>
                <w:lang w:val="fr-FR"/>
              </w:rPr>
              <w:t>0 pers/</w:t>
            </w:r>
            <w:proofErr w:type="spellStart"/>
            <w:r w:rsidRPr="007F2AE7">
              <w:rPr>
                <w:rFonts w:ascii="Times New Roman" w:hAnsi="Times New Roman"/>
                <w:sz w:val="24"/>
                <w:szCs w:val="24"/>
                <w:lang w:val="fr-FR"/>
              </w:rPr>
              <w:t>zi</w:t>
            </w:r>
            <w:proofErr w:type="spellEnd"/>
            <w:r w:rsidRPr="007F2AE7">
              <w:rPr>
                <w:rFonts w:ascii="Times New Roman" w:hAnsi="Times New Roman"/>
                <w:sz w:val="24"/>
                <w:szCs w:val="24"/>
                <w:lang w:val="fr-FR"/>
              </w:rPr>
              <w:t>/indoor</w:t>
            </w:r>
          </w:p>
        </w:tc>
        <w:tc>
          <w:tcPr>
            <w:tcW w:w="3260" w:type="dxa"/>
          </w:tcPr>
          <w:p w14:paraId="74B9200F" w14:textId="24789A38" w:rsidR="000904DB" w:rsidRPr="007F2AE7" w:rsidRDefault="005339D3" w:rsidP="00F365AC">
            <w:pPr>
              <w:suppressAutoHyphens w:val="0"/>
              <w:spacing w:line="240" w:lineRule="auto"/>
              <w:rPr>
                <w:rFonts w:ascii="Times New Roman" w:hAnsi="Times New Roman"/>
                <w:sz w:val="24"/>
                <w:szCs w:val="24"/>
                <w:lang w:val="fr-FR"/>
              </w:rPr>
            </w:pPr>
            <w:proofErr w:type="spellStart"/>
            <w:proofErr w:type="gramStart"/>
            <w:r w:rsidRPr="007F2AE7">
              <w:rPr>
                <w:rFonts w:ascii="Times New Roman" w:hAnsi="Times New Roman"/>
                <w:sz w:val="24"/>
                <w:szCs w:val="24"/>
                <w:lang w:val="fr-FR"/>
              </w:rPr>
              <w:t>atrage</w:t>
            </w:r>
            <w:proofErr w:type="spellEnd"/>
            <w:proofErr w:type="gramEnd"/>
            <w:r w:rsidRPr="007F2AE7">
              <w:rPr>
                <w:rFonts w:ascii="Times New Roman" w:hAnsi="Times New Roman"/>
                <w:sz w:val="24"/>
                <w:szCs w:val="24"/>
                <w:lang w:val="fr-FR"/>
              </w:rPr>
              <w:t xml:space="preserve"> </w:t>
            </w:r>
            <w:proofErr w:type="spellStart"/>
            <w:r w:rsidRPr="007F2AE7">
              <w:rPr>
                <w:rFonts w:ascii="Times New Roman" w:hAnsi="Times New Roman"/>
                <w:sz w:val="24"/>
                <w:szCs w:val="24"/>
                <w:lang w:val="fr-FR"/>
              </w:rPr>
              <w:t>participare</w:t>
            </w:r>
            <w:proofErr w:type="spellEnd"/>
            <w:r w:rsidR="00F365AC" w:rsidRPr="007F2AE7">
              <w:rPr>
                <w:rFonts w:ascii="Times New Roman" w:hAnsi="Times New Roman"/>
                <w:sz w:val="24"/>
                <w:szCs w:val="24"/>
                <w:lang w:val="fr-FR"/>
              </w:rPr>
              <w:t> </w:t>
            </w:r>
            <w:r w:rsidR="00F365AC" w:rsidRPr="007F2AE7">
              <w:rPr>
                <w:rFonts w:ascii="Times New Roman" w:hAnsi="Times New Roman"/>
                <w:sz w:val="24"/>
                <w:szCs w:val="24"/>
              </w:rPr>
              <w:t>&gt;</w:t>
            </w:r>
            <w:r w:rsidR="00A323D8">
              <w:rPr>
                <w:rFonts w:ascii="Times New Roman" w:hAnsi="Times New Roman"/>
                <w:sz w:val="24"/>
                <w:szCs w:val="24"/>
                <w:lang w:val="fr-FR"/>
              </w:rPr>
              <w:t>1</w:t>
            </w:r>
            <w:r w:rsidR="00F365AC" w:rsidRPr="007F2AE7">
              <w:rPr>
                <w:rFonts w:ascii="Times New Roman" w:hAnsi="Times New Roman"/>
                <w:sz w:val="24"/>
                <w:szCs w:val="24"/>
                <w:lang w:val="fr-FR"/>
              </w:rPr>
              <w:t xml:space="preserve">50 </w:t>
            </w:r>
            <w:r w:rsidRPr="007F2AE7">
              <w:rPr>
                <w:rFonts w:ascii="Times New Roman" w:hAnsi="Times New Roman"/>
                <w:sz w:val="24"/>
                <w:szCs w:val="24"/>
                <w:lang w:val="fr-FR"/>
              </w:rPr>
              <w:t>pers/</w:t>
            </w:r>
            <w:proofErr w:type="spellStart"/>
            <w:r w:rsidRPr="007F2AE7">
              <w:rPr>
                <w:rFonts w:ascii="Times New Roman" w:hAnsi="Times New Roman"/>
                <w:sz w:val="24"/>
                <w:szCs w:val="24"/>
                <w:lang w:val="fr-FR"/>
              </w:rPr>
              <w:t>zi</w:t>
            </w:r>
            <w:proofErr w:type="spellEnd"/>
            <w:r w:rsidRPr="007F2AE7">
              <w:rPr>
                <w:rFonts w:ascii="Times New Roman" w:hAnsi="Times New Roman"/>
                <w:sz w:val="24"/>
                <w:szCs w:val="24"/>
                <w:lang w:val="fr-FR"/>
              </w:rPr>
              <w:t>/</w:t>
            </w:r>
            <w:proofErr w:type="spellStart"/>
            <w:r w:rsidRPr="007F2AE7">
              <w:rPr>
                <w:rFonts w:ascii="Times New Roman" w:hAnsi="Times New Roman"/>
                <w:sz w:val="24"/>
                <w:szCs w:val="24"/>
                <w:lang w:val="fr-FR"/>
              </w:rPr>
              <w:t>outdoor</w:t>
            </w:r>
            <w:proofErr w:type="spellEnd"/>
            <w:r w:rsidRPr="007F2AE7">
              <w:rPr>
                <w:rFonts w:ascii="Times New Roman" w:hAnsi="Times New Roman"/>
                <w:sz w:val="24"/>
                <w:szCs w:val="24"/>
                <w:lang w:val="fr-FR"/>
              </w:rPr>
              <w:t xml:space="preserve"> </w:t>
            </w:r>
            <w:proofErr w:type="spellStart"/>
            <w:r w:rsidRPr="007F2AE7">
              <w:rPr>
                <w:rFonts w:ascii="Times New Roman" w:hAnsi="Times New Roman"/>
                <w:sz w:val="24"/>
                <w:szCs w:val="24"/>
                <w:lang w:val="fr-FR"/>
              </w:rPr>
              <w:t>s</w:t>
            </w:r>
            <w:r w:rsidR="00F365AC" w:rsidRPr="007F2AE7">
              <w:rPr>
                <w:rFonts w:ascii="Times New Roman" w:hAnsi="Times New Roman"/>
                <w:sz w:val="24"/>
                <w:szCs w:val="24"/>
                <w:lang w:val="fr-FR"/>
              </w:rPr>
              <w:t>au</w:t>
            </w:r>
            <w:proofErr w:type="spellEnd"/>
            <w:r w:rsidRPr="007F2AE7">
              <w:rPr>
                <w:rFonts w:ascii="Times New Roman" w:hAnsi="Times New Roman"/>
                <w:sz w:val="24"/>
                <w:szCs w:val="24"/>
                <w:lang w:val="fr-FR"/>
              </w:rPr>
              <w:t xml:space="preserve"> </w:t>
            </w:r>
            <w:r w:rsidR="00F365AC" w:rsidRPr="007F2AE7">
              <w:rPr>
                <w:rFonts w:ascii="Times New Roman" w:hAnsi="Times New Roman"/>
                <w:sz w:val="24"/>
                <w:szCs w:val="24"/>
                <w:lang w:val="fr-FR"/>
              </w:rPr>
              <w:t>&gt;5</w:t>
            </w:r>
            <w:r w:rsidRPr="007F2AE7">
              <w:rPr>
                <w:rFonts w:ascii="Times New Roman" w:hAnsi="Times New Roman"/>
                <w:sz w:val="24"/>
                <w:szCs w:val="24"/>
                <w:lang w:val="fr-FR"/>
              </w:rPr>
              <w:t>0 pers/</w:t>
            </w:r>
            <w:proofErr w:type="spellStart"/>
            <w:r w:rsidRPr="007F2AE7">
              <w:rPr>
                <w:rFonts w:ascii="Times New Roman" w:hAnsi="Times New Roman"/>
                <w:sz w:val="24"/>
                <w:szCs w:val="24"/>
                <w:lang w:val="fr-FR"/>
              </w:rPr>
              <w:t>zi</w:t>
            </w:r>
            <w:proofErr w:type="spellEnd"/>
            <w:r w:rsidRPr="007F2AE7">
              <w:rPr>
                <w:rFonts w:ascii="Times New Roman" w:hAnsi="Times New Roman"/>
                <w:sz w:val="24"/>
                <w:szCs w:val="24"/>
                <w:lang w:val="fr-FR"/>
              </w:rPr>
              <w:t>/indoor</w:t>
            </w:r>
          </w:p>
        </w:tc>
      </w:tr>
      <w:tr w:rsidR="000904DB" w:rsidRPr="007F2AE7" w14:paraId="68375586" w14:textId="77777777" w:rsidTr="00C96490">
        <w:trPr>
          <w:trHeight w:val="539"/>
        </w:trPr>
        <w:tc>
          <w:tcPr>
            <w:tcW w:w="3823" w:type="dxa"/>
          </w:tcPr>
          <w:p w14:paraId="646FD209" w14:textId="1559E92C" w:rsidR="000904DB" w:rsidRPr="007F2AE7" w:rsidRDefault="005339D3" w:rsidP="00C96490">
            <w:pPr>
              <w:suppressAutoHyphens w:val="0"/>
              <w:spacing w:line="240" w:lineRule="auto"/>
              <w:rPr>
                <w:rFonts w:ascii="Times New Roman" w:eastAsia="Times New Roman" w:hAnsi="Times New Roman"/>
                <w:sz w:val="24"/>
                <w:szCs w:val="24"/>
                <w:lang w:val="ro-RO" w:eastAsia="ro-RO"/>
              </w:rPr>
            </w:pPr>
            <w:r w:rsidRPr="007F2AE7">
              <w:rPr>
                <w:rFonts w:ascii="Times New Roman" w:eastAsia="Times New Roman" w:hAnsi="Times New Roman"/>
                <w:sz w:val="24"/>
                <w:szCs w:val="24"/>
                <w:lang w:val="ro-RO" w:eastAsia="ro-RO"/>
              </w:rPr>
              <w:t xml:space="preserve">promovare la nivel </w:t>
            </w:r>
            <w:proofErr w:type="spellStart"/>
            <w:r w:rsidRPr="007F2AE7">
              <w:rPr>
                <w:rFonts w:ascii="Times New Roman" w:eastAsia="Times New Roman" w:hAnsi="Times New Roman"/>
                <w:sz w:val="24"/>
                <w:szCs w:val="24"/>
                <w:lang w:val="ro-RO" w:eastAsia="ro-RO"/>
              </w:rPr>
              <w:t>national</w:t>
            </w:r>
            <w:proofErr w:type="spellEnd"/>
            <w:r w:rsidR="00A323D8">
              <w:rPr>
                <w:rFonts w:ascii="Times New Roman" w:eastAsia="Times New Roman" w:hAnsi="Times New Roman"/>
                <w:sz w:val="24"/>
                <w:szCs w:val="24"/>
                <w:lang w:val="ro-RO" w:eastAsia="ro-RO"/>
              </w:rPr>
              <w:t>/</w:t>
            </w:r>
            <w:proofErr w:type="spellStart"/>
            <w:r w:rsidR="00A323D8">
              <w:rPr>
                <w:rFonts w:ascii="Times New Roman" w:eastAsia="Times New Roman" w:hAnsi="Times New Roman"/>
                <w:sz w:val="24"/>
                <w:szCs w:val="24"/>
                <w:lang w:val="ro-RO" w:eastAsia="ro-RO"/>
              </w:rPr>
              <w:t>judetean</w:t>
            </w:r>
            <w:proofErr w:type="spellEnd"/>
          </w:p>
        </w:tc>
        <w:tc>
          <w:tcPr>
            <w:tcW w:w="3118" w:type="dxa"/>
          </w:tcPr>
          <w:p w14:paraId="30D994A3" w14:textId="6076D191" w:rsidR="000904DB" w:rsidRPr="007F2AE7" w:rsidRDefault="005339D3" w:rsidP="00C96490">
            <w:pPr>
              <w:suppressAutoHyphens w:val="0"/>
              <w:spacing w:line="240" w:lineRule="auto"/>
              <w:rPr>
                <w:rFonts w:ascii="Times New Roman" w:hAnsi="Times New Roman"/>
                <w:sz w:val="24"/>
                <w:szCs w:val="24"/>
                <w:lang w:val="es-ES"/>
              </w:rPr>
            </w:pPr>
            <w:r w:rsidRPr="007F2AE7">
              <w:rPr>
                <w:rFonts w:ascii="Times New Roman" w:hAnsi="Times New Roman"/>
                <w:sz w:val="24"/>
                <w:szCs w:val="24"/>
                <w:lang w:val="es-ES"/>
              </w:rPr>
              <w:t xml:space="preserve">promovare la nivel </w:t>
            </w:r>
            <w:r w:rsidR="00453E54" w:rsidRPr="007F2AE7">
              <w:rPr>
                <w:rFonts w:ascii="Times New Roman" w:hAnsi="Times New Roman"/>
                <w:sz w:val="24"/>
                <w:szCs w:val="24"/>
                <w:lang w:val="es-ES"/>
              </w:rPr>
              <w:t>local</w:t>
            </w:r>
            <w:r w:rsidR="00A323D8">
              <w:rPr>
                <w:rFonts w:ascii="Times New Roman" w:hAnsi="Times New Roman"/>
                <w:sz w:val="24"/>
                <w:szCs w:val="24"/>
                <w:lang w:val="es-ES"/>
              </w:rPr>
              <w:t>/judetean</w:t>
            </w:r>
          </w:p>
        </w:tc>
        <w:tc>
          <w:tcPr>
            <w:tcW w:w="3260" w:type="dxa"/>
          </w:tcPr>
          <w:p w14:paraId="2628043D" w14:textId="11B8BE88" w:rsidR="000904DB" w:rsidRPr="007F2AE7" w:rsidRDefault="005339D3" w:rsidP="00C96490">
            <w:pPr>
              <w:suppressAutoHyphens w:val="0"/>
              <w:spacing w:line="240" w:lineRule="auto"/>
              <w:rPr>
                <w:rFonts w:ascii="Times New Roman" w:hAnsi="Times New Roman"/>
                <w:sz w:val="24"/>
                <w:szCs w:val="24"/>
                <w:lang w:val="fr-FR"/>
              </w:rPr>
            </w:pPr>
            <w:proofErr w:type="spellStart"/>
            <w:proofErr w:type="gramStart"/>
            <w:r w:rsidRPr="007F2AE7">
              <w:rPr>
                <w:rFonts w:ascii="Times New Roman" w:hAnsi="Times New Roman"/>
                <w:sz w:val="24"/>
                <w:szCs w:val="24"/>
                <w:lang w:val="fr-FR"/>
              </w:rPr>
              <w:t>promovare</w:t>
            </w:r>
            <w:proofErr w:type="spellEnd"/>
            <w:proofErr w:type="gramEnd"/>
            <w:r w:rsidRPr="007F2AE7">
              <w:rPr>
                <w:rFonts w:ascii="Times New Roman" w:hAnsi="Times New Roman"/>
                <w:sz w:val="24"/>
                <w:szCs w:val="24"/>
                <w:lang w:val="fr-FR"/>
              </w:rPr>
              <w:t xml:space="preserve"> la </w:t>
            </w:r>
            <w:proofErr w:type="spellStart"/>
            <w:r w:rsidRPr="007F2AE7">
              <w:rPr>
                <w:rFonts w:ascii="Times New Roman" w:hAnsi="Times New Roman"/>
                <w:sz w:val="24"/>
                <w:szCs w:val="24"/>
                <w:lang w:val="fr-FR"/>
              </w:rPr>
              <w:t>nivel</w:t>
            </w:r>
            <w:proofErr w:type="spellEnd"/>
            <w:r w:rsidRPr="007F2AE7">
              <w:rPr>
                <w:rFonts w:ascii="Times New Roman" w:hAnsi="Times New Roman"/>
                <w:sz w:val="24"/>
                <w:szCs w:val="24"/>
                <w:lang w:val="fr-FR"/>
              </w:rPr>
              <w:t xml:space="preserve"> local</w:t>
            </w:r>
          </w:p>
        </w:tc>
      </w:tr>
      <w:tr w:rsidR="000904DB" w:rsidRPr="007F2AE7" w14:paraId="149D2E8F" w14:textId="77777777" w:rsidTr="00C96490">
        <w:tc>
          <w:tcPr>
            <w:tcW w:w="3823" w:type="dxa"/>
          </w:tcPr>
          <w:p w14:paraId="2DD8ECD1" w14:textId="49529718" w:rsidR="000904DB" w:rsidRPr="007F2AE7" w:rsidRDefault="005339D3" w:rsidP="00C96490">
            <w:pPr>
              <w:suppressAutoHyphens w:val="0"/>
              <w:spacing w:line="240" w:lineRule="auto"/>
              <w:rPr>
                <w:rFonts w:ascii="Times New Roman" w:eastAsia="Times New Roman" w:hAnsi="Times New Roman"/>
                <w:sz w:val="24"/>
                <w:szCs w:val="24"/>
                <w:lang w:val="ro-RO" w:eastAsia="ro-RO"/>
              </w:rPr>
            </w:pPr>
            <w:r w:rsidRPr="007F2AE7">
              <w:rPr>
                <w:rFonts w:ascii="Times New Roman" w:eastAsia="Times New Roman" w:hAnsi="Times New Roman"/>
                <w:sz w:val="24"/>
                <w:szCs w:val="24"/>
                <w:lang w:val="ro-RO" w:eastAsia="ro-RO"/>
              </w:rPr>
              <w:t xml:space="preserve">participare </w:t>
            </w:r>
            <w:proofErr w:type="spellStart"/>
            <w:r w:rsidRPr="007F2AE7">
              <w:rPr>
                <w:rFonts w:ascii="Times New Roman" w:eastAsia="Times New Roman" w:hAnsi="Times New Roman"/>
                <w:sz w:val="24"/>
                <w:szCs w:val="24"/>
                <w:lang w:val="ro-RO" w:eastAsia="ro-RO"/>
              </w:rPr>
              <w:t>nationala</w:t>
            </w:r>
            <w:proofErr w:type="spellEnd"/>
            <w:r w:rsidRPr="007F2AE7">
              <w:rPr>
                <w:rFonts w:ascii="Times New Roman" w:eastAsia="Times New Roman" w:hAnsi="Times New Roman"/>
                <w:sz w:val="24"/>
                <w:szCs w:val="24"/>
                <w:lang w:val="ro-RO" w:eastAsia="ro-RO"/>
              </w:rPr>
              <w:t xml:space="preserve"> - artiști/</w:t>
            </w:r>
            <w:proofErr w:type="spellStart"/>
            <w:r w:rsidRPr="007F2AE7">
              <w:rPr>
                <w:rFonts w:ascii="Times New Roman" w:eastAsia="Times New Roman" w:hAnsi="Times New Roman"/>
                <w:sz w:val="24"/>
                <w:szCs w:val="24"/>
                <w:lang w:val="ro-RO" w:eastAsia="ro-RO"/>
              </w:rPr>
              <w:t>actanti</w:t>
            </w:r>
            <w:proofErr w:type="spellEnd"/>
            <w:r w:rsidRPr="007F2AE7">
              <w:rPr>
                <w:rFonts w:ascii="Times New Roman" w:eastAsia="Times New Roman" w:hAnsi="Times New Roman"/>
                <w:sz w:val="24"/>
                <w:szCs w:val="24"/>
                <w:lang w:val="ro-RO" w:eastAsia="ro-RO"/>
              </w:rPr>
              <w:t xml:space="preserve"> culturali</w:t>
            </w:r>
          </w:p>
        </w:tc>
        <w:tc>
          <w:tcPr>
            <w:tcW w:w="3118" w:type="dxa"/>
          </w:tcPr>
          <w:p w14:paraId="7601E06B" w14:textId="46DF566C" w:rsidR="000904DB" w:rsidRPr="007F2AE7" w:rsidRDefault="005339D3" w:rsidP="00C96490">
            <w:pPr>
              <w:suppressAutoHyphens w:val="0"/>
              <w:spacing w:line="240" w:lineRule="auto"/>
              <w:rPr>
                <w:rFonts w:ascii="Times New Roman" w:hAnsi="Times New Roman"/>
                <w:sz w:val="24"/>
                <w:szCs w:val="24"/>
                <w:lang w:val="fr-FR"/>
              </w:rPr>
            </w:pPr>
            <w:proofErr w:type="spellStart"/>
            <w:proofErr w:type="gramStart"/>
            <w:r w:rsidRPr="007F2AE7">
              <w:rPr>
                <w:rFonts w:ascii="Times New Roman" w:hAnsi="Times New Roman"/>
                <w:sz w:val="24"/>
                <w:szCs w:val="24"/>
                <w:lang w:val="fr-FR"/>
              </w:rPr>
              <w:t>participare</w:t>
            </w:r>
            <w:proofErr w:type="spellEnd"/>
            <w:proofErr w:type="gramEnd"/>
            <w:r w:rsidRPr="007F2AE7">
              <w:rPr>
                <w:rFonts w:ascii="Times New Roman" w:hAnsi="Times New Roman"/>
                <w:sz w:val="24"/>
                <w:szCs w:val="24"/>
                <w:lang w:val="fr-FR"/>
              </w:rPr>
              <w:t xml:space="preserve"> </w:t>
            </w:r>
            <w:proofErr w:type="spellStart"/>
            <w:r w:rsidR="00E86BD7" w:rsidRPr="007F2AE7">
              <w:rPr>
                <w:rFonts w:ascii="Times New Roman" w:hAnsi="Times New Roman"/>
                <w:sz w:val="24"/>
                <w:szCs w:val="24"/>
                <w:lang w:val="fr-FR"/>
              </w:rPr>
              <w:t>locala</w:t>
            </w:r>
            <w:proofErr w:type="spellEnd"/>
            <w:r w:rsidR="00A323D8">
              <w:rPr>
                <w:rFonts w:ascii="Times New Roman" w:hAnsi="Times New Roman"/>
                <w:sz w:val="24"/>
                <w:szCs w:val="24"/>
                <w:lang w:val="fr-FR"/>
              </w:rPr>
              <w:t xml:space="preserve">/ </w:t>
            </w:r>
            <w:proofErr w:type="spellStart"/>
            <w:r w:rsidR="00A323D8">
              <w:rPr>
                <w:rFonts w:ascii="Times New Roman" w:hAnsi="Times New Roman"/>
                <w:sz w:val="24"/>
                <w:szCs w:val="24"/>
                <w:lang w:val="fr-FR"/>
              </w:rPr>
              <w:t>judeteană</w:t>
            </w:r>
            <w:proofErr w:type="spellEnd"/>
            <w:r w:rsidR="00A323D8">
              <w:rPr>
                <w:rFonts w:ascii="Times New Roman" w:hAnsi="Times New Roman"/>
                <w:sz w:val="24"/>
                <w:szCs w:val="24"/>
                <w:lang w:val="fr-FR"/>
              </w:rPr>
              <w:t xml:space="preserve"> </w:t>
            </w:r>
            <w:proofErr w:type="spellStart"/>
            <w:r w:rsidRPr="007F2AE7">
              <w:rPr>
                <w:rFonts w:ascii="Times New Roman" w:hAnsi="Times New Roman"/>
                <w:sz w:val="24"/>
                <w:szCs w:val="24"/>
                <w:lang w:val="fr-FR"/>
              </w:rPr>
              <w:t>artiști</w:t>
            </w:r>
            <w:proofErr w:type="spellEnd"/>
            <w:r w:rsidRPr="007F2AE7">
              <w:rPr>
                <w:rFonts w:ascii="Times New Roman" w:hAnsi="Times New Roman"/>
                <w:sz w:val="24"/>
                <w:szCs w:val="24"/>
                <w:lang w:val="fr-FR"/>
              </w:rPr>
              <w:t>/</w:t>
            </w:r>
            <w:proofErr w:type="spellStart"/>
            <w:r w:rsidRPr="007F2AE7">
              <w:rPr>
                <w:rFonts w:ascii="Times New Roman" w:hAnsi="Times New Roman"/>
                <w:sz w:val="24"/>
                <w:szCs w:val="24"/>
                <w:lang w:val="fr-FR"/>
              </w:rPr>
              <w:t>actanti</w:t>
            </w:r>
            <w:proofErr w:type="spellEnd"/>
            <w:r w:rsidRPr="007F2AE7">
              <w:rPr>
                <w:rFonts w:ascii="Times New Roman" w:hAnsi="Times New Roman"/>
                <w:sz w:val="24"/>
                <w:szCs w:val="24"/>
                <w:lang w:val="fr-FR"/>
              </w:rPr>
              <w:t xml:space="preserve"> </w:t>
            </w:r>
            <w:proofErr w:type="spellStart"/>
            <w:r w:rsidRPr="007F2AE7">
              <w:rPr>
                <w:rFonts w:ascii="Times New Roman" w:hAnsi="Times New Roman"/>
                <w:sz w:val="24"/>
                <w:szCs w:val="24"/>
                <w:lang w:val="fr-FR"/>
              </w:rPr>
              <w:t>culturali</w:t>
            </w:r>
            <w:proofErr w:type="spellEnd"/>
          </w:p>
        </w:tc>
        <w:tc>
          <w:tcPr>
            <w:tcW w:w="3260" w:type="dxa"/>
          </w:tcPr>
          <w:p w14:paraId="6DB6B07A" w14:textId="44545BFD" w:rsidR="000904DB" w:rsidRPr="007F2AE7" w:rsidRDefault="005339D3" w:rsidP="00C96490">
            <w:pPr>
              <w:rPr>
                <w:rFonts w:ascii="Times New Roman" w:hAnsi="Times New Roman"/>
                <w:sz w:val="24"/>
                <w:szCs w:val="24"/>
                <w:lang w:val="fr-FR"/>
              </w:rPr>
            </w:pPr>
            <w:proofErr w:type="spellStart"/>
            <w:proofErr w:type="gramStart"/>
            <w:r w:rsidRPr="007F2AE7">
              <w:rPr>
                <w:rFonts w:ascii="Times New Roman" w:hAnsi="Times New Roman"/>
                <w:sz w:val="24"/>
                <w:szCs w:val="24"/>
                <w:lang w:val="fr-FR"/>
              </w:rPr>
              <w:t>participare</w:t>
            </w:r>
            <w:proofErr w:type="spellEnd"/>
            <w:proofErr w:type="gramEnd"/>
            <w:r w:rsidRPr="007F2AE7">
              <w:rPr>
                <w:rFonts w:ascii="Times New Roman" w:hAnsi="Times New Roman"/>
                <w:sz w:val="24"/>
                <w:szCs w:val="24"/>
                <w:lang w:val="fr-FR"/>
              </w:rPr>
              <w:t xml:space="preserve"> </w:t>
            </w:r>
            <w:proofErr w:type="spellStart"/>
            <w:r w:rsidRPr="007F2AE7">
              <w:rPr>
                <w:rFonts w:ascii="Times New Roman" w:hAnsi="Times New Roman"/>
                <w:sz w:val="24"/>
                <w:szCs w:val="24"/>
                <w:lang w:val="fr-FR"/>
              </w:rPr>
              <w:t>locala</w:t>
            </w:r>
            <w:proofErr w:type="spellEnd"/>
            <w:r w:rsidRPr="007F2AE7">
              <w:rPr>
                <w:rFonts w:ascii="Times New Roman" w:hAnsi="Times New Roman"/>
                <w:sz w:val="24"/>
                <w:szCs w:val="24"/>
                <w:lang w:val="fr-FR"/>
              </w:rPr>
              <w:t xml:space="preserve">- </w:t>
            </w:r>
            <w:proofErr w:type="spellStart"/>
            <w:r w:rsidRPr="007F2AE7">
              <w:rPr>
                <w:rFonts w:ascii="Times New Roman" w:hAnsi="Times New Roman"/>
                <w:sz w:val="24"/>
                <w:szCs w:val="24"/>
                <w:lang w:val="fr-FR"/>
              </w:rPr>
              <w:t>artiști</w:t>
            </w:r>
            <w:proofErr w:type="spellEnd"/>
            <w:r w:rsidRPr="007F2AE7">
              <w:rPr>
                <w:rFonts w:ascii="Times New Roman" w:hAnsi="Times New Roman"/>
                <w:sz w:val="24"/>
                <w:szCs w:val="24"/>
                <w:lang w:val="fr-FR"/>
              </w:rPr>
              <w:t>/</w:t>
            </w:r>
            <w:proofErr w:type="spellStart"/>
            <w:r w:rsidRPr="007F2AE7">
              <w:rPr>
                <w:rFonts w:ascii="Times New Roman" w:hAnsi="Times New Roman"/>
                <w:sz w:val="24"/>
                <w:szCs w:val="24"/>
                <w:lang w:val="fr-FR"/>
              </w:rPr>
              <w:t>actanti</w:t>
            </w:r>
            <w:proofErr w:type="spellEnd"/>
            <w:r w:rsidRPr="007F2AE7">
              <w:rPr>
                <w:rFonts w:ascii="Times New Roman" w:hAnsi="Times New Roman"/>
                <w:sz w:val="24"/>
                <w:szCs w:val="24"/>
                <w:lang w:val="fr-FR"/>
              </w:rPr>
              <w:t xml:space="preserve"> </w:t>
            </w:r>
            <w:proofErr w:type="spellStart"/>
            <w:r w:rsidRPr="007F2AE7">
              <w:rPr>
                <w:rFonts w:ascii="Times New Roman" w:hAnsi="Times New Roman"/>
                <w:sz w:val="24"/>
                <w:szCs w:val="24"/>
                <w:lang w:val="fr-FR"/>
              </w:rPr>
              <w:t>culturali</w:t>
            </w:r>
            <w:proofErr w:type="spellEnd"/>
          </w:p>
        </w:tc>
      </w:tr>
      <w:tr w:rsidR="00453E54" w:rsidRPr="007F2AE7" w14:paraId="6419E258" w14:textId="77777777" w:rsidTr="00C96490">
        <w:tc>
          <w:tcPr>
            <w:tcW w:w="3823" w:type="dxa"/>
          </w:tcPr>
          <w:p w14:paraId="314AA70C" w14:textId="0D7B64F0" w:rsidR="00453E54" w:rsidRPr="007F2AE7" w:rsidRDefault="00453E54" w:rsidP="00453E54">
            <w:pPr>
              <w:suppressAutoHyphens w:val="0"/>
              <w:spacing w:line="240" w:lineRule="auto"/>
              <w:rPr>
                <w:rFonts w:ascii="Times New Roman" w:eastAsia="Times New Roman" w:hAnsi="Times New Roman"/>
                <w:sz w:val="24"/>
                <w:szCs w:val="24"/>
                <w:lang w:val="ro-RO" w:eastAsia="ro-RO"/>
              </w:rPr>
            </w:pPr>
            <w:r w:rsidRPr="007F2AE7">
              <w:rPr>
                <w:rFonts w:ascii="Times New Roman" w:eastAsia="Times New Roman" w:hAnsi="Times New Roman"/>
                <w:sz w:val="24"/>
                <w:szCs w:val="24"/>
                <w:lang w:val="ro-RO" w:eastAsia="ro-RO"/>
              </w:rPr>
              <w:t>Este un eveniment/festival de amploare/prin realizarea actului cultural aduce un plus de valoare/notorietate orașului.</w:t>
            </w:r>
          </w:p>
        </w:tc>
        <w:tc>
          <w:tcPr>
            <w:tcW w:w="3118" w:type="dxa"/>
          </w:tcPr>
          <w:p w14:paraId="17F74284" w14:textId="51DC0BED" w:rsidR="00453E54" w:rsidRPr="007F2AE7" w:rsidRDefault="00453E54" w:rsidP="00453E54">
            <w:pPr>
              <w:suppressAutoHyphens w:val="0"/>
              <w:spacing w:line="240" w:lineRule="auto"/>
              <w:rPr>
                <w:rFonts w:ascii="Times New Roman" w:hAnsi="Times New Roman"/>
                <w:sz w:val="24"/>
                <w:szCs w:val="24"/>
                <w:lang w:val="fr-FR"/>
              </w:rPr>
            </w:pPr>
            <w:r w:rsidRPr="007F2AE7">
              <w:rPr>
                <w:rFonts w:ascii="Times New Roman" w:hAnsi="Times New Roman"/>
                <w:sz w:val="24"/>
                <w:szCs w:val="24"/>
                <w:lang w:val="fr-FR"/>
              </w:rPr>
              <w:t>-</w:t>
            </w:r>
          </w:p>
        </w:tc>
        <w:tc>
          <w:tcPr>
            <w:tcW w:w="3260" w:type="dxa"/>
          </w:tcPr>
          <w:p w14:paraId="03BF7C8D" w14:textId="01C25A8B" w:rsidR="00453E54" w:rsidRPr="007F2AE7" w:rsidRDefault="00453E54" w:rsidP="00453E54">
            <w:pPr>
              <w:rPr>
                <w:rFonts w:ascii="Times New Roman" w:hAnsi="Times New Roman"/>
                <w:sz w:val="24"/>
                <w:szCs w:val="24"/>
                <w:lang w:val="fr-FR"/>
              </w:rPr>
            </w:pPr>
            <w:r w:rsidRPr="007F2AE7">
              <w:rPr>
                <w:rFonts w:ascii="Times New Roman" w:hAnsi="Times New Roman"/>
                <w:sz w:val="24"/>
                <w:szCs w:val="24"/>
                <w:lang w:val="fr-FR"/>
              </w:rPr>
              <w:t>-</w:t>
            </w:r>
          </w:p>
        </w:tc>
      </w:tr>
    </w:tbl>
    <w:p w14:paraId="63B0EB3F" w14:textId="30639114" w:rsidR="000904DB" w:rsidRPr="007F2AE7" w:rsidRDefault="00D37C7B" w:rsidP="001B3BE1">
      <w:pPr>
        <w:pStyle w:val="Titlu"/>
        <w:spacing w:line="360" w:lineRule="auto"/>
        <w:jc w:val="both"/>
        <w:rPr>
          <w:b w:val="0"/>
          <w:sz w:val="24"/>
        </w:rPr>
      </w:pPr>
      <w:r w:rsidRPr="007F2AE7">
        <w:rPr>
          <w:b w:val="0"/>
          <w:sz w:val="24"/>
        </w:rPr>
        <w:t xml:space="preserve">5) </w:t>
      </w:r>
      <w:r w:rsidR="001B3BE1" w:rsidRPr="007F2AE7">
        <w:rPr>
          <w:b w:val="0"/>
          <w:sz w:val="24"/>
        </w:rPr>
        <w:t xml:space="preserve">Pentru ca un proiect să se încadreze în tipul de eveniment: mare, mediu, mic, trebuie să îndeplinească </w:t>
      </w:r>
      <w:r w:rsidR="00E86BD7" w:rsidRPr="007F2AE7">
        <w:rPr>
          <w:b w:val="0"/>
          <w:sz w:val="24"/>
        </w:rPr>
        <w:t>cel puțin</w:t>
      </w:r>
      <w:r w:rsidR="001B3BE1" w:rsidRPr="007F2AE7">
        <w:rPr>
          <w:b w:val="0"/>
          <w:sz w:val="24"/>
        </w:rPr>
        <w:t xml:space="preserve"> </w:t>
      </w:r>
      <w:r w:rsidR="005E3A28" w:rsidRPr="007F2AE7">
        <w:rPr>
          <w:b w:val="0"/>
          <w:sz w:val="24"/>
        </w:rPr>
        <w:t>prioritățile</w:t>
      </w:r>
      <w:r w:rsidR="001B3BE1" w:rsidRPr="007F2AE7">
        <w:rPr>
          <w:b w:val="0"/>
          <w:sz w:val="24"/>
        </w:rPr>
        <w:t xml:space="preserve"> specifice </w:t>
      </w:r>
      <w:r w:rsidRPr="007F2AE7">
        <w:rPr>
          <w:b w:val="0"/>
          <w:sz w:val="24"/>
        </w:rPr>
        <w:t xml:space="preserve">de la alin </w:t>
      </w:r>
      <w:r w:rsidRPr="007F2AE7">
        <w:rPr>
          <w:b w:val="0"/>
          <w:color w:val="000000" w:themeColor="text1"/>
          <w:sz w:val="24"/>
        </w:rPr>
        <w:t>4</w:t>
      </w:r>
      <w:r w:rsidR="00E86BD7" w:rsidRPr="007F2AE7">
        <w:rPr>
          <w:b w:val="0"/>
          <w:color w:val="000000" w:themeColor="text1"/>
          <w:sz w:val="24"/>
        </w:rPr>
        <w:t xml:space="preserve">) </w:t>
      </w:r>
      <w:r w:rsidR="00E86BD7" w:rsidRPr="007F2AE7">
        <w:rPr>
          <w:b w:val="0"/>
          <w:sz w:val="24"/>
        </w:rPr>
        <w:t>a</w:t>
      </w:r>
      <w:r w:rsidR="001B3BE1" w:rsidRPr="007F2AE7">
        <w:rPr>
          <w:b w:val="0"/>
          <w:sz w:val="24"/>
        </w:rPr>
        <w:t xml:space="preserve"> ari</w:t>
      </w:r>
      <w:r w:rsidR="00E86BD7" w:rsidRPr="007F2AE7">
        <w:rPr>
          <w:b w:val="0"/>
          <w:sz w:val="24"/>
        </w:rPr>
        <w:t>ei</w:t>
      </w:r>
      <w:r w:rsidR="001B3BE1" w:rsidRPr="007F2AE7">
        <w:rPr>
          <w:b w:val="0"/>
          <w:sz w:val="24"/>
        </w:rPr>
        <w:t xml:space="preserve"> tematic</w:t>
      </w:r>
      <w:r w:rsidR="00E86BD7" w:rsidRPr="007F2AE7">
        <w:rPr>
          <w:b w:val="0"/>
          <w:sz w:val="24"/>
        </w:rPr>
        <w:t>e</w:t>
      </w:r>
      <w:r w:rsidR="001B3BE1" w:rsidRPr="007F2AE7">
        <w:rPr>
          <w:b w:val="0"/>
          <w:sz w:val="24"/>
        </w:rPr>
        <w:t xml:space="preserve"> la care este încadrat.</w:t>
      </w:r>
    </w:p>
    <w:p w14:paraId="1F9E8FA8" w14:textId="2FE9E55F" w:rsidR="00591CD3" w:rsidRPr="007F2AE7" w:rsidRDefault="00095FD1" w:rsidP="00FB283C">
      <w:pPr>
        <w:pStyle w:val="Titlu"/>
        <w:spacing w:line="360" w:lineRule="auto"/>
        <w:jc w:val="lowKashida"/>
        <w:rPr>
          <w:b w:val="0"/>
          <w:i/>
          <w:iCs/>
          <w:sz w:val="24"/>
          <w:u w:val="single"/>
        </w:rPr>
      </w:pPr>
      <w:r w:rsidRPr="007F2AE7">
        <w:rPr>
          <w:b w:val="0"/>
          <w:i/>
          <w:iCs/>
          <w:sz w:val="24"/>
          <w:u w:val="single"/>
        </w:rPr>
        <w:t>E</w:t>
      </w:r>
      <w:r w:rsidR="00591CD3" w:rsidRPr="007F2AE7">
        <w:rPr>
          <w:b w:val="0"/>
          <w:i/>
          <w:iCs/>
          <w:sz w:val="24"/>
          <w:u w:val="single"/>
        </w:rPr>
        <w:t xml:space="preserve">xemplificare: </w:t>
      </w:r>
    </w:p>
    <w:p w14:paraId="41F4C7A4" w14:textId="72716AD9" w:rsidR="008072EE" w:rsidRPr="007F2AE7" w:rsidRDefault="00FB283C" w:rsidP="00FB283C">
      <w:pPr>
        <w:pStyle w:val="Titlu"/>
        <w:spacing w:line="360" w:lineRule="auto"/>
        <w:jc w:val="lowKashida"/>
        <w:rPr>
          <w:b w:val="0"/>
          <w:i/>
          <w:iCs/>
          <w:sz w:val="24"/>
        </w:rPr>
      </w:pPr>
      <w:r w:rsidRPr="007F2AE7">
        <w:rPr>
          <w:b w:val="0"/>
          <w:i/>
          <w:iCs/>
          <w:sz w:val="24"/>
        </w:rPr>
        <w:t xml:space="preserve">Promovare la nivel național = cotidiane </w:t>
      </w:r>
      <w:proofErr w:type="spellStart"/>
      <w:r w:rsidRPr="007F2AE7">
        <w:rPr>
          <w:b w:val="0"/>
          <w:i/>
          <w:iCs/>
          <w:sz w:val="24"/>
        </w:rPr>
        <w:t>națioanale</w:t>
      </w:r>
      <w:proofErr w:type="spellEnd"/>
      <w:r w:rsidRPr="007F2AE7">
        <w:rPr>
          <w:b w:val="0"/>
          <w:i/>
          <w:iCs/>
          <w:sz w:val="24"/>
        </w:rPr>
        <w:t xml:space="preserve"> (inclusiv on-line)</w:t>
      </w:r>
      <w:r w:rsidR="0074273D" w:rsidRPr="007F2AE7">
        <w:rPr>
          <w:b w:val="0"/>
          <w:i/>
          <w:iCs/>
          <w:sz w:val="24"/>
        </w:rPr>
        <w:t>/</w:t>
      </w:r>
      <w:r w:rsidRPr="007F2AE7">
        <w:rPr>
          <w:b w:val="0"/>
          <w:i/>
          <w:iCs/>
          <w:sz w:val="24"/>
        </w:rPr>
        <w:t xml:space="preserve"> reviste de specialitate</w:t>
      </w:r>
      <w:r w:rsidR="00591CD3" w:rsidRPr="007F2AE7">
        <w:rPr>
          <w:b w:val="0"/>
          <w:i/>
          <w:iCs/>
          <w:sz w:val="24"/>
        </w:rPr>
        <w:t xml:space="preserve"> cu distribuire națională</w:t>
      </w:r>
      <w:r w:rsidR="0074273D" w:rsidRPr="007F2AE7">
        <w:rPr>
          <w:b w:val="0"/>
          <w:i/>
          <w:iCs/>
          <w:sz w:val="24"/>
        </w:rPr>
        <w:t>/</w:t>
      </w:r>
      <w:r w:rsidRPr="007F2AE7">
        <w:rPr>
          <w:b w:val="0"/>
          <w:i/>
          <w:iCs/>
          <w:sz w:val="24"/>
        </w:rPr>
        <w:t xml:space="preserve"> televiziuni naționale</w:t>
      </w:r>
      <w:r w:rsidR="0074273D" w:rsidRPr="007F2AE7">
        <w:rPr>
          <w:b w:val="0"/>
          <w:i/>
          <w:iCs/>
          <w:sz w:val="24"/>
        </w:rPr>
        <w:t>/</w:t>
      </w:r>
      <w:r w:rsidRPr="007F2AE7">
        <w:rPr>
          <w:b w:val="0"/>
          <w:i/>
          <w:iCs/>
          <w:sz w:val="24"/>
        </w:rPr>
        <w:t>canale de radiodifuzare de interes național</w:t>
      </w:r>
      <w:r w:rsidR="0074273D" w:rsidRPr="007F2AE7">
        <w:rPr>
          <w:b w:val="0"/>
          <w:i/>
          <w:iCs/>
          <w:sz w:val="24"/>
        </w:rPr>
        <w:t>/</w:t>
      </w:r>
      <w:r w:rsidRPr="007F2AE7">
        <w:rPr>
          <w:b w:val="0"/>
          <w:i/>
          <w:iCs/>
          <w:sz w:val="24"/>
        </w:rPr>
        <w:t xml:space="preserve"> campanii pe </w:t>
      </w:r>
      <w:r w:rsidR="0074273D" w:rsidRPr="007F2AE7">
        <w:rPr>
          <w:b w:val="0"/>
          <w:i/>
          <w:iCs/>
          <w:sz w:val="24"/>
        </w:rPr>
        <w:t>platforme/</w:t>
      </w:r>
      <w:r w:rsidRPr="007F2AE7">
        <w:rPr>
          <w:b w:val="0"/>
          <w:i/>
          <w:iCs/>
          <w:sz w:val="24"/>
        </w:rPr>
        <w:t xml:space="preserve">rețelele de socializare </w:t>
      </w:r>
      <w:proofErr w:type="spellStart"/>
      <w:r w:rsidR="00591CD3" w:rsidRPr="007F2AE7">
        <w:rPr>
          <w:b w:val="0"/>
          <w:i/>
          <w:iCs/>
          <w:sz w:val="24"/>
        </w:rPr>
        <w:t>targetate</w:t>
      </w:r>
      <w:proofErr w:type="spellEnd"/>
      <w:r w:rsidRPr="007F2AE7">
        <w:rPr>
          <w:b w:val="0"/>
          <w:i/>
          <w:iCs/>
          <w:sz w:val="24"/>
        </w:rPr>
        <w:t xml:space="preserve"> la nivel </w:t>
      </w:r>
      <w:r w:rsidR="00591CD3" w:rsidRPr="007F2AE7">
        <w:rPr>
          <w:b w:val="0"/>
          <w:i/>
          <w:iCs/>
          <w:sz w:val="24"/>
        </w:rPr>
        <w:t>național</w:t>
      </w:r>
      <w:r w:rsidR="0074273D" w:rsidRPr="007F2AE7">
        <w:rPr>
          <w:b w:val="0"/>
          <w:i/>
          <w:iCs/>
          <w:sz w:val="24"/>
        </w:rPr>
        <w:t xml:space="preserve"> (însoțite de raportul final al campaniei).</w:t>
      </w:r>
    </w:p>
    <w:p w14:paraId="738079A1" w14:textId="7DF38761" w:rsidR="003100F5" w:rsidRPr="007F2AE7" w:rsidRDefault="003100F5" w:rsidP="00C748C4">
      <w:pPr>
        <w:pStyle w:val="Titlu2"/>
        <w:spacing w:line="360" w:lineRule="auto"/>
        <w:jc w:val="both"/>
        <w:rPr>
          <w:rFonts w:eastAsia="Calibri"/>
          <w:b w:val="0"/>
          <w:bCs w:val="0"/>
          <w:i/>
          <w:iCs w:val="0"/>
          <w:color w:val="4472C4" w:themeColor="accent1"/>
          <w:szCs w:val="24"/>
          <w:lang w:val="ro-RO"/>
        </w:rPr>
      </w:pPr>
      <w:bookmarkStart w:id="7" w:name="_Toc229056892"/>
      <w:r w:rsidRPr="007F2AE7">
        <w:rPr>
          <w:rFonts w:eastAsia="Calibri"/>
          <w:iCs w:val="0"/>
          <w:szCs w:val="24"/>
          <w:lang w:val="ro-RO"/>
        </w:rPr>
        <w:t xml:space="preserve">Art. </w:t>
      </w:r>
      <w:r w:rsidR="00D00A8B" w:rsidRPr="007F2AE7">
        <w:rPr>
          <w:rFonts w:eastAsia="Calibri"/>
          <w:iCs w:val="0"/>
          <w:szCs w:val="24"/>
          <w:lang w:val="ro-RO"/>
        </w:rPr>
        <w:t>4</w:t>
      </w:r>
      <w:r w:rsidRPr="007F2AE7">
        <w:rPr>
          <w:rFonts w:eastAsia="Calibri"/>
          <w:b w:val="0"/>
          <w:bCs w:val="0"/>
          <w:iCs w:val="0"/>
          <w:szCs w:val="24"/>
          <w:lang w:val="ro-RO"/>
        </w:rPr>
        <w:t xml:space="preserve">. </w:t>
      </w:r>
      <w:proofErr w:type="spellStart"/>
      <w:r w:rsidRPr="007F2AE7">
        <w:rPr>
          <w:rFonts w:eastAsia="Calibri"/>
          <w:b w:val="0"/>
          <w:bCs w:val="0"/>
          <w:iCs w:val="0"/>
          <w:szCs w:val="24"/>
          <w:lang w:val="ro-RO"/>
        </w:rPr>
        <w:t>Finanţările</w:t>
      </w:r>
      <w:proofErr w:type="spellEnd"/>
      <w:r w:rsidRPr="007F2AE7">
        <w:rPr>
          <w:rFonts w:eastAsia="Calibri"/>
          <w:b w:val="0"/>
          <w:bCs w:val="0"/>
          <w:iCs w:val="0"/>
          <w:szCs w:val="24"/>
          <w:lang w:val="ro-RO"/>
        </w:rPr>
        <w:t xml:space="preserve"> nerambursabile nu se acordă pentru </w:t>
      </w:r>
      <w:proofErr w:type="spellStart"/>
      <w:r w:rsidRPr="007F2AE7">
        <w:rPr>
          <w:rFonts w:eastAsia="Calibri"/>
          <w:b w:val="0"/>
          <w:bCs w:val="0"/>
          <w:iCs w:val="0"/>
          <w:szCs w:val="24"/>
          <w:lang w:val="ro-RO"/>
        </w:rPr>
        <w:t>activităţi</w:t>
      </w:r>
      <w:proofErr w:type="spellEnd"/>
      <w:r w:rsidRPr="007F2AE7">
        <w:rPr>
          <w:rFonts w:eastAsia="Calibri"/>
          <w:b w:val="0"/>
          <w:bCs w:val="0"/>
          <w:iCs w:val="0"/>
          <w:szCs w:val="24"/>
          <w:lang w:val="ro-RO"/>
        </w:rPr>
        <w:t xml:space="preserve"> generatoare de profit</w:t>
      </w:r>
      <w:r w:rsidR="00355C29" w:rsidRPr="007F2AE7">
        <w:rPr>
          <w:rFonts w:eastAsia="Calibri"/>
          <w:b w:val="0"/>
          <w:bCs w:val="0"/>
          <w:iCs w:val="0"/>
          <w:szCs w:val="24"/>
          <w:lang w:val="ro-RO"/>
        </w:rPr>
        <w:t>.</w:t>
      </w:r>
      <w:bookmarkEnd w:id="7"/>
    </w:p>
    <w:p w14:paraId="66455A0E" w14:textId="5377A2D9" w:rsidR="003100F5" w:rsidRPr="00A323D8" w:rsidRDefault="00355C29" w:rsidP="00A323D8">
      <w:pPr>
        <w:pStyle w:val="Titlu2"/>
      </w:pPr>
      <w:bookmarkStart w:id="8" w:name="_Toc229056893"/>
      <w:proofErr w:type="spellStart"/>
      <w:r w:rsidRPr="00A323D8">
        <w:t>Principiile</w:t>
      </w:r>
      <w:proofErr w:type="spellEnd"/>
      <w:r w:rsidRPr="00A323D8">
        <w:t xml:space="preserve"> de </w:t>
      </w:r>
      <w:proofErr w:type="spellStart"/>
      <w:r w:rsidRPr="00A323D8">
        <w:t>atribuire</w:t>
      </w:r>
      <w:proofErr w:type="spellEnd"/>
      <w:r w:rsidRPr="00A323D8">
        <w:t xml:space="preserve"> a </w:t>
      </w:r>
      <w:proofErr w:type="spellStart"/>
      <w:r w:rsidRPr="00A323D8">
        <w:t>contractelor</w:t>
      </w:r>
      <w:proofErr w:type="spellEnd"/>
      <w:r w:rsidRPr="00A323D8">
        <w:t xml:space="preserve"> de </w:t>
      </w:r>
      <w:proofErr w:type="spellStart"/>
      <w:r w:rsidRPr="00A323D8">
        <w:t>finantare</w:t>
      </w:r>
      <w:proofErr w:type="spellEnd"/>
      <w:r w:rsidRPr="00A323D8">
        <w:t xml:space="preserve"> </w:t>
      </w:r>
      <w:proofErr w:type="spellStart"/>
      <w:r w:rsidRPr="00A323D8">
        <w:t>nerambursabilă</w:t>
      </w:r>
      <w:bookmarkEnd w:id="8"/>
      <w:proofErr w:type="spellEnd"/>
    </w:p>
    <w:p w14:paraId="2FAF3659" w14:textId="0AF67DDA" w:rsidR="00EF0B65" w:rsidRPr="007F2AE7" w:rsidRDefault="00EF0B65" w:rsidP="00F337D4">
      <w:pPr>
        <w:spacing w:after="0" w:line="360" w:lineRule="auto"/>
        <w:jc w:val="both"/>
        <w:rPr>
          <w:rFonts w:ascii="Times New Roman" w:hAnsi="Times New Roman"/>
          <w:bCs/>
          <w:sz w:val="24"/>
          <w:szCs w:val="24"/>
          <w:lang w:val="ro-RO"/>
        </w:rPr>
      </w:pPr>
      <w:r w:rsidRPr="007F2AE7">
        <w:rPr>
          <w:rFonts w:ascii="Times New Roman" w:hAnsi="Times New Roman"/>
          <w:b/>
          <w:sz w:val="24"/>
          <w:szCs w:val="24"/>
          <w:lang w:val="ro-RO"/>
        </w:rPr>
        <w:t xml:space="preserve">Art. </w:t>
      </w:r>
      <w:r w:rsidR="00952E12" w:rsidRPr="007F2AE7">
        <w:rPr>
          <w:rFonts w:ascii="Times New Roman" w:hAnsi="Times New Roman"/>
          <w:b/>
          <w:sz w:val="24"/>
          <w:szCs w:val="24"/>
          <w:lang w:val="ro-RO"/>
        </w:rPr>
        <w:t>5</w:t>
      </w:r>
      <w:r w:rsidRPr="007F2AE7">
        <w:rPr>
          <w:rFonts w:ascii="Times New Roman" w:hAnsi="Times New Roman"/>
          <w:b/>
          <w:sz w:val="24"/>
          <w:szCs w:val="24"/>
          <w:lang w:val="ro-RO"/>
        </w:rPr>
        <w:t>.</w:t>
      </w:r>
      <w:r w:rsidRPr="007F2AE7">
        <w:rPr>
          <w:rFonts w:ascii="Times New Roman" w:hAnsi="Times New Roman"/>
          <w:bCs/>
          <w:sz w:val="24"/>
          <w:szCs w:val="24"/>
          <w:lang w:val="ro-RO"/>
        </w:rPr>
        <w:t xml:space="preserve"> Principiile care stau la baza atribuirii contractelor de </w:t>
      </w:r>
      <w:proofErr w:type="spellStart"/>
      <w:r w:rsidRPr="007F2AE7">
        <w:rPr>
          <w:rFonts w:ascii="Times New Roman" w:hAnsi="Times New Roman"/>
          <w:bCs/>
          <w:sz w:val="24"/>
          <w:szCs w:val="24"/>
          <w:lang w:val="ro-RO"/>
        </w:rPr>
        <w:t>finanţare</w:t>
      </w:r>
      <w:proofErr w:type="spellEnd"/>
      <w:r w:rsidRPr="007F2AE7">
        <w:rPr>
          <w:rFonts w:ascii="Times New Roman" w:hAnsi="Times New Roman"/>
          <w:bCs/>
          <w:sz w:val="24"/>
          <w:szCs w:val="24"/>
          <w:lang w:val="ro-RO"/>
        </w:rPr>
        <w:t xml:space="preserve"> nerambursabilă sunt:</w:t>
      </w:r>
    </w:p>
    <w:p w14:paraId="4AD29230" w14:textId="0F9E6545" w:rsidR="00EF0B65" w:rsidRPr="007F2AE7" w:rsidRDefault="00EF0B65" w:rsidP="00F337D4">
      <w:pPr>
        <w:spacing w:after="0" w:line="360" w:lineRule="auto"/>
        <w:jc w:val="both"/>
        <w:rPr>
          <w:rFonts w:ascii="Times New Roman" w:hAnsi="Times New Roman"/>
          <w:bCs/>
          <w:sz w:val="24"/>
          <w:szCs w:val="24"/>
          <w:lang w:val="ro-RO"/>
        </w:rPr>
      </w:pPr>
      <w:r w:rsidRPr="007F2AE7">
        <w:rPr>
          <w:rFonts w:ascii="Times New Roman" w:hAnsi="Times New Roman"/>
          <w:bCs/>
          <w:sz w:val="24"/>
          <w:szCs w:val="24"/>
          <w:lang w:val="ro-RO"/>
        </w:rPr>
        <w:t>a) libera concurență - asigurarea condițiilor pentru ca oricare solicitant să aibă dreptul de a deveni beneficiar;</w:t>
      </w:r>
    </w:p>
    <w:p w14:paraId="31533AF6" w14:textId="77777777" w:rsidR="00EF0B65" w:rsidRPr="007F2AE7" w:rsidRDefault="00EF0B65" w:rsidP="00F337D4">
      <w:pPr>
        <w:spacing w:after="0" w:line="360" w:lineRule="auto"/>
        <w:jc w:val="both"/>
        <w:rPr>
          <w:rFonts w:ascii="Times New Roman" w:hAnsi="Times New Roman"/>
          <w:bCs/>
          <w:color w:val="4472C4" w:themeColor="accent1"/>
          <w:sz w:val="24"/>
          <w:szCs w:val="24"/>
          <w:lang w:val="ro-RO"/>
        </w:rPr>
      </w:pPr>
      <w:r w:rsidRPr="007F2AE7">
        <w:rPr>
          <w:rFonts w:ascii="Times New Roman" w:hAnsi="Times New Roman"/>
          <w:bCs/>
          <w:sz w:val="24"/>
          <w:szCs w:val="24"/>
          <w:lang w:val="ro-RO"/>
        </w:rPr>
        <w:t>b) transparența - punerea la dispoziția tuturor celor interesați a informațiilor referitoare la acordarea finanțărilor nerambursabile, prin publicarea acestora pe pagina de internet a autorității finanțatoare și în Registru;</w:t>
      </w:r>
    </w:p>
    <w:p w14:paraId="67E3924E" w14:textId="77777777" w:rsidR="00760B70" w:rsidRPr="007F2AE7" w:rsidRDefault="00EF0B65" w:rsidP="00F337D4">
      <w:pPr>
        <w:spacing w:after="0" w:line="360" w:lineRule="auto"/>
        <w:jc w:val="both"/>
        <w:rPr>
          <w:rFonts w:ascii="Times New Roman" w:hAnsi="Times New Roman"/>
          <w:bCs/>
          <w:sz w:val="24"/>
          <w:szCs w:val="24"/>
          <w:lang w:val="ro-RO"/>
        </w:rPr>
      </w:pPr>
      <w:r w:rsidRPr="007F2AE7">
        <w:rPr>
          <w:rFonts w:ascii="Times New Roman" w:hAnsi="Times New Roman"/>
          <w:bCs/>
          <w:sz w:val="24"/>
          <w:szCs w:val="24"/>
          <w:lang w:val="ro-RO"/>
        </w:rPr>
        <w:t xml:space="preserve">c) diversitatea culturală - </w:t>
      </w:r>
      <w:r w:rsidR="00760B70" w:rsidRPr="007F2AE7">
        <w:rPr>
          <w:rFonts w:ascii="Times New Roman" w:hAnsi="Times New Roman"/>
          <w:bCs/>
          <w:sz w:val="24"/>
          <w:szCs w:val="24"/>
          <w:lang w:val="ro-RO"/>
        </w:rPr>
        <w:t xml:space="preserve">tratamentul nediscriminatoriu al </w:t>
      </w:r>
      <w:proofErr w:type="spellStart"/>
      <w:r w:rsidR="00760B70" w:rsidRPr="007F2AE7">
        <w:rPr>
          <w:rFonts w:ascii="Times New Roman" w:hAnsi="Times New Roman"/>
          <w:bCs/>
          <w:sz w:val="24"/>
          <w:szCs w:val="24"/>
          <w:lang w:val="ro-RO"/>
        </w:rPr>
        <w:t>solicitanţilor</w:t>
      </w:r>
      <w:proofErr w:type="spellEnd"/>
      <w:r w:rsidR="00760B70" w:rsidRPr="007F2AE7">
        <w:rPr>
          <w:rFonts w:ascii="Times New Roman" w:hAnsi="Times New Roman"/>
          <w:bCs/>
          <w:sz w:val="24"/>
          <w:szCs w:val="24"/>
          <w:lang w:val="ro-RO"/>
        </w:rPr>
        <w:t xml:space="preserve">, </w:t>
      </w:r>
      <w:proofErr w:type="spellStart"/>
      <w:r w:rsidR="00760B70" w:rsidRPr="007F2AE7">
        <w:rPr>
          <w:rFonts w:ascii="Times New Roman" w:hAnsi="Times New Roman"/>
          <w:bCs/>
          <w:sz w:val="24"/>
          <w:szCs w:val="24"/>
          <w:lang w:val="ro-RO"/>
        </w:rPr>
        <w:t>reprezentanţi</w:t>
      </w:r>
      <w:proofErr w:type="spellEnd"/>
      <w:r w:rsidR="00760B70" w:rsidRPr="007F2AE7">
        <w:rPr>
          <w:rFonts w:ascii="Times New Roman" w:hAnsi="Times New Roman"/>
          <w:bCs/>
          <w:sz w:val="24"/>
          <w:szCs w:val="24"/>
          <w:lang w:val="ro-RO"/>
        </w:rPr>
        <w:t xml:space="preserve"> ai diferitelor </w:t>
      </w:r>
      <w:proofErr w:type="spellStart"/>
      <w:r w:rsidR="00760B70" w:rsidRPr="007F2AE7">
        <w:rPr>
          <w:rFonts w:ascii="Times New Roman" w:hAnsi="Times New Roman"/>
          <w:bCs/>
          <w:sz w:val="24"/>
          <w:szCs w:val="24"/>
          <w:lang w:val="ro-RO"/>
        </w:rPr>
        <w:t>comunităţi</w:t>
      </w:r>
      <w:proofErr w:type="spellEnd"/>
      <w:r w:rsidR="00760B70" w:rsidRPr="007F2AE7">
        <w:rPr>
          <w:rFonts w:ascii="Times New Roman" w:hAnsi="Times New Roman"/>
          <w:bCs/>
          <w:sz w:val="24"/>
          <w:szCs w:val="24"/>
          <w:lang w:val="ro-RO"/>
        </w:rPr>
        <w:t xml:space="preserve"> sau sectoare culturale, precum </w:t>
      </w:r>
      <w:proofErr w:type="spellStart"/>
      <w:r w:rsidR="00760B70" w:rsidRPr="007F2AE7">
        <w:rPr>
          <w:rFonts w:ascii="Times New Roman" w:hAnsi="Times New Roman"/>
          <w:bCs/>
          <w:sz w:val="24"/>
          <w:szCs w:val="24"/>
          <w:lang w:val="ro-RO"/>
        </w:rPr>
        <w:t>şi</w:t>
      </w:r>
      <w:proofErr w:type="spellEnd"/>
      <w:r w:rsidR="00760B70" w:rsidRPr="007F2AE7">
        <w:rPr>
          <w:rFonts w:ascii="Times New Roman" w:hAnsi="Times New Roman"/>
          <w:bCs/>
          <w:sz w:val="24"/>
          <w:szCs w:val="24"/>
          <w:lang w:val="ro-RO"/>
        </w:rPr>
        <w:t xml:space="preserve"> promovarea </w:t>
      </w:r>
      <w:proofErr w:type="spellStart"/>
      <w:r w:rsidR="00760B70" w:rsidRPr="007F2AE7">
        <w:rPr>
          <w:rFonts w:ascii="Times New Roman" w:hAnsi="Times New Roman"/>
          <w:bCs/>
          <w:sz w:val="24"/>
          <w:szCs w:val="24"/>
          <w:lang w:val="ro-RO"/>
        </w:rPr>
        <w:t>diversităţii</w:t>
      </w:r>
      <w:proofErr w:type="spellEnd"/>
      <w:r w:rsidR="00760B70" w:rsidRPr="007F2AE7">
        <w:rPr>
          <w:rFonts w:ascii="Times New Roman" w:hAnsi="Times New Roman"/>
          <w:bCs/>
          <w:sz w:val="24"/>
          <w:szCs w:val="24"/>
          <w:lang w:val="ro-RO"/>
        </w:rPr>
        <w:t xml:space="preserve"> abordărilor artistice </w:t>
      </w:r>
      <w:proofErr w:type="spellStart"/>
      <w:r w:rsidR="00760B70" w:rsidRPr="007F2AE7">
        <w:rPr>
          <w:rFonts w:ascii="Times New Roman" w:hAnsi="Times New Roman"/>
          <w:bCs/>
          <w:sz w:val="24"/>
          <w:szCs w:val="24"/>
          <w:lang w:val="ro-RO"/>
        </w:rPr>
        <w:t>şi</w:t>
      </w:r>
      <w:proofErr w:type="spellEnd"/>
      <w:r w:rsidR="00760B70" w:rsidRPr="007F2AE7">
        <w:rPr>
          <w:rFonts w:ascii="Times New Roman" w:hAnsi="Times New Roman"/>
          <w:bCs/>
          <w:sz w:val="24"/>
          <w:szCs w:val="24"/>
          <w:lang w:val="ro-RO"/>
        </w:rPr>
        <w:t>/sau culturale;</w:t>
      </w:r>
    </w:p>
    <w:p w14:paraId="4C8A89AE" w14:textId="63FB6FC5" w:rsidR="00EF0B65" w:rsidRPr="007F2AE7" w:rsidRDefault="00EF0B65" w:rsidP="00CD6BDD">
      <w:pPr>
        <w:spacing w:after="0" w:line="360" w:lineRule="auto"/>
        <w:jc w:val="both"/>
        <w:rPr>
          <w:rFonts w:ascii="Times New Roman" w:hAnsi="Times New Roman"/>
          <w:bCs/>
          <w:sz w:val="24"/>
          <w:szCs w:val="24"/>
          <w:lang w:val="ro-RO"/>
        </w:rPr>
      </w:pPr>
      <w:r w:rsidRPr="007F2AE7">
        <w:rPr>
          <w:rFonts w:ascii="Times New Roman" w:hAnsi="Times New Roman"/>
          <w:bCs/>
          <w:sz w:val="24"/>
          <w:szCs w:val="24"/>
          <w:lang w:val="ro-RO"/>
        </w:rPr>
        <w:t xml:space="preserve">d) neretroactivitatea - excluderea </w:t>
      </w:r>
      <w:proofErr w:type="spellStart"/>
      <w:r w:rsidRPr="007F2AE7">
        <w:rPr>
          <w:rFonts w:ascii="Times New Roman" w:hAnsi="Times New Roman"/>
          <w:bCs/>
          <w:sz w:val="24"/>
          <w:szCs w:val="24"/>
          <w:lang w:val="ro-RO"/>
        </w:rPr>
        <w:t>posibilităţii</w:t>
      </w:r>
      <w:proofErr w:type="spellEnd"/>
      <w:r w:rsidRPr="007F2AE7">
        <w:rPr>
          <w:rFonts w:ascii="Times New Roman" w:hAnsi="Times New Roman"/>
          <w:bCs/>
          <w:sz w:val="24"/>
          <w:szCs w:val="24"/>
          <w:lang w:val="ro-RO"/>
        </w:rPr>
        <w:t xml:space="preserve"> destinării fondurilor nerambursabile unei </w:t>
      </w:r>
      <w:r w:rsidR="00652D24" w:rsidRPr="007F2AE7">
        <w:rPr>
          <w:rFonts w:ascii="Times New Roman" w:hAnsi="Times New Roman"/>
          <w:bCs/>
          <w:sz w:val="24"/>
          <w:szCs w:val="24"/>
          <w:lang w:val="ro-RO"/>
        </w:rPr>
        <w:t>proiect cultural</w:t>
      </w:r>
      <w:r w:rsidRPr="007F2AE7">
        <w:rPr>
          <w:rFonts w:ascii="Times New Roman" w:hAnsi="Times New Roman"/>
          <w:bCs/>
          <w:sz w:val="24"/>
          <w:szCs w:val="24"/>
          <w:lang w:val="ro-RO"/>
        </w:rPr>
        <w:t xml:space="preserve"> a căr</w:t>
      </w:r>
      <w:r w:rsidR="00652D24" w:rsidRPr="007F2AE7">
        <w:rPr>
          <w:rFonts w:ascii="Times New Roman" w:hAnsi="Times New Roman"/>
          <w:bCs/>
          <w:sz w:val="24"/>
          <w:szCs w:val="24"/>
          <w:lang w:val="ro-RO"/>
        </w:rPr>
        <w:t>u</w:t>
      </w:r>
      <w:r w:rsidRPr="007F2AE7">
        <w:rPr>
          <w:rFonts w:ascii="Times New Roman" w:hAnsi="Times New Roman"/>
          <w:bCs/>
          <w:sz w:val="24"/>
          <w:szCs w:val="24"/>
          <w:lang w:val="ro-RO"/>
        </w:rPr>
        <w:t xml:space="preserve">i executare a fost deja începută sau finalizată la data încheierii contractului de </w:t>
      </w:r>
      <w:proofErr w:type="spellStart"/>
      <w:r w:rsidRPr="007F2AE7">
        <w:rPr>
          <w:rFonts w:ascii="Times New Roman" w:hAnsi="Times New Roman"/>
          <w:bCs/>
          <w:sz w:val="24"/>
          <w:szCs w:val="24"/>
          <w:lang w:val="ro-RO"/>
        </w:rPr>
        <w:t>finanţare</w:t>
      </w:r>
      <w:proofErr w:type="spellEnd"/>
      <w:r w:rsidR="00652D24" w:rsidRPr="007F2AE7">
        <w:rPr>
          <w:rFonts w:ascii="Times New Roman" w:hAnsi="Times New Roman"/>
          <w:bCs/>
          <w:sz w:val="24"/>
          <w:szCs w:val="24"/>
          <w:lang w:val="ro-RO"/>
        </w:rPr>
        <w:t>, prin implicare de cheltuieli.</w:t>
      </w:r>
      <w:r w:rsidR="00A47CA8" w:rsidRPr="007F2AE7">
        <w:rPr>
          <w:rFonts w:ascii="Times New Roman" w:hAnsi="Times New Roman"/>
          <w:bCs/>
          <w:sz w:val="24"/>
          <w:szCs w:val="24"/>
          <w:lang w:val="ro-RO"/>
        </w:rPr>
        <w:t xml:space="preserve"> </w:t>
      </w:r>
    </w:p>
    <w:p w14:paraId="79D0B305" w14:textId="77777777" w:rsidR="00EF0B65" w:rsidRPr="007F2AE7" w:rsidRDefault="00EF0B65" w:rsidP="00F337D4">
      <w:pPr>
        <w:spacing w:after="0" w:line="360" w:lineRule="auto"/>
        <w:jc w:val="both"/>
        <w:rPr>
          <w:rFonts w:ascii="Times New Roman" w:hAnsi="Times New Roman"/>
          <w:bCs/>
          <w:sz w:val="24"/>
          <w:szCs w:val="24"/>
          <w:lang w:val="ro-RO"/>
        </w:rPr>
      </w:pPr>
      <w:r w:rsidRPr="007F2AE7">
        <w:rPr>
          <w:rFonts w:ascii="Times New Roman" w:hAnsi="Times New Roman"/>
          <w:bCs/>
          <w:sz w:val="24"/>
          <w:szCs w:val="24"/>
          <w:lang w:val="ro-RO"/>
        </w:rPr>
        <w:lastRenderedPageBreak/>
        <w:t xml:space="preserve">e) susținerea debutului - încurajarea </w:t>
      </w:r>
      <w:proofErr w:type="spellStart"/>
      <w:r w:rsidRPr="007F2AE7">
        <w:rPr>
          <w:rFonts w:ascii="Times New Roman" w:hAnsi="Times New Roman"/>
          <w:bCs/>
          <w:sz w:val="24"/>
          <w:szCs w:val="24"/>
          <w:lang w:val="ro-RO"/>
        </w:rPr>
        <w:t>iniţiativelor</w:t>
      </w:r>
      <w:proofErr w:type="spellEnd"/>
      <w:r w:rsidRPr="007F2AE7">
        <w:rPr>
          <w:rFonts w:ascii="Times New Roman" w:hAnsi="Times New Roman"/>
          <w:bCs/>
          <w:sz w:val="24"/>
          <w:szCs w:val="24"/>
          <w:lang w:val="ro-RO"/>
        </w:rPr>
        <w:t xml:space="preserve"> solicitantului autorizat, respectiv </w:t>
      </w:r>
      <w:proofErr w:type="spellStart"/>
      <w:r w:rsidRPr="007F2AE7">
        <w:rPr>
          <w:rFonts w:ascii="Times New Roman" w:hAnsi="Times New Roman"/>
          <w:bCs/>
          <w:sz w:val="24"/>
          <w:szCs w:val="24"/>
          <w:lang w:val="ro-RO"/>
        </w:rPr>
        <w:t>înfiinţat</w:t>
      </w:r>
      <w:proofErr w:type="spellEnd"/>
      <w:r w:rsidRPr="007F2AE7">
        <w:rPr>
          <w:rFonts w:ascii="Times New Roman" w:hAnsi="Times New Roman"/>
          <w:bCs/>
          <w:sz w:val="24"/>
          <w:szCs w:val="24"/>
          <w:lang w:val="ro-RO"/>
        </w:rPr>
        <w:t xml:space="preserve"> pentru a </w:t>
      </w:r>
      <w:proofErr w:type="spellStart"/>
      <w:r w:rsidRPr="007F2AE7">
        <w:rPr>
          <w:rFonts w:ascii="Times New Roman" w:hAnsi="Times New Roman"/>
          <w:bCs/>
          <w:sz w:val="24"/>
          <w:szCs w:val="24"/>
          <w:lang w:val="ro-RO"/>
        </w:rPr>
        <w:t>desfăşura</w:t>
      </w:r>
      <w:proofErr w:type="spellEnd"/>
      <w:r w:rsidRPr="007F2AE7">
        <w:rPr>
          <w:rFonts w:ascii="Times New Roman" w:hAnsi="Times New Roman"/>
          <w:bCs/>
          <w:sz w:val="24"/>
          <w:szCs w:val="24"/>
          <w:lang w:val="ro-RO"/>
        </w:rPr>
        <w:t xml:space="preserve"> </w:t>
      </w:r>
      <w:proofErr w:type="spellStart"/>
      <w:r w:rsidRPr="007F2AE7">
        <w:rPr>
          <w:rFonts w:ascii="Times New Roman" w:hAnsi="Times New Roman"/>
          <w:bCs/>
          <w:sz w:val="24"/>
          <w:szCs w:val="24"/>
          <w:lang w:val="ro-RO"/>
        </w:rPr>
        <w:t>activităţi</w:t>
      </w:r>
      <w:proofErr w:type="spellEnd"/>
      <w:r w:rsidRPr="007F2AE7">
        <w:rPr>
          <w:rFonts w:ascii="Times New Roman" w:hAnsi="Times New Roman"/>
          <w:bCs/>
          <w:sz w:val="24"/>
          <w:szCs w:val="24"/>
          <w:lang w:val="ro-RO"/>
        </w:rPr>
        <w:t xml:space="preserve"> culturale cu cel mult 2 ani înainte de data solicitării </w:t>
      </w:r>
      <w:proofErr w:type="spellStart"/>
      <w:r w:rsidRPr="007F2AE7">
        <w:rPr>
          <w:rFonts w:ascii="Times New Roman" w:hAnsi="Times New Roman"/>
          <w:bCs/>
          <w:sz w:val="24"/>
          <w:szCs w:val="24"/>
          <w:lang w:val="ro-RO"/>
        </w:rPr>
        <w:t>finanţării</w:t>
      </w:r>
      <w:proofErr w:type="spellEnd"/>
      <w:r w:rsidRPr="007F2AE7">
        <w:rPr>
          <w:rFonts w:ascii="Times New Roman" w:hAnsi="Times New Roman"/>
          <w:bCs/>
          <w:sz w:val="24"/>
          <w:szCs w:val="24"/>
          <w:lang w:val="ro-RO"/>
        </w:rPr>
        <w:t xml:space="preserve"> nerambursabile.</w:t>
      </w:r>
    </w:p>
    <w:p w14:paraId="5670CCB6" w14:textId="4C5299C0" w:rsidR="00EF0B65" w:rsidRPr="007F2AE7" w:rsidRDefault="00EF0B65" w:rsidP="0081055F">
      <w:pPr>
        <w:spacing w:after="0" w:line="360" w:lineRule="auto"/>
        <w:jc w:val="both"/>
        <w:rPr>
          <w:rFonts w:ascii="Times New Roman" w:hAnsi="Times New Roman"/>
          <w:bCs/>
          <w:color w:val="4472C4" w:themeColor="accent1"/>
          <w:sz w:val="24"/>
          <w:szCs w:val="24"/>
          <w:lang w:val="ro-RO"/>
        </w:rPr>
      </w:pPr>
      <w:r w:rsidRPr="007F2AE7">
        <w:rPr>
          <w:rFonts w:ascii="Times New Roman" w:hAnsi="Times New Roman"/>
          <w:bCs/>
          <w:sz w:val="24"/>
          <w:szCs w:val="24"/>
          <w:lang w:val="ro-RO"/>
        </w:rPr>
        <w:t xml:space="preserve">f) contribuția proprie - </w:t>
      </w:r>
      <w:proofErr w:type="spellStart"/>
      <w:r w:rsidRPr="007F2AE7">
        <w:rPr>
          <w:rFonts w:ascii="Times New Roman" w:hAnsi="Times New Roman"/>
          <w:bCs/>
          <w:sz w:val="24"/>
          <w:szCs w:val="24"/>
          <w:lang w:val="ro-RO"/>
        </w:rPr>
        <w:t>finanţarea</w:t>
      </w:r>
      <w:proofErr w:type="spellEnd"/>
      <w:r w:rsidRPr="007F2AE7">
        <w:rPr>
          <w:rFonts w:ascii="Times New Roman" w:hAnsi="Times New Roman"/>
          <w:bCs/>
          <w:sz w:val="24"/>
          <w:szCs w:val="24"/>
          <w:lang w:val="ro-RO"/>
        </w:rPr>
        <w:t xml:space="preserve"> nerambursabilă acordată trebuie însoțită de o </w:t>
      </w:r>
      <w:proofErr w:type="spellStart"/>
      <w:r w:rsidRPr="007F2AE7">
        <w:rPr>
          <w:rFonts w:ascii="Times New Roman" w:hAnsi="Times New Roman"/>
          <w:bCs/>
          <w:sz w:val="24"/>
          <w:szCs w:val="24"/>
          <w:lang w:val="ro-RO"/>
        </w:rPr>
        <w:t>contribuţie</w:t>
      </w:r>
      <w:proofErr w:type="spellEnd"/>
      <w:r w:rsidRPr="007F2AE7">
        <w:rPr>
          <w:rFonts w:ascii="Times New Roman" w:hAnsi="Times New Roman"/>
          <w:bCs/>
          <w:sz w:val="24"/>
          <w:szCs w:val="24"/>
          <w:lang w:val="ro-RO"/>
        </w:rPr>
        <w:t xml:space="preserve"> din partea beneficiarului de minimum 20 % din valoarea totală a finanțării acordate;</w:t>
      </w:r>
      <w:r w:rsidR="00117AA4" w:rsidRPr="007F2AE7">
        <w:rPr>
          <w:rFonts w:ascii="Times New Roman" w:hAnsi="Times New Roman"/>
          <w:bCs/>
          <w:sz w:val="24"/>
          <w:szCs w:val="24"/>
          <w:lang w:val="ro-RO"/>
        </w:rPr>
        <w:t xml:space="preserve"> </w:t>
      </w:r>
    </w:p>
    <w:p w14:paraId="406A52BC" w14:textId="35D13F83" w:rsidR="00EF0B65" w:rsidRPr="007F2AE7" w:rsidRDefault="00EF0B65" w:rsidP="00F337D4">
      <w:pPr>
        <w:spacing w:after="0" w:line="360" w:lineRule="auto"/>
        <w:jc w:val="both"/>
        <w:rPr>
          <w:rFonts w:ascii="Times New Roman" w:hAnsi="Times New Roman"/>
          <w:bCs/>
          <w:color w:val="FF0000"/>
          <w:sz w:val="24"/>
          <w:szCs w:val="24"/>
          <w:lang w:val="ro-RO"/>
        </w:rPr>
      </w:pPr>
      <w:r w:rsidRPr="007F2AE7">
        <w:rPr>
          <w:rFonts w:ascii="Times New Roman" w:hAnsi="Times New Roman"/>
          <w:bCs/>
          <w:sz w:val="24"/>
          <w:szCs w:val="24"/>
          <w:lang w:val="ro-RO"/>
        </w:rPr>
        <w:t xml:space="preserve">g) anualitatea - în sensul derulării întregii proceduri de </w:t>
      </w:r>
      <w:proofErr w:type="spellStart"/>
      <w:r w:rsidRPr="007F2AE7">
        <w:rPr>
          <w:rFonts w:ascii="Times New Roman" w:hAnsi="Times New Roman"/>
          <w:bCs/>
          <w:sz w:val="24"/>
          <w:szCs w:val="24"/>
          <w:lang w:val="ro-RO"/>
        </w:rPr>
        <w:t>finanţare</w:t>
      </w:r>
      <w:proofErr w:type="spellEnd"/>
      <w:r w:rsidRPr="007F2AE7">
        <w:rPr>
          <w:rFonts w:ascii="Times New Roman" w:hAnsi="Times New Roman"/>
          <w:bCs/>
          <w:sz w:val="24"/>
          <w:szCs w:val="24"/>
          <w:lang w:val="ro-RO"/>
        </w:rPr>
        <w:t xml:space="preserve"> în cadrul anului calendaristic în care s-a acordat </w:t>
      </w:r>
      <w:proofErr w:type="spellStart"/>
      <w:r w:rsidRPr="007F2AE7">
        <w:rPr>
          <w:rFonts w:ascii="Times New Roman" w:hAnsi="Times New Roman"/>
          <w:bCs/>
          <w:sz w:val="24"/>
          <w:szCs w:val="24"/>
          <w:lang w:val="ro-RO"/>
        </w:rPr>
        <w:t>finanţarea</w:t>
      </w:r>
      <w:proofErr w:type="spellEnd"/>
      <w:r w:rsidRPr="007F2AE7">
        <w:rPr>
          <w:rFonts w:ascii="Times New Roman" w:hAnsi="Times New Roman"/>
          <w:bCs/>
          <w:sz w:val="24"/>
          <w:szCs w:val="24"/>
          <w:lang w:val="ro-RO"/>
        </w:rPr>
        <w:t xml:space="preserve"> nerambursabilă;</w:t>
      </w:r>
      <w:r w:rsidR="00747870" w:rsidRPr="007F2AE7">
        <w:rPr>
          <w:rFonts w:ascii="Times New Roman" w:hAnsi="Times New Roman"/>
          <w:bCs/>
          <w:sz w:val="24"/>
          <w:szCs w:val="24"/>
          <w:lang w:val="ro-RO"/>
        </w:rPr>
        <w:t xml:space="preserve"> </w:t>
      </w:r>
    </w:p>
    <w:p w14:paraId="49F4D05C" w14:textId="3FF6845D" w:rsidR="00EF0B65" w:rsidRPr="007F2AE7" w:rsidRDefault="00EF0B65" w:rsidP="002A16DB">
      <w:pPr>
        <w:spacing w:after="0" w:line="360" w:lineRule="auto"/>
        <w:jc w:val="both"/>
        <w:rPr>
          <w:rFonts w:ascii="Times New Roman" w:hAnsi="Times New Roman"/>
          <w:b/>
          <w:sz w:val="24"/>
          <w:szCs w:val="24"/>
          <w:highlight w:val="yellow"/>
          <w:lang w:val="ro-RO"/>
        </w:rPr>
      </w:pPr>
      <w:r w:rsidRPr="007F2AE7">
        <w:rPr>
          <w:rFonts w:ascii="Times New Roman" w:hAnsi="Times New Roman"/>
          <w:bCs/>
          <w:sz w:val="24"/>
          <w:szCs w:val="24"/>
          <w:lang w:val="ro-RO"/>
        </w:rPr>
        <w:t xml:space="preserve">h) finanțările nerambursabile nu se acordă pentru </w:t>
      </w:r>
      <w:proofErr w:type="spellStart"/>
      <w:r w:rsidRPr="007F2AE7">
        <w:rPr>
          <w:rFonts w:ascii="Times New Roman" w:hAnsi="Times New Roman"/>
          <w:bCs/>
          <w:sz w:val="24"/>
          <w:szCs w:val="24"/>
          <w:lang w:val="ro-RO"/>
        </w:rPr>
        <w:t>activităţi</w:t>
      </w:r>
      <w:proofErr w:type="spellEnd"/>
      <w:r w:rsidRPr="007F2AE7">
        <w:rPr>
          <w:rFonts w:ascii="Times New Roman" w:hAnsi="Times New Roman"/>
          <w:bCs/>
          <w:sz w:val="24"/>
          <w:szCs w:val="24"/>
          <w:lang w:val="ro-RO"/>
        </w:rPr>
        <w:t xml:space="preserve"> generatoare de profit. În momentul depunerii decontului final, beneficiarul va da o declarație pe proprie răspundere, în acest sens</w:t>
      </w:r>
      <w:r w:rsidR="00C77242" w:rsidRPr="007F2AE7">
        <w:rPr>
          <w:rFonts w:ascii="Times New Roman" w:hAnsi="Times New Roman"/>
          <w:bCs/>
          <w:sz w:val="24"/>
          <w:szCs w:val="24"/>
          <w:lang w:val="ro-RO"/>
        </w:rPr>
        <w:t xml:space="preserve"> - </w:t>
      </w:r>
      <w:r w:rsidRPr="007F2AE7">
        <w:rPr>
          <w:rFonts w:ascii="Times New Roman" w:hAnsi="Times New Roman"/>
          <w:b/>
          <w:sz w:val="24"/>
          <w:szCs w:val="24"/>
          <w:lang w:val="ro-RO"/>
        </w:rPr>
        <w:t xml:space="preserve">Anexa </w:t>
      </w:r>
      <w:r w:rsidR="00B91111" w:rsidRPr="007F2AE7">
        <w:rPr>
          <w:rFonts w:ascii="Times New Roman" w:hAnsi="Times New Roman"/>
          <w:b/>
          <w:sz w:val="24"/>
          <w:szCs w:val="24"/>
          <w:lang w:val="ro-RO"/>
        </w:rPr>
        <w:t>4</w:t>
      </w:r>
      <w:r w:rsidR="00C77242" w:rsidRPr="007F2AE7">
        <w:rPr>
          <w:rFonts w:ascii="Times New Roman" w:hAnsi="Times New Roman"/>
          <w:b/>
          <w:sz w:val="24"/>
          <w:szCs w:val="24"/>
          <w:lang w:val="ro-RO"/>
        </w:rPr>
        <w:t>,</w:t>
      </w:r>
      <w:r w:rsidR="007C5D39" w:rsidRPr="007F2AE7">
        <w:rPr>
          <w:rFonts w:ascii="Times New Roman" w:hAnsi="Times New Roman"/>
          <w:b/>
          <w:sz w:val="24"/>
          <w:szCs w:val="24"/>
          <w:lang w:val="ro-RO"/>
        </w:rPr>
        <w:t xml:space="preserve"> </w:t>
      </w:r>
      <w:r w:rsidR="00C77242" w:rsidRPr="007F2AE7">
        <w:rPr>
          <w:rFonts w:ascii="Times New Roman" w:hAnsi="Times New Roman"/>
          <w:bCs/>
          <w:sz w:val="24"/>
          <w:szCs w:val="24"/>
          <w:lang w:val="ro-RO"/>
        </w:rPr>
        <w:t>declarație proiect non-profit.</w:t>
      </w:r>
    </w:p>
    <w:p w14:paraId="4FEA4000" w14:textId="3066237C" w:rsidR="00EF0B65" w:rsidRPr="007F2AE7" w:rsidRDefault="00EF0B65" w:rsidP="00F337D4">
      <w:pPr>
        <w:spacing w:after="0" w:line="360" w:lineRule="auto"/>
        <w:jc w:val="both"/>
        <w:rPr>
          <w:rFonts w:ascii="Times New Roman" w:hAnsi="Times New Roman"/>
          <w:bCs/>
          <w:color w:val="FF0000"/>
          <w:sz w:val="24"/>
          <w:szCs w:val="24"/>
          <w:lang w:val="ro-RO"/>
        </w:rPr>
      </w:pPr>
      <w:r w:rsidRPr="007F2AE7">
        <w:rPr>
          <w:rFonts w:ascii="Times New Roman" w:hAnsi="Times New Roman"/>
          <w:bCs/>
          <w:sz w:val="24"/>
          <w:szCs w:val="24"/>
          <w:lang w:val="ro-RO"/>
        </w:rPr>
        <w:t xml:space="preserve">În cazul în care beneficiarul încheie contracte de sponsorizare, publicitate, contracte generatoare de venit și/sau alte contracte de finanțare pentru proiectul </w:t>
      </w:r>
      <w:r w:rsidR="004D0542" w:rsidRPr="007F2AE7">
        <w:rPr>
          <w:rFonts w:ascii="Times New Roman" w:hAnsi="Times New Roman"/>
          <w:bCs/>
          <w:sz w:val="24"/>
          <w:szCs w:val="24"/>
          <w:lang w:val="ro-RO"/>
        </w:rPr>
        <w:t>co</w:t>
      </w:r>
      <w:r w:rsidRPr="007F2AE7">
        <w:rPr>
          <w:rFonts w:ascii="Times New Roman" w:hAnsi="Times New Roman"/>
          <w:bCs/>
          <w:sz w:val="24"/>
          <w:szCs w:val="24"/>
          <w:lang w:val="ro-RO"/>
        </w:rPr>
        <w:t>finanțat</w:t>
      </w:r>
      <w:r w:rsidR="004D0542" w:rsidRPr="007F2AE7">
        <w:rPr>
          <w:rFonts w:ascii="Times New Roman" w:hAnsi="Times New Roman"/>
          <w:bCs/>
          <w:sz w:val="24"/>
          <w:szCs w:val="24"/>
          <w:lang w:val="ro-RO"/>
        </w:rPr>
        <w:t xml:space="preserve"> de </w:t>
      </w:r>
      <w:r w:rsidR="007F2AE7" w:rsidRPr="007F2AE7">
        <w:rPr>
          <w:rFonts w:ascii="Times New Roman" w:hAnsi="Times New Roman"/>
          <w:bCs/>
          <w:sz w:val="24"/>
          <w:szCs w:val="24"/>
          <w:lang w:val="ro-RO"/>
        </w:rPr>
        <w:t>Orașul Săliște</w:t>
      </w:r>
      <w:r w:rsidRPr="007F2AE7">
        <w:rPr>
          <w:rFonts w:ascii="Times New Roman" w:hAnsi="Times New Roman"/>
          <w:bCs/>
          <w:sz w:val="24"/>
          <w:szCs w:val="24"/>
          <w:lang w:val="ro-RO"/>
        </w:rPr>
        <w:t xml:space="preserve">, acesta este obligat, să prezinte copii ale acestora și să evidențieze sumele respective în bugetul final al proiectului (contribuție proprie). </w:t>
      </w:r>
    </w:p>
    <w:p w14:paraId="68A60D06" w14:textId="2204906C" w:rsidR="00EF0B65" w:rsidRPr="007F2AE7" w:rsidRDefault="00EF0B65" w:rsidP="00F337D4">
      <w:pPr>
        <w:spacing w:after="0" w:line="360" w:lineRule="auto"/>
        <w:jc w:val="both"/>
        <w:rPr>
          <w:rFonts w:ascii="Times New Roman" w:hAnsi="Times New Roman"/>
          <w:bCs/>
          <w:sz w:val="24"/>
          <w:szCs w:val="24"/>
          <w:lang w:val="ro-RO"/>
        </w:rPr>
      </w:pPr>
      <w:r w:rsidRPr="007F2AE7">
        <w:rPr>
          <w:rFonts w:ascii="Times New Roman" w:hAnsi="Times New Roman"/>
          <w:bCs/>
          <w:sz w:val="24"/>
          <w:szCs w:val="24"/>
          <w:lang w:val="ro-RO"/>
        </w:rPr>
        <w:t>i) finanțările nerambursabile alocate nu pot fi folosite pentru acoperirea unor debite ale beneficiarului sau pentru cheltuieli salariale ale persoanelor juridice de drept public, beneficiare</w:t>
      </w:r>
      <w:r w:rsidR="00385AB2" w:rsidRPr="007F2AE7">
        <w:rPr>
          <w:rFonts w:ascii="Times New Roman" w:hAnsi="Times New Roman"/>
          <w:bCs/>
          <w:sz w:val="24"/>
          <w:szCs w:val="24"/>
          <w:lang w:val="ro-RO"/>
        </w:rPr>
        <w:t>.</w:t>
      </w:r>
    </w:p>
    <w:p w14:paraId="77E20E99" w14:textId="5C0F41FC" w:rsidR="009916C7" w:rsidRPr="007F2AE7" w:rsidRDefault="00F820FF" w:rsidP="00F337D4">
      <w:pPr>
        <w:spacing w:after="0" w:line="360" w:lineRule="auto"/>
        <w:jc w:val="both"/>
        <w:rPr>
          <w:rFonts w:ascii="Times New Roman" w:hAnsi="Times New Roman"/>
          <w:bCs/>
          <w:sz w:val="24"/>
          <w:szCs w:val="24"/>
          <w:lang w:val="ro-RO"/>
        </w:rPr>
      </w:pPr>
      <w:r w:rsidRPr="007F2AE7">
        <w:rPr>
          <w:rFonts w:ascii="Times New Roman" w:hAnsi="Times New Roman"/>
          <w:b/>
          <w:sz w:val="24"/>
          <w:szCs w:val="24"/>
          <w:lang w:val="ro-RO"/>
        </w:rPr>
        <w:t xml:space="preserve">Art. </w:t>
      </w:r>
      <w:r w:rsidR="00C15182" w:rsidRPr="007F2AE7">
        <w:rPr>
          <w:rFonts w:ascii="Times New Roman" w:hAnsi="Times New Roman"/>
          <w:b/>
          <w:sz w:val="24"/>
          <w:szCs w:val="24"/>
          <w:lang w:val="ro-RO"/>
        </w:rPr>
        <w:t>6.</w:t>
      </w:r>
      <w:r w:rsidRPr="007F2AE7">
        <w:rPr>
          <w:rFonts w:ascii="Times New Roman" w:hAnsi="Times New Roman"/>
          <w:b/>
          <w:sz w:val="24"/>
          <w:szCs w:val="24"/>
          <w:lang w:val="ro-RO"/>
        </w:rPr>
        <w:t xml:space="preserve"> </w:t>
      </w:r>
      <w:proofErr w:type="spellStart"/>
      <w:r w:rsidRPr="007F2AE7">
        <w:rPr>
          <w:rFonts w:ascii="Times New Roman" w:hAnsi="Times New Roman"/>
          <w:bCs/>
          <w:sz w:val="24"/>
          <w:szCs w:val="24"/>
          <w:lang w:val="ro-RO"/>
        </w:rPr>
        <w:t>Finanţarea</w:t>
      </w:r>
      <w:proofErr w:type="spellEnd"/>
      <w:r w:rsidRPr="007F2AE7">
        <w:rPr>
          <w:rFonts w:ascii="Times New Roman" w:hAnsi="Times New Roman"/>
          <w:bCs/>
          <w:sz w:val="24"/>
          <w:szCs w:val="24"/>
          <w:lang w:val="ro-RO"/>
        </w:rPr>
        <w:t xml:space="preserve"> se acordă pentru acoperirea </w:t>
      </w:r>
      <w:proofErr w:type="spellStart"/>
      <w:r w:rsidRPr="007F2AE7">
        <w:rPr>
          <w:rFonts w:ascii="Times New Roman" w:hAnsi="Times New Roman"/>
          <w:bCs/>
          <w:sz w:val="24"/>
          <w:szCs w:val="24"/>
          <w:lang w:val="ro-RO"/>
        </w:rPr>
        <w:t>parţială</w:t>
      </w:r>
      <w:proofErr w:type="spellEnd"/>
      <w:r w:rsidRPr="007F2AE7">
        <w:rPr>
          <w:rFonts w:ascii="Times New Roman" w:hAnsi="Times New Roman"/>
          <w:bCs/>
          <w:sz w:val="24"/>
          <w:szCs w:val="24"/>
          <w:lang w:val="ro-RO"/>
        </w:rPr>
        <w:t xml:space="preserve"> a </w:t>
      </w:r>
      <w:r w:rsidR="009916C7" w:rsidRPr="007F2AE7">
        <w:rPr>
          <w:rFonts w:ascii="Times New Roman" w:hAnsi="Times New Roman"/>
          <w:bCs/>
          <w:sz w:val="24"/>
          <w:szCs w:val="24"/>
          <w:lang w:val="ro-RO"/>
        </w:rPr>
        <w:t>cheltuielilor necesare implementării unui proiect cultural,</w:t>
      </w:r>
      <w:r w:rsidRPr="007F2AE7">
        <w:rPr>
          <w:rFonts w:ascii="Times New Roman" w:hAnsi="Times New Roman"/>
          <w:bCs/>
          <w:sz w:val="24"/>
          <w:szCs w:val="24"/>
          <w:lang w:val="ro-RO"/>
        </w:rPr>
        <w:t xml:space="preserve"> </w:t>
      </w:r>
      <w:r w:rsidR="009916C7" w:rsidRPr="007F2AE7">
        <w:rPr>
          <w:rFonts w:ascii="Times New Roman" w:hAnsi="Times New Roman"/>
          <w:bCs/>
          <w:sz w:val="24"/>
          <w:szCs w:val="24"/>
          <w:lang w:val="ro-RO"/>
        </w:rPr>
        <w:t xml:space="preserve">în </w:t>
      </w:r>
      <w:r w:rsidRPr="007F2AE7">
        <w:rPr>
          <w:rFonts w:ascii="Times New Roman" w:hAnsi="Times New Roman"/>
          <w:bCs/>
          <w:sz w:val="24"/>
          <w:szCs w:val="24"/>
          <w:lang w:val="ro-RO"/>
        </w:rPr>
        <w:t xml:space="preserve">baza unui contract încheiat între </w:t>
      </w:r>
      <w:proofErr w:type="spellStart"/>
      <w:r w:rsidRPr="007F2AE7">
        <w:rPr>
          <w:rFonts w:ascii="Times New Roman" w:hAnsi="Times New Roman"/>
          <w:bCs/>
          <w:sz w:val="24"/>
          <w:szCs w:val="24"/>
          <w:lang w:val="ro-RO"/>
        </w:rPr>
        <w:t>părţi</w:t>
      </w:r>
      <w:proofErr w:type="spellEnd"/>
      <w:r w:rsidRPr="007F2AE7">
        <w:rPr>
          <w:rFonts w:ascii="Times New Roman" w:hAnsi="Times New Roman"/>
          <w:bCs/>
          <w:sz w:val="24"/>
          <w:szCs w:val="24"/>
          <w:lang w:val="ro-RO"/>
        </w:rPr>
        <w:t>.</w:t>
      </w:r>
      <w:r w:rsidR="007C5D39" w:rsidRPr="007F2AE7">
        <w:rPr>
          <w:rFonts w:ascii="Times New Roman" w:hAnsi="Times New Roman"/>
          <w:bCs/>
          <w:sz w:val="24"/>
          <w:szCs w:val="24"/>
          <w:lang w:val="ro-RO"/>
        </w:rPr>
        <w:t xml:space="preserve"> </w:t>
      </w:r>
    </w:p>
    <w:p w14:paraId="7825BFC2" w14:textId="6C5AE9DB" w:rsidR="00DA380E" w:rsidRPr="007F2AE7" w:rsidRDefault="00F820FF" w:rsidP="00F337D4">
      <w:pPr>
        <w:spacing w:after="0" w:line="360" w:lineRule="auto"/>
        <w:jc w:val="both"/>
        <w:rPr>
          <w:rFonts w:ascii="Times New Roman" w:hAnsi="Times New Roman"/>
          <w:bCs/>
          <w:sz w:val="24"/>
          <w:szCs w:val="24"/>
          <w:lang w:val="ro-RO"/>
        </w:rPr>
      </w:pPr>
      <w:r w:rsidRPr="007F2AE7">
        <w:rPr>
          <w:rFonts w:ascii="Times New Roman" w:hAnsi="Times New Roman"/>
          <w:b/>
          <w:sz w:val="24"/>
          <w:szCs w:val="24"/>
          <w:lang w:val="ro-RO"/>
        </w:rPr>
        <w:t xml:space="preserve">Art. </w:t>
      </w:r>
      <w:r w:rsidR="00C15182" w:rsidRPr="007F2AE7">
        <w:rPr>
          <w:rFonts w:ascii="Times New Roman" w:hAnsi="Times New Roman"/>
          <w:b/>
          <w:sz w:val="24"/>
          <w:szCs w:val="24"/>
          <w:lang w:val="ro-RO"/>
        </w:rPr>
        <w:t>7</w:t>
      </w:r>
      <w:r w:rsidRPr="007F2AE7">
        <w:rPr>
          <w:rFonts w:ascii="Times New Roman" w:hAnsi="Times New Roman"/>
          <w:bCs/>
          <w:sz w:val="24"/>
          <w:szCs w:val="24"/>
          <w:lang w:val="ro-RO"/>
        </w:rPr>
        <w:t xml:space="preserve">. </w:t>
      </w:r>
      <w:r w:rsidR="009916C7" w:rsidRPr="007F2AE7">
        <w:rPr>
          <w:rFonts w:ascii="Times New Roman" w:hAnsi="Times New Roman"/>
          <w:bCs/>
          <w:sz w:val="24"/>
          <w:szCs w:val="24"/>
          <w:lang w:val="ro-RO"/>
        </w:rPr>
        <w:t>P</w:t>
      </w:r>
      <w:r w:rsidR="00DA380E" w:rsidRPr="007F2AE7">
        <w:rPr>
          <w:rFonts w:ascii="Times New Roman" w:hAnsi="Times New Roman"/>
          <w:bCs/>
          <w:sz w:val="24"/>
          <w:szCs w:val="24"/>
          <w:lang w:val="ro-RO"/>
        </w:rPr>
        <w:t xml:space="preserve">entru </w:t>
      </w:r>
      <w:proofErr w:type="spellStart"/>
      <w:r w:rsidR="00DA380E" w:rsidRPr="007F2AE7">
        <w:rPr>
          <w:rFonts w:ascii="Times New Roman" w:hAnsi="Times New Roman"/>
          <w:bCs/>
          <w:sz w:val="24"/>
          <w:szCs w:val="24"/>
          <w:lang w:val="ro-RO"/>
        </w:rPr>
        <w:t>acelaşi</w:t>
      </w:r>
      <w:proofErr w:type="spellEnd"/>
      <w:r w:rsidR="00DA380E" w:rsidRPr="007F2AE7">
        <w:rPr>
          <w:rFonts w:ascii="Times New Roman" w:hAnsi="Times New Roman"/>
          <w:bCs/>
          <w:sz w:val="24"/>
          <w:szCs w:val="24"/>
          <w:lang w:val="ro-RO"/>
        </w:rPr>
        <w:t xml:space="preserve"> proiect cultural un beneficiar de drept public sau privat poate contracta de la </w:t>
      </w:r>
      <w:proofErr w:type="spellStart"/>
      <w:r w:rsidR="00DA380E" w:rsidRPr="007F2AE7">
        <w:rPr>
          <w:rFonts w:ascii="Times New Roman" w:hAnsi="Times New Roman"/>
          <w:bCs/>
          <w:sz w:val="24"/>
          <w:szCs w:val="24"/>
          <w:lang w:val="ro-RO"/>
        </w:rPr>
        <w:t>aceeaşi</w:t>
      </w:r>
      <w:proofErr w:type="spellEnd"/>
      <w:r w:rsidR="00DA380E" w:rsidRPr="007F2AE7">
        <w:rPr>
          <w:rFonts w:ascii="Times New Roman" w:hAnsi="Times New Roman"/>
          <w:bCs/>
          <w:sz w:val="24"/>
          <w:szCs w:val="24"/>
          <w:lang w:val="ro-RO"/>
        </w:rPr>
        <w:t xml:space="preserve"> autoritate </w:t>
      </w:r>
      <w:proofErr w:type="spellStart"/>
      <w:r w:rsidR="00DA380E" w:rsidRPr="007F2AE7">
        <w:rPr>
          <w:rFonts w:ascii="Times New Roman" w:hAnsi="Times New Roman"/>
          <w:bCs/>
          <w:sz w:val="24"/>
          <w:szCs w:val="24"/>
          <w:lang w:val="ro-RO"/>
        </w:rPr>
        <w:t>finanţatoare</w:t>
      </w:r>
      <w:proofErr w:type="spellEnd"/>
      <w:r w:rsidR="00DA380E" w:rsidRPr="007F2AE7">
        <w:rPr>
          <w:rFonts w:ascii="Times New Roman" w:hAnsi="Times New Roman"/>
          <w:bCs/>
          <w:sz w:val="24"/>
          <w:szCs w:val="24"/>
          <w:lang w:val="ro-RO"/>
        </w:rPr>
        <w:t xml:space="preserve"> o singură </w:t>
      </w:r>
      <w:proofErr w:type="spellStart"/>
      <w:r w:rsidR="00DA380E" w:rsidRPr="007F2AE7">
        <w:rPr>
          <w:rFonts w:ascii="Times New Roman" w:hAnsi="Times New Roman"/>
          <w:bCs/>
          <w:sz w:val="24"/>
          <w:szCs w:val="24"/>
          <w:lang w:val="ro-RO"/>
        </w:rPr>
        <w:t>finanţare</w:t>
      </w:r>
      <w:proofErr w:type="spellEnd"/>
      <w:r w:rsidR="00DA380E" w:rsidRPr="007F2AE7">
        <w:rPr>
          <w:rFonts w:ascii="Times New Roman" w:hAnsi="Times New Roman"/>
          <w:bCs/>
          <w:sz w:val="24"/>
          <w:szCs w:val="24"/>
          <w:lang w:val="ro-RO"/>
        </w:rPr>
        <w:t xml:space="preserve"> nerambursabilă;</w:t>
      </w:r>
    </w:p>
    <w:p w14:paraId="06EFE002" w14:textId="4C91D2BF" w:rsidR="009916C7" w:rsidRPr="007F2AE7" w:rsidRDefault="00F820FF" w:rsidP="00F337D4">
      <w:pPr>
        <w:spacing w:after="0" w:line="360" w:lineRule="auto"/>
        <w:jc w:val="both"/>
        <w:rPr>
          <w:rFonts w:ascii="Times New Roman" w:hAnsi="Times New Roman"/>
          <w:b/>
          <w:sz w:val="24"/>
          <w:szCs w:val="24"/>
          <w:lang w:val="ro-RO"/>
        </w:rPr>
      </w:pPr>
      <w:r w:rsidRPr="007F2AE7">
        <w:rPr>
          <w:rFonts w:ascii="Times New Roman" w:hAnsi="Times New Roman"/>
          <w:b/>
          <w:sz w:val="24"/>
          <w:szCs w:val="24"/>
          <w:lang w:val="ro-RO"/>
        </w:rPr>
        <w:t xml:space="preserve">Art. </w:t>
      </w:r>
      <w:r w:rsidR="00C15182" w:rsidRPr="007F2AE7">
        <w:rPr>
          <w:rFonts w:ascii="Times New Roman" w:hAnsi="Times New Roman"/>
          <w:b/>
          <w:sz w:val="24"/>
          <w:szCs w:val="24"/>
          <w:lang w:val="ro-RO"/>
        </w:rPr>
        <w:t>8</w:t>
      </w:r>
      <w:r w:rsidRPr="007F2AE7">
        <w:rPr>
          <w:rFonts w:ascii="Times New Roman" w:hAnsi="Times New Roman"/>
          <w:b/>
          <w:sz w:val="24"/>
          <w:szCs w:val="24"/>
          <w:lang w:val="ro-RO"/>
        </w:rPr>
        <w:t>.</w:t>
      </w:r>
      <w:r w:rsidRPr="007F2AE7">
        <w:rPr>
          <w:rFonts w:ascii="Times New Roman" w:hAnsi="Times New Roman"/>
          <w:bCs/>
          <w:sz w:val="24"/>
          <w:szCs w:val="24"/>
          <w:lang w:val="ro-RO"/>
        </w:rPr>
        <w:t xml:space="preserve"> </w:t>
      </w:r>
      <w:r w:rsidR="00310743" w:rsidRPr="007F2AE7">
        <w:rPr>
          <w:rFonts w:ascii="Times New Roman" w:hAnsi="Times New Roman"/>
          <w:bCs/>
          <w:sz w:val="24"/>
          <w:szCs w:val="24"/>
          <w:lang w:val="ro-RO"/>
        </w:rPr>
        <w:t xml:space="preserve">Un beneficiar de drept public sau privat poate contracta </w:t>
      </w:r>
      <w:proofErr w:type="spellStart"/>
      <w:r w:rsidR="00310743" w:rsidRPr="007F2AE7">
        <w:rPr>
          <w:rFonts w:ascii="Times New Roman" w:hAnsi="Times New Roman"/>
          <w:bCs/>
          <w:sz w:val="24"/>
          <w:szCs w:val="24"/>
          <w:lang w:val="ro-RO"/>
        </w:rPr>
        <w:t>finanţări</w:t>
      </w:r>
      <w:proofErr w:type="spellEnd"/>
      <w:r w:rsidR="00310743" w:rsidRPr="007F2AE7">
        <w:rPr>
          <w:rFonts w:ascii="Times New Roman" w:hAnsi="Times New Roman"/>
          <w:bCs/>
          <w:sz w:val="24"/>
          <w:szCs w:val="24"/>
          <w:lang w:val="ro-RO"/>
        </w:rPr>
        <w:t xml:space="preserve"> nerambursabile de la </w:t>
      </w:r>
      <w:proofErr w:type="spellStart"/>
      <w:r w:rsidR="00310743" w:rsidRPr="007F2AE7">
        <w:rPr>
          <w:rFonts w:ascii="Times New Roman" w:hAnsi="Times New Roman"/>
          <w:bCs/>
          <w:sz w:val="24"/>
          <w:szCs w:val="24"/>
          <w:lang w:val="ro-RO"/>
        </w:rPr>
        <w:t>aceeaşi</w:t>
      </w:r>
      <w:proofErr w:type="spellEnd"/>
      <w:r w:rsidR="00310743" w:rsidRPr="007F2AE7">
        <w:rPr>
          <w:rFonts w:ascii="Times New Roman" w:hAnsi="Times New Roman"/>
          <w:bCs/>
          <w:sz w:val="24"/>
          <w:szCs w:val="24"/>
          <w:lang w:val="ro-RO"/>
        </w:rPr>
        <w:t xml:space="preserve"> autoritate </w:t>
      </w:r>
      <w:proofErr w:type="spellStart"/>
      <w:r w:rsidR="00310743" w:rsidRPr="007F2AE7">
        <w:rPr>
          <w:rFonts w:ascii="Times New Roman" w:hAnsi="Times New Roman"/>
          <w:bCs/>
          <w:sz w:val="24"/>
          <w:szCs w:val="24"/>
          <w:lang w:val="ro-RO"/>
        </w:rPr>
        <w:t>finanţatoare</w:t>
      </w:r>
      <w:proofErr w:type="spellEnd"/>
      <w:r w:rsidR="00310743" w:rsidRPr="007F2AE7">
        <w:rPr>
          <w:rFonts w:ascii="Times New Roman" w:hAnsi="Times New Roman"/>
          <w:bCs/>
          <w:sz w:val="24"/>
          <w:szCs w:val="24"/>
          <w:lang w:val="ro-RO"/>
        </w:rPr>
        <w:t xml:space="preserve">, în decursul unei sesiuni/în cadrul unui program de </w:t>
      </w:r>
      <w:proofErr w:type="spellStart"/>
      <w:r w:rsidR="00310743" w:rsidRPr="007F2AE7">
        <w:rPr>
          <w:rFonts w:ascii="Times New Roman" w:hAnsi="Times New Roman"/>
          <w:bCs/>
          <w:sz w:val="24"/>
          <w:szCs w:val="24"/>
          <w:lang w:val="ro-RO"/>
        </w:rPr>
        <w:t>finanţare</w:t>
      </w:r>
      <w:proofErr w:type="spellEnd"/>
      <w:r w:rsidR="00310743" w:rsidRPr="007F2AE7">
        <w:rPr>
          <w:rFonts w:ascii="Times New Roman" w:hAnsi="Times New Roman"/>
          <w:bCs/>
          <w:sz w:val="24"/>
          <w:szCs w:val="24"/>
          <w:lang w:val="ro-RO"/>
        </w:rPr>
        <w:t xml:space="preserve">, pentru proiecte culturale diferite, cu </w:t>
      </w:r>
      <w:proofErr w:type="spellStart"/>
      <w:r w:rsidR="00310743" w:rsidRPr="007F2AE7">
        <w:rPr>
          <w:rFonts w:ascii="Times New Roman" w:hAnsi="Times New Roman"/>
          <w:bCs/>
          <w:sz w:val="24"/>
          <w:szCs w:val="24"/>
          <w:lang w:val="ro-RO"/>
        </w:rPr>
        <w:t>condiţia</w:t>
      </w:r>
      <w:proofErr w:type="spellEnd"/>
      <w:r w:rsidR="00310743" w:rsidRPr="007F2AE7">
        <w:rPr>
          <w:rFonts w:ascii="Times New Roman" w:hAnsi="Times New Roman"/>
          <w:bCs/>
          <w:sz w:val="24"/>
          <w:szCs w:val="24"/>
          <w:lang w:val="ro-RO"/>
        </w:rPr>
        <w:t xml:space="preserve"> ca respectivele proiecte culturale să aibă scop, obiective </w:t>
      </w:r>
      <w:proofErr w:type="spellStart"/>
      <w:r w:rsidR="00310743" w:rsidRPr="007F2AE7">
        <w:rPr>
          <w:rFonts w:ascii="Times New Roman" w:hAnsi="Times New Roman"/>
          <w:bCs/>
          <w:sz w:val="24"/>
          <w:szCs w:val="24"/>
          <w:lang w:val="ro-RO"/>
        </w:rPr>
        <w:t>şi</w:t>
      </w:r>
      <w:proofErr w:type="spellEnd"/>
      <w:r w:rsidR="00310743" w:rsidRPr="007F2AE7">
        <w:rPr>
          <w:rFonts w:ascii="Times New Roman" w:hAnsi="Times New Roman"/>
          <w:bCs/>
          <w:sz w:val="24"/>
          <w:szCs w:val="24"/>
          <w:lang w:val="ro-RO"/>
        </w:rPr>
        <w:t xml:space="preserve"> durată clar/evident diferite, </w:t>
      </w:r>
      <w:proofErr w:type="spellStart"/>
      <w:r w:rsidR="00310743" w:rsidRPr="007F2AE7">
        <w:rPr>
          <w:rFonts w:ascii="Times New Roman" w:hAnsi="Times New Roman"/>
          <w:bCs/>
          <w:sz w:val="24"/>
          <w:szCs w:val="24"/>
          <w:lang w:val="ro-RO"/>
        </w:rPr>
        <w:t>enunţate</w:t>
      </w:r>
      <w:proofErr w:type="spellEnd"/>
      <w:r w:rsidR="00310743" w:rsidRPr="007F2AE7">
        <w:rPr>
          <w:rFonts w:ascii="Times New Roman" w:hAnsi="Times New Roman"/>
          <w:bCs/>
          <w:sz w:val="24"/>
          <w:szCs w:val="24"/>
          <w:lang w:val="ro-RO"/>
        </w:rPr>
        <w:t xml:space="preserve"> distinct </w:t>
      </w:r>
      <w:proofErr w:type="spellStart"/>
      <w:r w:rsidR="00310743" w:rsidRPr="007F2AE7">
        <w:rPr>
          <w:rFonts w:ascii="Times New Roman" w:hAnsi="Times New Roman"/>
          <w:bCs/>
          <w:sz w:val="24"/>
          <w:szCs w:val="24"/>
          <w:lang w:val="ro-RO"/>
        </w:rPr>
        <w:t>şi</w:t>
      </w:r>
      <w:proofErr w:type="spellEnd"/>
      <w:r w:rsidR="00310743" w:rsidRPr="007F2AE7">
        <w:rPr>
          <w:rFonts w:ascii="Times New Roman" w:hAnsi="Times New Roman"/>
          <w:bCs/>
          <w:sz w:val="24"/>
          <w:szCs w:val="24"/>
          <w:lang w:val="ro-RO"/>
        </w:rPr>
        <w:t xml:space="preserve"> fără echivoc;</w:t>
      </w:r>
    </w:p>
    <w:p w14:paraId="65F4D68C" w14:textId="3424B445" w:rsidR="00F478FB" w:rsidRPr="007F2AE7" w:rsidRDefault="004B49D3" w:rsidP="00CD6BDD">
      <w:pPr>
        <w:spacing w:line="360" w:lineRule="auto"/>
        <w:jc w:val="both"/>
        <w:rPr>
          <w:rFonts w:ascii="Times New Roman" w:hAnsi="Times New Roman"/>
          <w:bCs/>
          <w:sz w:val="24"/>
          <w:szCs w:val="24"/>
          <w:lang w:val="ro-RO"/>
        </w:rPr>
      </w:pPr>
      <w:r w:rsidRPr="007F2AE7">
        <w:rPr>
          <w:rFonts w:ascii="Times New Roman" w:hAnsi="Times New Roman"/>
          <w:b/>
          <w:sz w:val="24"/>
          <w:szCs w:val="24"/>
          <w:lang w:val="ro-RO"/>
        </w:rPr>
        <w:t>Art.</w:t>
      </w:r>
      <w:r w:rsidR="00331DE3" w:rsidRPr="007F2AE7">
        <w:rPr>
          <w:rFonts w:ascii="Times New Roman" w:hAnsi="Times New Roman"/>
          <w:b/>
          <w:sz w:val="24"/>
          <w:szCs w:val="24"/>
          <w:lang w:val="ro-RO"/>
        </w:rPr>
        <w:t>9</w:t>
      </w:r>
      <w:r w:rsidRPr="007F2AE7">
        <w:rPr>
          <w:rFonts w:ascii="Times New Roman" w:hAnsi="Times New Roman"/>
          <w:bCs/>
          <w:sz w:val="24"/>
          <w:szCs w:val="24"/>
          <w:lang w:val="ro-RO"/>
        </w:rPr>
        <w:t>.</w:t>
      </w:r>
      <w:r w:rsidR="00AE7065" w:rsidRPr="007F2AE7">
        <w:rPr>
          <w:rFonts w:ascii="Times New Roman" w:hAnsi="Times New Roman"/>
          <w:bCs/>
          <w:sz w:val="24"/>
          <w:szCs w:val="24"/>
          <w:lang w:val="ro-RO"/>
        </w:rPr>
        <w:t xml:space="preserve"> </w:t>
      </w:r>
      <w:bookmarkStart w:id="9" w:name="_Hlk125102578"/>
      <w:r w:rsidR="00AE7065" w:rsidRPr="007F2AE7">
        <w:rPr>
          <w:rFonts w:ascii="Times New Roman" w:hAnsi="Times New Roman"/>
          <w:bCs/>
          <w:sz w:val="24"/>
          <w:szCs w:val="24"/>
          <w:lang w:val="ro-RO"/>
        </w:rPr>
        <w:t>O</w:t>
      </w:r>
      <w:r w:rsidR="0069516B" w:rsidRPr="007F2AE7">
        <w:rPr>
          <w:rFonts w:ascii="Times New Roman" w:hAnsi="Times New Roman"/>
          <w:bCs/>
          <w:sz w:val="24"/>
          <w:szCs w:val="24"/>
          <w:lang w:val="ro-RO"/>
        </w:rPr>
        <w:t xml:space="preserve"> cheltuială eligibilă din cadrul proiectului nu poate fi decontată din două sau mai multe surse de </w:t>
      </w:r>
      <w:proofErr w:type="spellStart"/>
      <w:r w:rsidR="0069516B" w:rsidRPr="007F2AE7">
        <w:rPr>
          <w:rFonts w:ascii="Times New Roman" w:hAnsi="Times New Roman"/>
          <w:bCs/>
          <w:sz w:val="24"/>
          <w:szCs w:val="24"/>
          <w:lang w:val="ro-RO"/>
        </w:rPr>
        <w:t>finanţare</w:t>
      </w:r>
      <w:proofErr w:type="spellEnd"/>
      <w:r w:rsidR="0069516B" w:rsidRPr="007F2AE7">
        <w:rPr>
          <w:rFonts w:ascii="Times New Roman" w:hAnsi="Times New Roman"/>
          <w:bCs/>
          <w:sz w:val="24"/>
          <w:szCs w:val="24"/>
          <w:lang w:val="ro-RO"/>
        </w:rPr>
        <w:t xml:space="preserve">, în cazul în care </w:t>
      </w:r>
      <w:proofErr w:type="spellStart"/>
      <w:r w:rsidR="0069516B" w:rsidRPr="007F2AE7">
        <w:rPr>
          <w:rFonts w:ascii="Times New Roman" w:hAnsi="Times New Roman"/>
          <w:bCs/>
          <w:sz w:val="24"/>
          <w:szCs w:val="24"/>
          <w:lang w:val="ro-RO"/>
        </w:rPr>
        <w:t>finanţările</w:t>
      </w:r>
      <w:proofErr w:type="spellEnd"/>
      <w:r w:rsidR="0069516B" w:rsidRPr="007F2AE7">
        <w:rPr>
          <w:rFonts w:ascii="Times New Roman" w:hAnsi="Times New Roman"/>
          <w:bCs/>
          <w:sz w:val="24"/>
          <w:szCs w:val="24"/>
          <w:lang w:val="ro-RO"/>
        </w:rPr>
        <w:t xml:space="preserve"> acordate însumate </w:t>
      </w:r>
      <w:proofErr w:type="spellStart"/>
      <w:r w:rsidR="0069516B" w:rsidRPr="007F2AE7">
        <w:rPr>
          <w:rFonts w:ascii="Times New Roman" w:hAnsi="Times New Roman"/>
          <w:bCs/>
          <w:sz w:val="24"/>
          <w:szCs w:val="24"/>
          <w:lang w:val="ro-RO"/>
        </w:rPr>
        <w:t>depăşesc</w:t>
      </w:r>
      <w:proofErr w:type="spellEnd"/>
      <w:r w:rsidR="0069516B" w:rsidRPr="007F2AE7">
        <w:rPr>
          <w:rFonts w:ascii="Times New Roman" w:hAnsi="Times New Roman"/>
          <w:bCs/>
          <w:sz w:val="24"/>
          <w:szCs w:val="24"/>
          <w:lang w:val="ro-RO"/>
        </w:rPr>
        <w:t xml:space="preserve"> costul efectiv al cheltuielii sau al </w:t>
      </w:r>
      <w:proofErr w:type="spellStart"/>
      <w:r w:rsidR="0069516B" w:rsidRPr="007F2AE7">
        <w:rPr>
          <w:rFonts w:ascii="Times New Roman" w:hAnsi="Times New Roman"/>
          <w:bCs/>
          <w:sz w:val="24"/>
          <w:szCs w:val="24"/>
          <w:lang w:val="ro-RO"/>
        </w:rPr>
        <w:t>desfăşurării</w:t>
      </w:r>
      <w:proofErr w:type="spellEnd"/>
      <w:r w:rsidR="0069516B" w:rsidRPr="007F2AE7">
        <w:rPr>
          <w:rFonts w:ascii="Times New Roman" w:hAnsi="Times New Roman"/>
          <w:bCs/>
          <w:sz w:val="24"/>
          <w:szCs w:val="24"/>
          <w:lang w:val="ro-RO"/>
        </w:rPr>
        <w:t xml:space="preserve"> </w:t>
      </w:r>
      <w:proofErr w:type="spellStart"/>
      <w:r w:rsidR="0069516B" w:rsidRPr="007F2AE7">
        <w:rPr>
          <w:rFonts w:ascii="Times New Roman" w:hAnsi="Times New Roman"/>
          <w:bCs/>
          <w:sz w:val="24"/>
          <w:szCs w:val="24"/>
          <w:lang w:val="ro-RO"/>
        </w:rPr>
        <w:t>activităţii</w:t>
      </w:r>
      <w:bookmarkEnd w:id="9"/>
      <w:proofErr w:type="spellEnd"/>
      <w:r w:rsidR="0069516B" w:rsidRPr="007F2AE7">
        <w:rPr>
          <w:rFonts w:ascii="Times New Roman" w:hAnsi="Times New Roman"/>
          <w:b/>
          <w:sz w:val="24"/>
          <w:szCs w:val="24"/>
          <w:lang w:val="ro-RO"/>
        </w:rPr>
        <w:t>;</w:t>
      </w:r>
      <w:r w:rsidR="00AE7065" w:rsidRPr="007F2AE7">
        <w:rPr>
          <w:rFonts w:ascii="Times New Roman" w:hAnsi="Times New Roman"/>
          <w:b/>
          <w:sz w:val="24"/>
          <w:szCs w:val="24"/>
          <w:lang w:val="ro-RO"/>
        </w:rPr>
        <w:t xml:space="preserve"> </w:t>
      </w:r>
    </w:p>
    <w:p w14:paraId="0FA528C3" w14:textId="72C76183" w:rsidR="00403AEF" w:rsidRPr="007F2AE7" w:rsidRDefault="00403AEF" w:rsidP="00F337D4">
      <w:pPr>
        <w:spacing w:line="360" w:lineRule="auto"/>
        <w:jc w:val="both"/>
        <w:rPr>
          <w:rFonts w:ascii="Times New Roman" w:hAnsi="Times New Roman"/>
          <w:b/>
          <w:bCs/>
          <w:color w:val="C45911" w:themeColor="accent2" w:themeShade="BF"/>
          <w:sz w:val="24"/>
          <w:szCs w:val="24"/>
          <w:u w:val="single"/>
          <w:lang w:val="ro-RO"/>
        </w:rPr>
      </w:pPr>
      <w:r w:rsidRPr="007F2AE7">
        <w:rPr>
          <w:rFonts w:ascii="Times New Roman" w:hAnsi="Times New Roman"/>
          <w:b/>
          <w:bCs/>
          <w:color w:val="C45911" w:themeColor="accent2" w:themeShade="BF"/>
          <w:sz w:val="24"/>
          <w:szCs w:val="24"/>
          <w:u w:val="single"/>
          <w:lang w:val="ro-RO"/>
        </w:rPr>
        <w:t>Prevederi bugetare</w:t>
      </w:r>
    </w:p>
    <w:p w14:paraId="44C19375" w14:textId="025A3C9C" w:rsidR="00952E12" w:rsidRPr="007F2AE7" w:rsidRDefault="00403AEF" w:rsidP="008D678A">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Art. 1</w:t>
      </w:r>
      <w:r w:rsidR="00331DE3" w:rsidRPr="007F2AE7">
        <w:rPr>
          <w:rFonts w:ascii="Times New Roman" w:hAnsi="Times New Roman"/>
          <w:b/>
          <w:bCs/>
          <w:sz w:val="24"/>
          <w:szCs w:val="24"/>
          <w:lang w:val="ro-RO"/>
        </w:rPr>
        <w:t>0</w:t>
      </w:r>
      <w:r w:rsidRPr="007F2AE7">
        <w:rPr>
          <w:rFonts w:ascii="Times New Roman" w:hAnsi="Times New Roman"/>
          <w:sz w:val="24"/>
          <w:szCs w:val="24"/>
          <w:lang w:val="ro-RO"/>
        </w:rPr>
        <w:t>.</w:t>
      </w:r>
      <w:r w:rsidRPr="007F2AE7">
        <w:rPr>
          <w:rFonts w:ascii="Times New Roman" w:hAnsi="Times New Roman"/>
          <w:b/>
          <w:bCs/>
          <w:sz w:val="24"/>
          <w:szCs w:val="24"/>
          <w:lang w:val="ro-RO"/>
        </w:rPr>
        <w:t xml:space="preserve"> </w:t>
      </w:r>
      <w:r w:rsidRPr="007F2AE7">
        <w:rPr>
          <w:rFonts w:ascii="Times New Roman" w:hAnsi="Times New Roman"/>
          <w:bCs/>
          <w:sz w:val="24"/>
          <w:szCs w:val="24"/>
          <w:lang w:val="ro-RO"/>
        </w:rPr>
        <w:t xml:space="preserve">Programele </w:t>
      </w:r>
      <w:proofErr w:type="spellStart"/>
      <w:r w:rsidRPr="007F2AE7">
        <w:rPr>
          <w:rFonts w:ascii="Times New Roman" w:hAnsi="Times New Roman"/>
          <w:bCs/>
          <w:sz w:val="24"/>
          <w:szCs w:val="24"/>
          <w:lang w:val="ro-RO"/>
        </w:rPr>
        <w:t>şi</w:t>
      </w:r>
      <w:proofErr w:type="spellEnd"/>
      <w:r w:rsidRPr="007F2AE7">
        <w:rPr>
          <w:rFonts w:ascii="Times New Roman" w:hAnsi="Times New Roman"/>
          <w:bCs/>
          <w:sz w:val="24"/>
          <w:szCs w:val="24"/>
          <w:lang w:val="ro-RO"/>
        </w:rPr>
        <w:t xml:space="preserve"> proiectele de interes public vor fi </w:t>
      </w:r>
      <w:proofErr w:type="spellStart"/>
      <w:r w:rsidRPr="007F2AE7">
        <w:rPr>
          <w:rFonts w:ascii="Times New Roman" w:hAnsi="Times New Roman"/>
          <w:bCs/>
          <w:sz w:val="24"/>
          <w:szCs w:val="24"/>
          <w:lang w:val="ro-RO"/>
        </w:rPr>
        <w:t>selecţionate</w:t>
      </w:r>
      <w:proofErr w:type="spellEnd"/>
      <w:r w:rsidRPr="007F2AE7">
        <w:rPr>
          <w:rFonts w:ascii="Times New Roman" w:hAnsi="Times New Roman"/>
          <w:bCs/>
          <w:sz w:val="24"/>
          <w:szCs w:val="24"/>
          <w:lang w:val="ro-RO"/>
        </w:rPr>
        <w:t xml:space="preserve"> pentru </w:t>
      </w:r>
      <w:proofErr w:type="spellStart"/>
      <w:r w:rsidRPr="007F2AE7">
        <w:rPr>
          <w:rFonts w:ascii="Times New Roman" w:hAnsi="Times New Roman"/>
          <w:bCs/>
          <w:sz w:val="24"/>
          <w:szCs w:val="24"/>
          <w:lang w:val="ro-RO"/>
        </w:rPr>
        <w:t>finanţare</w:t>
      </w:r>
      <w:proofErr w:type="spellEnd"/>
      <w:r w:rsidRPr="007F2AE7">
        <w:rPr>
          <w:rFonts w:ascii="Times New Roman" w:hAnsi="Times New Roman"/>
          <w:bCs/>
          <w:sz w:val="24"/>
          <w:szCs w:val="24"/>
          <w:lang w:val="ro-RO"/>
        </w:rPr>
        <w:t xml:space="preserve"> în cadrul limitelor unui fond anual aprobat de către Consiliul local al </w:t>
      </w:r>
      <w:r w:rsidR="007F2AE7" w:rsidRPr="007F2AE7">
        <w:rPr>
          <w:rFonts w:ascii="Times New Roman" w:hAnsi="Times New Roman"/>
          <w:bCs/>
          <w:sz w:val="24"/>
          <w:szCs w:val="24"/>
          <w:lang w:val="ro-RO"/>
        </w:rPr>
        <w:t>Orașului Săliște</w:t>
      </w:r>
      <w:r w:rsidRPr="007F2AE7">
        <w:rPr>
          <w:rFonts w:ascii="Times New Roman" w:hAnsi="Times New Roman"/>
          <w:bCs/>
          <w:sz w:val="24"/>
          <w:szCs w:val="24"/>
          <w:lang w:val="ro-RO"/>
        </w:rPr>
        <w:t xml:space="preserve">, stabilit potrivit prevederilor legale referitoare la elaborarea, aprobarea, executarea </w:t>
      </w:r>
      <w:proofErr w:type="spellStart"/>
      <w:r w:rsidRPr="007F2AE7">
        <w:rPr>
          <w:rFonts w:ascii="Times New Roman" w:hAnsi="Times New Roman"/>
          <w:bCs/>
          <w:sz w:val="24"/>
          <w:szCs w:val="24"/>
          <w:lang w:val="ro-RO"/>
        </w:rPr>
        <w:t>şi</w:t>
      </w:r>
      <w:proofErr w:type="spellEnd"/>
      <w:r w:rsidRPr="007F2AE7">
        <w:rPr>
          <w:rFonts w:ascii="Times New Roman" w:hAnsi="Times New Roman"/>
          <w:bCs/>
          <w:sz w:val="24"/>
          <w:szCs w:val="24"/>
          <w:lang w:val="ro-RO"/>
        </w:rPr>
        <w:t xml:space="preserve"> raportarea bugetului local.</w:t>
      </w:r>
    </w:p>
    <w:p w14:paraId="676072BD" w14:textId="190FF7ED" w:rsidR="00174810" w:rsidRPr="00A323D8" w:rsidRDefault="00174810" w:rsidP="00A323D8">
      <w:pPr>
        <w:pStyle w:val="Titlu1"/>
        <w:rPr>
          <w:rStyle w:val="Robust"/>
          <w:b/>
          <w:bCs/>
        </w:rPr>
      </w:pPr>
      <w:bookmarkStart w:id="10" w:name="_Toc229056894"/>
      <w:proofErr w:type="spellStart"/>
      <w:r w:rsidRPr="00A323D8">
        <w:rPr>
          <w:rStyle w:val="Robust"/>
          <w:b/>
          <w:bCs/>
        </w:rPr>
        <w:t>Secțiunea</w:t>
      </w:r>
      <w:proofErr w:type="spellEnd"/>
      <w:r w:rsidRPr="00A323D8">
        <w:rPr>
          <w:rStyle w:val="Robust"/>
          <w:b/>
          <w:bCs/>
        </w:rPr>
        <w:t xml:space="preserve"> II - </w:t>
      </w:r>
      <w:proofErr w:type="spellStart"/>
      <w:r w:rsidRPr="00A323D8">
        <w:rPr>
          <w:rStyle w:val="Robust"/>
          <w:b/>
          <w:bCs/>
        </w:rPr>
        <w:t>Procedura</w:t>
      </w:r>
      <w:proofErr w:type="spellEnd"/>
      <w:r w:rsidRPr="00A323D8">
        <w:rPr>
          <w:rStyle w:val="Robust"/>
          <w:b/>
          <w:bCs/>
        </w:rPr>
        <w:t xml:space="preserve"> de </w:t>
      </w:r>
      <w:proofErr w:type="spellStart"/>
      <w:r w:rsidRPr="00A323D8">
        <w:rPr>
          <w:rStyle w:val="Robust"/>
          <w:b/>
          <w:bCs/>
        </w:rPr>
        <w:t>solicitare</w:t>
      </w:r>
      <w:proofErr w:type="spellEnd"/>
      <w:r w:rsidRPr="00A323D8">
        <w:rPr>
          <w:rStyle w:val="Robust"/>
          <w:b/>
          <w:bCs/>
        </w:rPr>
        <w:t xml:space="preserve"> a </w:t>
      </w:r>
      <w:proofErr w:type="spellStart"/>
      <w:r w:rsidRPr="00A323D8">
        <w:rPr>
          <w:rStyle w:val="Robust"/>
          <w:b/>
          <w:bCs/>
        </w:rPr>
        <w:t>finanţării</w:t>
      </w:r>
      <w:proofErr w:type="spellEnd"/>
      <w:r w:rsidRPr="00A323D8">
        <w:rPr>
          <w:rStyle w:val="Robust"/>
          <w:b/>
          <w:bCs/>
        </w:rPr>
        <w:t xml:space="preserve"> </w:t>
      </w:r>
      <w:proofErr w:type="spellStart"/>
      <w:r w:rsidRPr="00A323D8">
        <w:rPr>
          <w:rStyle w:val="Robust"/>
          <w:b/>
          <w:bCs/>
        </w:rPr>
        <w:t>și</w:t>
      </w:r>
      <w:proofErr w:type="spellEnd"/>
      <w:r w:rsidRPr="00A323D8">
        <w:rPr>
          <w:rStyle w:val="Robust"/>
          <w:b/>
          <w:bCs/>
        </w:rPr>
        <w:t xml:space="preserve"> de </w:t>
      </w:r>
      <w:proofErr w:type="spellStart"/>
      <w:r w:rsidRPr="00A323D8">
        <w:rPr>
          <w:rStyle w:val="Robust"/>
          <w:b/>
          <w:bCs/>
        </w:rPr>
        <w:t>selecție</w:t>
      </w:r>
      <w:proofErr w:type="spellEnd"/>
      <w:r w:rsidRPr="00A323D8">
        <w:rPr>
          <w:rStyle w:val="Robust"/>
          <w:b/>
          <w:bCs/>
        </w:rPr>
        <w:t xml:space="preserve"> a </w:t>
      </w:r>
      <w:proofErr w:type="spellStart"/>
      <w:r w:rsidRPr="00A323D8">
        <w:rPr>
          <w:rStyle w:val="Robust"/>
          <w:b/>
          <w:bCs/>
        </w:rPr>
        <w:t>proiectelor</w:t>
      </w:r>
      <w:bookmarkEnd w:id="10"/>
      <w:proofErr w:type="spellEnd"/>
    </w:p>
    <w:p w14:paraId="0BBB846E" w14:textId="7A098309" w:rsidR="006930EA" w:rsidRPr="007F2AE7" w:rsidRDefault="00403AEF" w:rsidP="006930EA">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lastRenderedPageBreak/>
        <w:t>Art. 1</w:t>
      </w:r>
      <w:r w:rsidR="00377DBF" w:rsidRPr="007F2AE7">
        <w:rPr>
          <w:rFonts w:ascii="Times New Roman" w:hAnsi="Times New Roman"/>
          <w:b/>
          <w:bCs/>
          <w:sz w:val="24"/>
          <w:szCs w:val="24"/>
          <w:lang w:val="ro-RO"/>
        </w:rPr>
        <w:t>1</w:t>
      </w:r>
      <w:r w:rsidR="00174810" w:rsidRPr="007F2AE7">
        <w:rPr>
          <w:rFonts w:ascii="Times New Roman" w:hAnsi="Times New Roman"/>
          <w:b/>
          <w:bCs/>
          <w:sz w:val="24"/>
          <w:szCs w:val="24"/>
          <w:lang w:val="ro-RO"/>
        </w:rPr>
        <w:t>.</w:t>
      </w:r>
      <w:r w:rsidR="00174810" w:rsidRPr="007F2AE7">
        <w:rPr>
          <w:rFonts w:ascii="Times New Roman" w:hAnsi="Times New Roman"/>
          <w:sz w:val="24"/>
          <w:szCs w:val="24"/>
          <w:lang w:val="ro-RO"/>
        </w:rPr>
        <w:t xml:space="preserve"> </w:t>
      </w:r>
      <w:r w:rsidR="006930EA" w:rsidRPr="007F2AE7">
        <w:rPr>
          <w:rFonts w:ascii="Times New Roman" w:hAnsi="Times New Roman"/>
          <w:bCs/>
          <w:color w:val="000000" w:themeColor="text1"/>
          <w:sz w:val="24"/>
          <w:szCs w:val="24"/>
          <w:lang w:val="ro-RO"/>
        </w:rPr>
        <w:t xml:space="preserve">Atribuirea contractelor de </w:t>
      </w:r>
      <w:proofErr w:type="spellStart"/>
      <w:r w:rsidR="006930EA" w:rsidRPr="007F2AE7">
        <w:rPr>
          <w:rFonts w:ascii="Times New Roman" w:hAnsi="Times New Roman"/>
          <w:bCs/>
          <w:color w:val="000000" w:themeColor="text1"/>
          <w:sz w:val="24"/>
          <w:szCs w:val="24"/>
          <w:lang w:val="ro-RO"/>
        </w:rPr>
        <w:t>finanţare</w:t>
      </w:r>
      <w:proofErr w:type="spellEnd"/>
      <w:r w:rsidR="006930EA" w:rsidRPr="007F2AE7">
        <w:rPr>
          <w:rFonts w:ascii="Times New Roman" w:hAnsi="Times New Roman"/>
          <w:bCs/>
          <w:color w:val="000000" w:themeColor="text1"/>
          <w:sz w:val="24"/>
          <w:szCs w:val="24"/>
          <w:lang w:val="ro-RO"/>
        </w:rPr>
        <w:t xml:space="preserve"> nerambursabilă din fonduri publice pentru activități culturale se face exclusiv pe baza </w:t>
      </w:r>
      <w:r w:rsidR="00D37C7B" w:rsidRPr="007F2AE7">
        <w:rPr>
          <w:rFonts w:ascii="Times New Roman" w:hAnsi="Times New Roman"/>
          <w:bCs/>
          <w:color w:val="000000" w:themeColor="text1"/>
          <w:sz w:val="24"/>
          <w:szCs w:val="24"/>
          <w:lang w:val="ro-RO"/>
        </w:rPr>
        <w:t>selecției</w:t>
      </w:r>
      <w:r w:rsidR="006930EA" w:rsidRPr="007F2AE7">
        <w:rPr>
          <w:rFonts w:ascii="Times New Roman" w:hAnsi="Times New Roman"/>
          <w:bCs/>
          <w:color w:val="000000" w:themeColor="text1"/>
          <w:sz w:val="24"/>
          <w:szCs w:val="24"/>
          <w:lang w:val="ro-RO"/>
        </w:rPr>
        <w:t xml:space="preserve"> publice de proiecte culturale de către o comisie, cu respectarea principiilor de atribuire prevăzute la Art. </w:t>
      </w:r>
      <w:r w:rsidR="00952E12" w:rsidRPr="007F2AE7">
        <w:rPr>
          <w:rFonts w:ascii="Times New Roman" w:hAnsi="Times New Roman"/>
          <w:bCs/>
          <w:color w:val="000000" w:themeColor="text1"/>
          <w:sz w:val="24"/>
          <w:szCs w:val="24"/>
          <w:lang w:val="ro-RO"/>
        </w:rPr>
        <w:t>5</w:t>
      </w:r>
      <w:r w:rsidR="006930EA" w:rsidRPr="007F2AE7">
        <w:rPr>
          <w:rFonts w:ascii="Times New Roman" w:hAnsi="Times New Roman"/>
          <w:bCs/>
          <w:color w:val="000000" w:themeColor="text1"/>
          <w:sz w:val="24"/>
          <w:szCs w:val="24"/>
          <w:lang w:val="ro-RO"/>
        </w:rPr>
        <w:t>.</w:t>
      </w:r>
    </w:p>
    <w:p w14:paraId="3C930AA8" w14:textId="234A3442" w:rsidR="00A33685" w:rsidRPr="007F2AE7" w:rsidRDefault="00174810"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Art. 1</w:t>
      </w:r>
      <w:r w:rsidR="00377DBF" w:rsidRPr="007F2AE7">
        <w:rPr>
          <w:rFonts w:ascii="Times New Roman" w:hAnsi="Times New Roman"/>
          <w:b/>
          <w:bCs/>
          <w:sz w:val="24"/>
          <w:szCs w:val="24"/>
          <w:lang w:val="ro-RO"/>
        </w:rPr>
        <w:t>2</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 xml:space="preserve">Anual vor exista una sau mai multe sesiuni de </w:t>
      </w:r>
      <w:r w:rsidR="00D37C7B" w:rsidRPr="007F2AE7">
        <w:rPr>
          <w:rFonts w:ascii="Times New Roman" w:hAnsi="Times New Roman"/>
          <w:bCs/>
          <w:sz w:val="24"/>
          <w:szCs w:val="24"/>
          <w:lang w:val="ro-RO"/>
        </w:rPr>
        <w:t>selecție</w:t>
      </w:r>
      <w:r w:rsidRPr="007F2AE7">
        <w:rPr>
          <w:rFonts w:ascii="Times New Roman" w:hAnsi="Times New Roman"/>
          <w:bCs/>
          <w:sz w:val="24"/>
          <w:szCs w:val="24"/>
          <w:lang w:val="ro-RO"/>
        </w:rPr>
        <w:t xml:space="preserve"> a proiectelor culturale. </w:t>
      </w:r>
    </w:p>
    <w:p w14:paraId="25C685F6" w14:textId="0FE005BD" w:rsidR="0018563F" w:rsidRPr="007F2AE7" w:rsidRDefault="0018563F"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Art. 1</w:t>
      </w:r>
      <w:r w:rsidR="00377DBF" w:rsidRPr="007F2AE7">
        <w:rPr>
          <w:rFonts w:ascii="Times New Roman" w:hAnsi="Times New Roman"/>
          <w:b/>
          <w:bCs/>
          <w:sz w:val="24"/>
          <w:szCs w:val="24"/>
          <w:lang w:val="ro-RO"/>
        </w:rPr>
        <w:t>3</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 xml:space="preserve">Procedura de </w:t>
      </w:r>
      <w:r w:rsidR="00D37C7B" w:rsidRPr="007F2AE7">
        <w:rPr>
          <w:rFonts w:ascii="Times New Roman" w:hAnsi="Times New Roman"/>
          <w:bCs/>
          <w:sz w:val="24"/>
          <w:szCs w:val="24"/>
          <w:lang w:val="ro-RO"/>
        </w:rPr>
        <w:t>selecție</w:t>
      </w:r>
      <w:r w:rsidRPr="007F2AE7">
        <w:rPr>
          <w:rFonts w:ascii="Times New Roman" w:hAnsi="Times New Roman"/>
          <w:bCs/>
          <w:sz w:val="24"/>
          <w:szCs w:val="24"/>
          <w:lang w:val="ro-RO"/>
        </w:rPr>
        <w:t xml:space="preserve"> de proiecte organizată de Primăria </w:t>
      </w:r>
      <w:r w:rsidR="007F2AE7" w:rsidRPr="007F2AE7">
        <w:rPr>
          <w:rFonts w:ascii="Times New Roman" w:hAnsi="Times New Roman"/>
          <w:bCs/>
          <w:sz w:val="24"/>
          <w:szCs w:val="24"/>
          <w:lang w:val="ro-RO"/>
        </w:rPr>
        <w:t>Orașului Săliște</w:t>
      </w:r>
      <w:r w:rsidRPr="007F2AE7">
        <w:rPr>
          <w:rFonts w:ascii="Times New Roman" w:hAnsi="Times New Roman"/>
          <w:bCs/>
          <w:sz w:val="24"/>
          <w:szCs w:val="24"/>
          <w:lang w:val="ro-RO"/>
        </w:rPr>
        <w:t xml:space="preserve"> va cuprinde următoarele etape:</w:t>
      </w:r>
      <w:r w:rsidR="00955E87" w:rsidRPr="007F2AE7">
        <w:rPr>
          <w:rFonts w:ascii="Times New Roman" w:hAnsi="Times New Roman"/>
          <w:bCs/>
          <w:sz w:val="24"/>
          <w:szCs w:val="24"/>
          <w:lang w:val="ro-RO"/>
        </w:rPr>
        <w:t xml:space="preserve"> </w:t>
      </w:r>
    </w:p>
    <w:p w14:paraId="509FF376" w14:textId="6547D888" w:rsidR="0018563F" w:rsidRPr="007F2AE7" w:rsidRDefault="003C0A98" w:rsidP="00F337D4">
      <w:pPr>
        <w:pStyle w:val="Listparagraf"/>
        <w:spacing w:line="360" w:lineRule="auto"/>
        <w:ind w:left="0"/>
        <w:jc w:val="both"/>
        <w:rPr>
          <w:rFonts w:ascii="Times New Roman" w:hAnsi="Times New Roman"/>
          <w:bCs/>
          <w:sz w:val="24"/>
          <w:szCs w:val="24"/>
          <w:lang w:val="ro-RO"/>
        </w:rPr>
      </w:pPr>
      <w:r w:rsidRPr="007F2AE7">
        <w:rPr>
          <w:rFonts w:ascii="Times New Roman" w:hAnsi="Times New Roman"/>
          <w:bCs/>
          <w:sz w:val="24"/>
          <w:szCs w:val="24"/>
          <w:lang w:val="ro-RO"/>
        </w:rPr>
        <w:t xml:space="preserve">a) </w:t>
      </w:r>
      <w:r w:rsidR="0018563F" w:rsidRPr="007F2AE7">
        <w:rPr>
          <w:rFonts w:ascii="Times New Roman" w:hAnsi="Times New Roman"/>
          <w:bCs/>
          <w:sz w:val="24"/>
          <w:szCs w:val="24"/>
          <w:lang w:val="ro-RO"/>
        </w:rPr>
        <w:t xml:space="preserve">publicarea </w:t>
      </w:r>
      <w:r w:rsidR="00D37C7B" w:rsidRPr="007F2AE7">
        <w:rPr>
          <w:rFonts w:ascii="Times New Roman" w:hAnsi="Times New Roman"/>
          <w:bCs/>
          <w:sz w:val="24"/>
          <w:szCs w:val="24"/>
          <w:lang w:val="ro-RO"/>
        </w:rPr>
        <w:t>anunțului</w:t>
      </w:r>
      <w:r w:rsidR="0018563F" w:rsidRPr="007F2AE7">
        <w:rPr>
          <w:rFonts w:ascii="Times New Roman" w:hAnsi="Times New Roman"/>
          <w:bCs/>
          <w:sz w:val="24"/>
          <w:szCs w:val="24"/>
          <w:lang w:val="ro-RO"/>
        </w:rPr>
        <w:t xml:space="preserve"> de participare </w:t>
      </w:r>
      <w:proofErr w:type="spellStart"/>
      <w:r w:rsidR="0018563F" w:rsidRPr="007F2AE7">
        <w:rPr>
          <w:rFonts w:ascii="Times New Roman" w:hAnsi="Times New Roman"/>
          <w:bCs/>
          <w:sz w:val="24"/>
          <w:szCs w:val="24"/>
          <w:lang w:val="ro-RO"/>
        </w:rPr>
        <w:t>şi</w:t>
      </w:r>
      <w:proofErr w:type="spellEnd"/>
      <w:r w:rsidR="0018563F" w:rsidRPr="007F2AE7">
        <w:rPr>
          <w:rFonts w:ascii="Times New Roman" w:hAnsi="Times New Roman"/>
          <w:bCs/>
          <w:sz w:val="24"/>
          <w:szCs w:val="24"/>
          <w:lang w:val="ro-RO"/>
        </w:rPr>
        <w:t xml:space="preserve"> a întregii </w:t>
      </w:r>
      <w:r w:rsidR="00D37C7B" w:rsidRPr="007F2AE7">
        <w:rPr>
          <w:rFonts w:ascii="Times New Roman" w:hAnsi="Times New Roman"/>
          <w:bCs/>
          <w:sz w:val="24"/>
          <w:szCs w:val="24"/>
          <w:lang w:val="ro-RO"/>
        </w:rPr>
        <w:t>documentații</w:t>
      </w:r>
      <w:r w:rsidR="0018563F" w:rsidRPr="007F2AE7">
        <w:rPr>
          <w:rFonts w:ascii="Times New Roman" w:hAnsi="Times New Roman"/>
          <w:bCs/>
          <w:sz w:val="24"/>
          <w:szCs w:val="24"/>
          <w:lang w:val="ro-RO"/>
        </w:rPr>
        <w:t xml:space="preserve"> necesare </w:t>
      </w:r>
    </w:p>
    <w:p w14:paraId="2EDF1F41" w14:textId="24C2D347" w:rsidR="0018563F" w:rsidRPr="007F2AE7" w:rsidRDefault="0018563F" w:rsidP="00F337D4">
      <w:pPr>
        <w:spacing w:line="360" w:lineRule="auto"/>
        <w:jc w:val="both"/>
        <w:rPr>
          <w:rFonts w:ascii="Times New Roman" w:hAnsi="Times New Roman"/>
          <w:bCs/>
          <w:strike/>
          <w:color w:val="FF0000"/>
          <w:sz w:val="24"/>
          <w:szCs w:val="24"/>
          <w:lang w:val="ro-RO"/>
        </w:rPr>
      </w:pPr>
      <w:r w:rsidRPr="007F2AE7">
        <w:rPr>
          <w:rFonts w:ascii="Times New Roman" w:hAnsi="Times New Roman"/>
          <w:bCs/>
          <w:sz w:val="24"/>
          <w:szCs w:val="24"/>
          <w:lang w:val="ro-RO"/>
        </w:rPr>
        <w:t xml:space="preserve">b) depunerea proiectelor la </w:t>
      </w:r>
      <w:r w:rsidR="00E80B15" w:rsidRPr="007F2AE7">
        <w:rPr>
          <w:rFonts w:ascii="Times New Roman" w:hAnsi="Times New Roman"/>
          <w:bCs/>
          <w:sz w:val="24"/>
          <w:szCs w:val="24"/>
          <w:lang w:val="ro-RO"/>
        </w:rPr>
        <w:t xml:space="preserve">Primăria </w:t>
      </w:r>
      <w:r w:rsidR="007F2AE7" w:rsidRPr="007F2AE7">
        <w:rPr>
          <w:rFonts w:ascii="Times New Roman" w:hAnsi="Times New Roman"/>
          <w:bCs/>
          <w:color w:val="000000" w:themeColor="text1"/>
          <w:sz w:val="24"/>
          <w:szCs w:val="24"/>
          <w:lang w:val="ro-RO"/>
        </w:rPr>
        <w:t>Orașului Săliște</w:t>
      </w:r>
      <w:r w:rsidR="00E80B15" w:rsidRPr="007F2AE7">
        <w:rPr>
          <w:rFonts w:ascii="Times New Roman" w:hAnsi="Times New Roman"/>
          <w:bCs/>
          <w:color w:val="000000" w:themeColor="text1"/>
          <w:sz w:val="24"/>
          <w:szCs w:val="24"/>
          <w:lang w:val="ro-RO"/>
        </w:rPr>
        <w:t xml:space="preserve"> </w:t>
      </w:r>
      <w:r w:rsidRPr="007F2AE7">
        <w:rPr>
          <w:rFonts w:ascii="Times New Roman" w:hAnsi="Times New Roman"/>
          <w:bCs/>
          <w:strike/>
          <w:color w:val="000000" w:themeColor="text1"/>
          <w:sz w:val="24"/>
          <w:szCs w:val="24"/>
          <w:lang w:val="ro-RO"/>
        </w:rPr>
        <w:t>–</w:t>
      </w:r>
      <w:r w:rsidR="005E3A28" w:rsidRPr="007F2AE7">
        <w:rPr>
          <w:rFonts w:ascii="Times New Roman" w:hAnsi="Times New Roman"/>
          <w:bCs/>
          <w:strike/>
          <w:color w:val="000000" w:themeColor="text1"/>
          <w:sz w:val="24"/>
          <w:szCs w:val="24"/>
          <w:lang w:val="ro-RO"/>
        </w:rPr>
        <w:t xml:space="preserve"> </w:t>
      </w:r>
      <w:r w:rsidR="00B847D8" w:rsidRPr="007F2AE7">
        <w:rPr>
          <w:rFonts w:ascii="Times New Roman" w:hAnsi="Times New Roman"/>
          <w:bCs/>
          <w:color w:val="000000" w:themeColor="text1"/>
          <w:sz w:val="24"/>
          <w:szCs w:val="24"/>
          <w:lang w:val="ro-RO"/>
        </w:rPr>
        <w:t>conform specificațiilor din Anunțul de Participare.</w:t>
      </w:r>
    </w:p>
    <w:p w14:paraId="73093A3E" w14:textId="41655A82" w:rsidR="0018563F" w:rsidRPr="007F2AE7" w:rsidRDefault="00C778D4"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 xml:space="preserve"> </w:t>
      </w:r>
      <w:r w:rsidR="0018563F" w:rsidRPr="007F2AE7">
        <w:rPr>
          <w:rFonts w:ascii="Times New Roman" w:hAnsi="Times New Roman"/>
          <w:bCs/>
          <w:sz w:val="24"/>
          <w:szCs w:val="24"/>
          <w:lang w:val="ro-RO"/>
        </w:rPr>
        <w:t xml:space="preserve">c) verificarea </w:t>
      </w:r>
      <w:r w:rsidRPr="007F2AE7">
        <w:rPr>
          <w:rFonts w:ascii="Times New Roman" w:hAnsi="Times New Roman"/>
          <w:bCs/>
          <w:sz w:val="24"/>
          <w:szCs w:val="24"/>
          <w:lang w:val="ro-RO"/>
        </w:rPr>
        <w:t xml:space="preserve">îndeplinirii condițiilor de participare la selecție de către </w:t>
      </w:r>
      <w:r w:rsidR="00A323D8">
        <w:rPr>
          <w:rFonts w:ascii="Times New Roman" w:hAnsi="Times New Roman"/>
          <w:bCs/>
          <w:sz w:val="24"/>
          <w:szCs w:val="24"/>
          <w:lang w:val="ro-RO"/>
        </w:rPr>
        <w:t>comisie</w:t>
      </w:r>
    </w:p>
    <w:p w14:paraId="29149FE8" w14:textId="7DE67D70" w:rsidR="0018563F" w:rsidRPr="007F2AE7" w:rsidRDefault="0018563F"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d) evaluarea propunerilor de proiecte și selecția proiectelor;</w:t>
      </w:r>
    </w:p>
    <w:p w14:paraId="247A8112" w14:textId="5372BFCC" w:rsidR="0018563F" w:rsidRPr="007F2AE7" w:rsidRDefault="0018563F" w:rsidP="00F337D4">
      <w:pPr>
        <w:spacing w:line="360" w:lineRule="auto"/>
        <w:jc w:val="both"/>
        <w:rPr>
          <w:rFonts w:ascii="Times New Roman" w:hAnsi="Times New Roman"/>
          <w:bCs/>
          <w:color w:val="4472C4" w:themeColor="accent1"/>
          <w:sz w:val="24"/>
          <w:szCs w:val="24"/>
          <w:lang w:val="ro-RO"/>
        </w:rPr>
      </w:pPr>
      <w:r w:rsidRPr="007F2AE7">
        <w:rPr>
          <w:rFonts w:ascii="Times New Roman" w:hAnsi="Times New Roman"/>
          <w:bCs/>
          <w:sz w:val="24"/>
          <w:szCs w:val="24"/>
          <w:lang w:val="ro-RO"/>
        </w:rPr>
        <w:t>e) comunicarea rezultatelor</w:t>
      </w:r>
      <w:r w:rsidR="00C778D4" w:rsidRPr="007F2AE7">
        <w:rPr>
          <w:rFonts w:ascii="Times New Roman" w:hAnsi="Times New Roman"/>
          <w:bCs/>
          <w:sz w:val="24"/>
          <w:szCs w:val="24"/>
          <w:lang w:val="ro-RO"/>
        </w:rPr>
        <w:t xml:space="preserve"> selecției</w:t>
      </w:r>
      <w:r w:rsidR="008F3089" w:rsidRPr="007F2AE7">
        <w:rPr>
          <w:rFonts w:ascii="Times New Roman" w:hAnsi="Times New Roman"/>
          <w:bCs/>
          <w:sz w:val="24"/>
          <w:szCs w:val="24"/>
          <w:lang w:val="ro-RO"/>
        </w:rPr>
        <w:t xml:space="preserve"> </w:t>
      </w:r>
      <w:r w:rsidR="00AC6331" w:rsidRPr="007F2AE7">
        <w:rPr>
          <w:rFonts w:ascii="Times New Roman" w:hAnsi="Times New Roman"/>
          <w:bCs/>
          <w:sz w:val="24"/>
          <w:szCs w:val="24"/>
          <w:lang w:val="ro-RO"/>
        </w:rPr>
        <w:t xml:space="preserve">(raport intermediar) </w:t>
      </w:r>
      <w:r w:rsidR="008F3089" w:rsidRPr="007F2AE7">
        <w:rPr>
          <w:rFonts w:ascii="Times New Roman" w:hAnsi="Times New Roman"/>
          <w:bCs/>
          <w:sz w:val="24"/>
          <w:szCs w:val="24"/>
          <w:lang w:val="ro-RO"/>
        </w:rPr>
        <w:t xml:space="preserve">si a perioadei de depunere a contestațiilor </w:t>
      </w:r>
    </w:p>
    <w:p w14:paraId="7C90A2D1" w14:textId="2A1578D9" w:rsidR="008F3089" w:rsidRPr="007F2AE7" w:rsidRDefault="008F3089"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f)  depunerea contestațiilor</w:t>
      </w:r>
    </w:p>
    <w:p w14:paraId="0FF60272" w14:textId="5B8D336D" w:rsidR="0018563F" w:rsidRPr="007F2AE7" w:rsidRDefault="008F3089"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g</w:t>
      </w:r>
      <w:r w:rsidR="0018563F" w:rsidRPr="007F2AE7">
        <w:rPr>
          <w:rFonts w:ascii="Times New Roman" w:hAnsi="Times New Roman"/>
          <w:bCs/>
          <w:sz w:val="24"/>
          <w:szCs w:val="24"/>
          <w:lang w:val="ro-RO"/>
        </w:rPr>
        <w:t>)</w:t>
      </w:r>
      <w:r w:rsidR="00180C4A" w:rsidRPr="007F2AE7">
        <w:rPr>
          <w:rFonts w:ascii="Times New Roman" w:hAnsi="Times New Roman"/>
          <w:bCs/>
          <w:sz w:val="24"/>
          <w:szCs w:val="24"/>
          <w:lang w:val="ro-RO"/>
        </w:rPr>
        <w:t xml:space="preserve"> </w:t>
      </w:r>
      <w:r w:rsidR="00B82C59" w:rsidRPr="007F2AE7">
        <w:rPr>
          <w:rFonts w:ascii="Times New Roman" w:hAnsi="Times New Roman"/>
          <w:bCs/>
          <w:sz w:val="24"/>
          <w:szCs w:val="24"/>
          <w:lang w:val="ro-RO"/>
        </w:rPr>
        <w:t xml:space="preserve"> </w:t>
      </w:r>
      <w:r w:rsidR="00C778D4" w:rsidRPr="007F2AE7">
        <w:rPr>
          <w:rFonts w:ascii="Times New Roman" w:hAnsi="Times New Roman"/>
          <w:bCs/>
          <w:sz w:val="24"/>
          <w:szCs w:val="24"/>
          <w:lang w:val="ro-RO"/>
        </w:rPr>
        <w:t xml:space="preserve">soluționarea </w:t>
      </w:r>
      <w:r w:rsidR="0018563F" w:rsidRPr="007F2AE7">
        <w:rPr>
          <w:rFonts w:ascii="Times New Roman" w:hAnsi="Times New Roman"/>
          <w:bCs/>
          <w:sz w:val="24"/>
          <w:szCs w:val="24"/>
          <w:lang w:val="ro-RO"/>
        </w:rPr>
        <w:t>contestațiilor;</w:t>
      </w:r>
    </w:p>
    <w:p w14:paraId="31583053" w14:textId="3B46BC44" w:rsidR="00C778D4" w:rsidRPr="007F2AE7" w:rsidRDefault="008F3089"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h</w:t>
      </w:r>
      <w:r w:rsidR="00C778D4" w:rsidRPr="007F2AE7">
        <w:rPr>
          <w:rFonts w:ascii="Times New Roman" w:hAnsi="Times New Roman"/>
          <w:bCs/>
          <w:sz w:val="24"/>
          <w:szCs w:val="24"/>
          <w:lang w:val="ro-RO"/>
        </w:rPr>
        <w:t>) comunicarea publică a rezultatului final al selecției</w:t>
      </w:r>
      <w:r w:rsidRPr="007F2AE7">
        <w:rPr>
          <w:rFonts w:ascii="Times New Roman" w:hAnsi="Times New Roman"/>
          <w:bCs/>
          <w:sz w:val="24"/>
          <w:szCs w:val="24"/>
          <w:lang w:val="ro-RO"/>
        </w:rPr>
        <w:t xml:space="preserve"> </w:t>
      </w:r>
      <w:r w:rsidR="00AC6331" w:rsidRPr="007F2AE7">
        <w:rPr>
          <w:rFonts w:ascii="Times New Roman" w:hAnsi="Times New Roman"/>
          <w:bCs/>
          <w:sz w:val="24"/>
          <w:szCs w:val="24"/>
          <w:lang w:val="ro-RO"/>
        </w:rPr>
        <w:t xml:space="preserve"> (raport final).</w:t>
      </w:r>
    </w:p>
    <w:p w14:paraId="5FFDB73A" w14:textId="684E0D22" w:rsidR="00B847D8" w:rsidRPr="007F2AE7" w:rsidRDefault="006A3800" w:rsidP="006374CB">
      <w:pPr>
        <w:spacing w:line="360" w:lineRule="auto"/>
        <w:jc w:val="both"/>
        <w:rPr>
          <w:rFonts w:ascii="Times New Roman" w:hAnsi="Times New Roman"/>
          <w:color w:val="000000" w:themeColor="text1"/>
          <w:sz w:val="24"/>
          <w:szCs w:val="24"/>
          <w:lang w:val="ro-RO"/>
        </w:rPr>
      </w:pPr>
      <w:r w:rsidRPr="007F2AE7">
        <w:rPr>
          <w:rFonts w:ascii="Times New Roman" w:hAnsi="Times New Roman"/>
          <w:b/>
          <w:bCs/>
          <w:color w:val="000000" w:themeColor="text1"/>
          <w:sz w:val="24"/>
          <w:szCs w:val="24"/>
          <w:lang w:val="ro-RO"/>
        </w:rPr>
        <w:t>Art. 1</w:t>
      </w:r>
      <w:r w:rsidR="00377DBF" w:rsidRPr="007F2AE7">
        <w:rPr>
          <w:rFonts w:ascii="Times New Roman" w:hAnsi="Times New Roman"/>
          <w:b/>
          <w:bCs/>
          <w:color w:val="000000" w:themeColor="text1"/>
          <w:sz w:val="24"/>
          <w:szCs w:val="24"/>
          <w:lang w:val="ro-RO"/>
        </w:rPr>
        <w:t>4</w:t>
      </w:r>
      <w:r w:rsidRPr="007F2AE7">
        <w:rPr>
          <w:rFonts w:ascii="Times New Roman" w:hAnsi="Times New Roman"/>
          <w:b/>
          <w:bCs/>
          <w:color w:val="000000" w:themeColor="text1"/>
          <w:sz w:val="24"/>
          <w:szCs w:val="24"/>
          <w:lang w:val="ro-RO"/>
        </w:rPr>
        <w:t>.</w:t>
      </w:r>
      <w:r w:rsidRPr="007F2AE7">
        <w:rPr>
          <w:rFonts w:ascii="Times New Roman" w:hAnsi="Times New Roman"/>
          <w:color w:val="000000" w:themeColor="text1"/>
          <w:sz w:val="24"/>
          <w:szCs w:val="24"/>
          <w:lang w:val="ro-RO"/>
        </w:rPr>
        <w:t xml:space="preserve"> </w:t>
      </w:r>
      <w:r w:rsidR="00B847D8" w:rsidRPr="007F2AE7">
        <w:rPr>
          <w:rFonts w:ascii="Times New Roman" w:hAnsi="Times New Roman"/>
          <w:color w:val="000000" w:themeColor="text1"/>
          <w:sz w:val="24"/>
          <w:szCs w:val="24"/>
          <w:lang w:val="ro-RO"/>
        </w:rPr>
        <w:t xml:space="preserve">Documentațiilor transmise pe canalele electronice le sunt aplicabile prevederile legale referitoare la </w:t>
      </w:r>
      <w:r w:rsidR="005E3A28" w:rsidRPr="007F2AE7">
        <w:rPr>
          <w:rFonts w:ascii="Times New Roman" w:hAnsi="Times New Roman"/>
          <w:color w:val="000000" w:themeColor="text1"/>
          <w:sz w:val="24"/>
          <w:szCs w:val="24"/>
          <w:lang w:val="ro-RO"/>
        </w:rPr>
        <w:t xml:space="preserve"> </w:t>
      </w:r>
      <w:r w:rsidR="00B847D8" w:rsidRPr="007F2AE7">
        <w:rPr>
          <w:rFonts w:ascii="Times New Roman" w:hAnsi="Times New Roman"/>
          <w:color w:val="000000" w:themeColor="text1"/>
          <w:sz w:val="24"/>
          <w:szCs w:val="24"/>
          <w:lang w:val="ro-RO"/>
        </w:rPr>
        <w:t xml:space="preserve">semnătura electronică, astfel încât să îndeplinească condițiile de probă </w:t>
      </w:r>
      <w:r w:rsidR="00D37C7B" w:rsidRPr="007F2AE7">
        <w:rPr>
          <w:rFonts w:ascii="Times New Roman" w:hAnsi="Times New Roman"/>
          <w:color w:val="000000" w:themeColor="text1"/>
          <w:sz w:val="24"/>
          <w:szCs w:val="24"/>
          <w:lang w:val="ro-RO"/>
        </w:rPr>
        <w:t>și</w:t>
      </w:r>
      <w:r w:rsidR="00B847D8" w:rsidRPr="007F2AE7">
        <w:rPr>
          <w:rFonts w:ascii="Times New Roman" w:hAnsi="Times New Roman"/>
          <w:color w:val="000000" w:themeColor="text1"/>
          <w:sz w:val="24"/>
          <w:szCs w:val="24"/>
          <w:lang w:val="ro-RO"/>
        </w:rPr>
        <w:t xml:space="preserve"> de validitate ale unui act juridic.</w:t>
      </w:r>
    </w:p>
    <w:p w14:paraId="7A94777F" w14:textId="43744CF9" w:rsidR="006A3800" w:rsidRPr="007F2AE7" w:rsidRDefault="006A3800" w:rsidP="00F337D4">
      <w:pPr>
        <w:spacing w:line="360" w:lineRule="auto"/>
        <w:jc w:val="both"/>
        <w:rPr>
          <w:rFonts w:ascii="Times New Roman" w:hAnsi="Times New Roman"/>
          <w:sz w:val="24"/>
          <w:szCs w:val="24"/>
          <w:lang w:val="ro-RO"/>
        </w:rPr>
      </w:pPr>
      <w:r w:rsidRPr="007F2AE7">
        <w:rPr>
          <w:rFonts w:ascii="Times New Roman" w:hAnsi="Times New Roman"/>
          <w:b/>
          <w:bCs/>
          <w:sz w:val="24"/>
          <w:szCs w:val="24"/>
          <w:lang w:val="ro-RO"/>
        </w:rPr>
        <w:t>Art. 1</w:t>
      </w:r>
      <w:r w:rsidR="00377DBF" w:rsidRPr="007F2AE7">
        <w:rPr>
          <w:rFonts w:ascii="Times New Roman" w:hAnsi="Times New Roman"/>
          <w:b/>
          <w:bCs/>
          <w:sz w:val="24"/>
          <w:szCs w:val="24"/>
          <w:lang w:val="ro-RO"/>
        </w:rPr>
        <w:t>5</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00B20640" w:rsidRPr="007F2AE7">
        <w:rPr>
          <w:rFonts w:ascii="Times New Roman" w:hAnsi="Times New Roman"/>
          <w:bCs/>
          <w:sz w:val="24"/>
          <w:szCs w:val="24"/>
          <w:lang w:val="ro-RO"/>
        </w:rPr>
        <w:t xml:space="preserve">În vederea organizării procedurii de </w:t>
      </w:r>
      <w:r w:rsidR="00D37C7B" w:rsidRPr="007F2AE7">
        <w:rPr>
          <w:rFonts w:ascii="Times New Roman" w:hAnsi="Times New Roman"/>
          <w:bCs/>
          <w:sz w:val="24"/>
          <w:szCs w:val="24"/>
          <w:lang w:val="ro-RO"/>
        </w:rPr>
        <w:t>selecționare</w:t>
      </w:r>
      <w:r w:rsidR="00B20640" w:rsidRPr="007F2AE7">
        <w:rPr>
          <w:rFonts w:ascii="Times New Roman" w:hAnsi="Times New Roman"/>
          <w:bCs/>
          <w:sz w:val="24"/>
          <w:szCs w:val="24"/>
          <w:lang w:val="ro-RO"/>
        </w:rPr>
        <w:t xml:space="preserve"> a proiectelor culturale, </w:t>
      </w:r>
      <w:r w:rsidR="00D37C7B" w:rsidRPr="007F2AE7">
        <w:rPr>
          <w:rFonts w:ascii="Times New Roman" w:hAnsi="Times New Roman"/>
          <w:bCs/>
          <w:sz w:val="24"/>
          <w:szCs w:val="24"/>
          <w:lang w:val="ro-RO"/>
        </w:rPr>
        <w:t>documentația</w:t>
      </w:r>
      <w:r w:rsidR="00B20640" w:rsidRPr="007F2AE7">
        <w:rPr>
          <w:rFonts w:ascii="Times New Roman" w:hAnsi="Times New Roman"/>
          <w:bCs/>
          <w:sz w:val="24"/>
          <w:szCs w:val="24"/>
          <w:lang w:val="ro-RO"/>
        </w:rPr>
        <w:t xml:space="preserve"> prevăzut</w:t>
      </w:r>
      <w:r w:rsidR="00C15182" w:rsidRPr="007F2AE7">
        <w:rPr>
          <w:rFonts w:ascii="Times New Roman" w:hAnsi="Times New Roman"/>
          <w:bCs/>
          <w:sz w:val="24"/>
          <w:szCs w:val="24"/>
          <w:lang w:val="ro-RO"/>
        </w:rPr>
        <w:t>ă</w:t>
      </w:r>
      <w:r w:rsidR="00B20640" w:rsidRPr="007F2AE7">
        <w:rPr>
          <w:rFonts w:ascii="Times New Roman" w:hAnsi="Times New Roman"/>
          <w:bCs/>
          <w:sz w:val="24"/>
          <w:szCs w:val="24"/>
          <w:lang w:val="ro-RO"/>
        </w:rPr>
        <w:t xml:space="preserve"> </w:t>
      </w:r>
      <w:r w:rsidR="00FB18C7" w:rsidRPr="007F2AE7">
        <w:rPr>
          <w:rFonts w:ascii="Times New Roman" w:hAnsi="Times New Roman"/>
          <w:bCs/>
          <w:sz w:val="24"/>
          <w:szCs w:val="24"/>
          <w:lang w:val="ro-RO"/>
        </w:rPr>
        <w:t>mai jos</w:t>
      </w:r>
      <w:r w:rsidR="00C15182" w:rsidRPr="007F2AE7">
        <w:rPr>
          <w:rFonts w:ascii="Times New Roman" w:hAnsi="Times New Roman"/>
          <w:bCs/>
          <w:sz w:val="24"/>
          <w:szCs w:val="24"/>
          <w:lang w:val="ro-RO"/>
        </w:rPr>
        <w:t xml:space="preserve"> </w:t>
      </w:r>
      <w:r w:rsidR="00B20640" w:rsidRPr="007F2AE7">
        <w:rPr>
          <w:rFonts w:ascii="Times New Roman" w:hAnsi="Times New Roman"/>
          <w:bCs/>
          <w:sz w:val="24"/>
          <w:szCs w:val="24"/>
          <w:lang w:val="ro-RO"/>
        </w:rPr>
        <w:t>se v</w:t>
      </w:r>
      <w:r w:rsidR="00C15182" w:rsidRPr="007F2AE7">
        <w:rPr>
          <w:rFonts w:ascii="Times New Roman" w:hAnsi="Times New Roman"/>
          <w:bCs/>
          <w:sz w:val="24"/>
          <w:szCs w:val="24"/>
          <w:lang w:val="ro-RO"/>
        </w:rPr>
        <w:t>a</w:t>
      </w:r>
      <w:r w:rsidR="00B20640" w:rsidRPr="007F2AE7">
        <w:rPr>
          <w:rFonts w:ascii="Times New Roman" w:hAnsi="Times New Roman"/>
          <w:bCs/>
          <w:sz w:val="24"/>
          <w:szCs w:val="24"/>
          <w:lang w:val="ro-RO"/>
        </w:rPr>
        <w:t xml:space="preserve"> depune în termenul stabilit de către autoritatea </w:t>
      </w:r>
      <w:r w:rsidR="00D37C7B" w:rsidRPr="007F2AE7">
        <w:rPr>
          <w:rFonts w:ascii="Times New Roman" w:hAnsi="Times New Roman"/>
          <w:bCs/>
          <w:sz w:val="24"/>
          <w:szCs w:val="24"/>
          <w:lang w:val="ro-RO"/>
        </w:rPr>
        <w:t>finanțatoare</w:t>
      </w:r>
      <w:r w:rsidR="00B20640" w:rsidRPr="007F2AE7">
        <w:rPr>
          <w:rFonts w:ascii="Times New Roman" w:hAnsi="Times New Roman"/>
          <w:bCs/>
          <w:sz w:val="24"/>
          <w:szCs w:val="24"/>
          <w:lang w:val="ro-RO"/>
        </w:rPr>
        <w:t xml:space="preserve"> prin </w:t>
      </w:r>
      <w:r w:rsidR="00D37C7B" w:rsidRPr="007F2AE7">
        <w:rPr>
          <w:rFonts w:ascii="Times New Roman" w:hAnsi="Times New Roman"/>
          <w:bCs/>
          <w:sz w:val="24"/>
          <w:szCs w:val="24"/>
          <w:lang w:val="ro-RO"/>
        </w:rPr>
        <w:t>anunțul</w:t>
      </w:r>
      <w:r w:rsidR="00B20640" w:rsidRPr="007F2AE7">
        <w:rPr>
          <w:rFonts w:ascii="Times New Roman" w:hAnsi="Times New Roman"/>
          <w:bCs/>
          <w:sz w:val="24"/>
          <w:szCs w:val="24"/>
          <w:lang w:val="ro-RO"/>
        </w:rPr>
        <w:t xml:space="preserve"> de participare.</w:t>
      </w:r>
    </w:p>
    <w:p w14:paraId="7C1762E4" w14:textId="34483664" w:rsidR="003F0C51" w:rsidRPr="007F2AE7" w:rsidRDefault="00B20640"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Art. 1</w:t>
      </w:r>
      <w:r w:rsidR="00377DBF" w:rsidRPr="007F2AE7">
        <w:rPr>
          <w:rFonts w:ascii="Times New Roman" w:hAnsi="Times New Roman"/>
          <w:b/>
          <w:bCs/>
          <w:sz w:val="24"/>
          <w:szCs w:val="24"/>
          <w:lang w:val="ro-RO"/>
        </w:rPr>
        <w:t>6</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00D37C7B" w:rsidRPr="007F2AE7">
        <w:rPr>
          <w:rFonts w:ascii="Times New Roman" w:hAnsi="Times New Roman"/>
          <w:bCs/>
          <w:sz w:val="24"/>
          <w:szCs w:val="24"/>
          <w:lang w:val="ro-RO"/>
        </w:rPr>
        <w:t>Documentația</w:t>
      </w:r>
      <w:r w:rsidRPr="007F2AE7">
        <w:rPr>
          <w:rFonts w:ascii="Times New Roman" w:hAnsi="Times New Roman"/>
          <w:bCs/>
          <w:sz w:val="24"/>
          <w:szCs w:val="24"/>
          <w:lang w:val="ro-RO"/>
        </w:rPr>
        <w:t xml:space="preserve"> </w:t>
      </w:r>
      <w:r w:rsidR="00D37C7B" w:rsidRPr="007F2AE7">
        <w:rPr>
          <w:rFonts w:ascii="Times New Roman" w:hAnsi="Times New Roman"/>
          <w:bCs/>
          <w:sz w:val="24"/>
          <w:szCs w:val="24"/>
          <w:lang w:val="ro-RO"/>
        </w:rPr>
        <w:t>solicitanților</w:t>
      </w:r>
      <w:r w:rsidRPr="007F2AE7">
        <w:rPr>
          <w:rFonts w:ascii="Times New Roman" w:hAnsi="Times New Roman"/>
          <w:bCs/>
          <w:sz w:val="24"/>
          <w:szCs w:val="24"/>
          <w:lang w:val="ro-RO"/>
        </w:rPr>
        <w:t xml:space="preserve"> va </w:t>
      </w:r>
      <w:r w:rsidR="00D37C7B" w:rsidRPr="007F2AE7">
        <w:rPr>
          <w:rFonts w:ascii="Times New Roman" w:hAnsi="Times New Roman"/>
          <w:bCs/>
          <w:sz w:val="24"/>
          <w:szCs w:val="24"/>
          <w:lang w:val="ro-RO"/>
        </w:rPr>
        <w:t>conține</w:t>
      </w:r>
      <w:r w:rsidRPr="007F2AE7">
        <w:rPr>
          <w:rFonts w:ascii="Times New Roman" w:hAnsi="Times New Roman"/>
          <w:bCs/>
          <w:sz w:val="24"/>
          <w:szCs w:val="24"/>
          <w:lang w:val="ro-RO"/>
        </w:rPr>
        <w:t xml:space="preserve"> următoarele:</w:t>
      </w:r>
    </w:p>
    <w:tbl>
      <w:tblPr>
        <w:tblW w:w="9226" w:type="dxa"/>
        <w:tblInd w:w="-5" w:type="dxa"/>
        <w:tblLayout w:type="fixed"/>
        <w:tblLook w:val="0000" w:firstRow="0" w:lastRow="0" w:firstColumn="0" w:lastColumn="0" w:noHBand="0" w:noVBand="0"/>
      </w:tblPr>
      <w:tblGrid>
        <w:gridCol w:w="567"/>
        <w:gridCol w:w="7100"/>
        <w:gridCol w:w="1559"/>
      </w:tblGrid>
      <w:tr w:rsidR="005E3A28" w:rsidRPr="007F2AE7" w14:paraId="018AC169" w14:textId="77777777" w:rsidTr="00A323D8">
        <w:trPr>
          <w:trHeight w:val="285"/>
        </w:trPr>
        <w:tc>
          <w:tcPr>
            <w:tcW w:w="567" w:type="dxa"/>
            <w:tcBorders>
              <w:top w:val="single" w:sz="4" w:space="0" w:color="000000"/>
              <w:left w:val="single" w:sz="4" w:space="0" w:color="000000"/>
              <w:bottom w:val="single" w:sz="4" w:space="0" w:color="000000"/>
            </w:tcBorders>
            <w:vAlign w:val="center"/>
          </w:tcPr>
          <w:p w14:paraId="1217D597" w14:textId="77777777" w:rsidR="005E3A28" w:rsidRPr="007F2AE7" w:rsidRDefault="005E3A28" w:rsidP="005140D1">
            <w:pPr>
              <w:spacing w:line="360" w:lineRule="auto"/>
              <w:jc w:val="both"/>
              <w:rPr>
                <w:rFonts w:ascii="Times New Roman" w:hAnsi="Times New Roman"/>
                <w:sz w:val="24"/>
                <w:szCs w:val="24"/>
              </w:rPr>
            </w:pPr>
            <w:r w:rsidRPr="007F2AE7">
              <w:rPr>
                <w:rFonts w:ascii="Times New Roman" w:hAnsi="Times New Roman"/>
                <w:b/>
                <w:sz w:val="24"/>
                <w:szCs w:val="24"/>
                <w:lang w:val="ro-RO"/>
              </w:rPr>
              <w:t>Nr.</w:t>
            </w:r>
          </w:p>
        </w:tc>
        <w:tc>
          <w:tcPr>
            <w:tcW w:w="7100" w:type="dxa"/>
            <w:tcBorders>
              <w:top w:val="single" w:sz="4" w:space="0" w:color="000000"/>
              <w:left w:val="single" w:sz="4" w:space="0" w:color="000000"/>
              <w:bottom w:val="single" w:sz="4" w:space="0" w:color="000000"/>
            </w:tcBorders>
            <w:vAlign w:val="center"/>
          </w:tcPr>
          <w:p w14:paraId="3769B15C" w14:textId="77777777" w:rsidR="005E3A28" w:rsidRPr="007F2AE7" w:rsidRDefault="005E3A28" w:rsidP="005140D1">
            <w:pPr>
              <w:spacing w:line="360" w:lineRule="auto"/>
              <w:jc w:val="both"/>
              <w:rPr>
                <w:rFonts w:ascii="Times New Roman" w:hAnsi="Times New Roman"/>
                <w:sz w:val="24"/>
                <w:szCs w:val="24"/>
              </w:rPr>
            </w:pPr>
            <w:r w:rsidRPr="007F2AE7">
              <w:rPr>
                <w:rFonts w:ascii="Times New Roman" w:hAnsi="Times New Roman"/>
                <w:b/>
                <w:sz w:val="24"/>
                <w:szCs w:val="24"/>
                <w:lang w:val="ro-RO"/>
              </w:rPr>
              <w:t>Documente</w:t>
            </w:r>
            <w:r w:rsidRPr="007F2AE7">
              <w:rPr>
                <w:rStyle w:val="Referinnotdesubsol"/>
                <w:rFonts w:ascii="Times New Roman" w:hAnsi="Times New Roman"/>
                <w:b/>
                <w:sz w:val="24"/>
                <w:szCs w:val="24"/>
                <w:lang w:val="ro-RO"/>
              </w:rPr>
              <w:footnoteReference w:id="1"/>
            </w:r>
          </w:p>
        </w:tc>
        <w:tc>
          <w:tcPr>
            <w:tcW w:w="1559" w:type="dxa"/>
            <w:tcBorders>
              <w:top w:val="single" w:sz="4" w:space="0" w:color="000000"/>
              <w:left w:val="single" w:sz="4" w:space="0" w:color="000000"/>
              <w:bottom w:val="single" w:sz="4" w:space="0" w:color="000000"/>
              <w:right w:val="single" w:sz="4" w:space="0" w:color="000000"/>
            </w:tcBorders>
            <w:vAlign w:val="center"/>
          </w:tcPr>
          <w:p w14:paraId="6CC5F667" w14:textId="77777777" w:rsidR="005E3A28" w:rsidRPr="007F2AE7" w:rsidRDefault="005E3A28" w:rsidP="005140D1">
            <w:pPr>
              <w:spacing w:line="360" w:lineRule="auto"/>
              <w:jc w:val="both"/>
              <w:rPr>
                <w:rFonts w:ascii="Times New Roman" w:hAnsi="Times New Roman"/>
                <w:sz w:val="24"/>
                <w:szCs w:val="24"/>
              </w:rPr>
            </w:pPr>
            <w:r w:rsidRPr="007F2AE7">
              <w:rPr>
                <w:rFonts w:ascii="Times New Roman" w:hAnsi="Times New Roman"/>
                <w:b/>
                <w:sz w:val="24"/>
                <w:szCs w:val="24"/>
                <w:lang w:val="ro-RO"/>
              </w:rPr>
              <w:t>Verificare</w:t>
            </w:r>
          </w:p>
        </w:tc>
      </w:tr>
      <w:tr w:rsidR="005E3A28" w:rsidRPr="007F2AE7" w14:paraId="700FD192" w14:textId="77777777" w:rsidTr="00A323D8">
        <w:trPr>
          <w:trHeight w:val="347"/>
        </w:trPr>
        <w:tc>
          <w:tcPr>
            <w:tcW w:w="567" w:type="dxa"/>
            <w:tcBorders>
              <w:top w:val="single" w:sz="4" w:space="0" w:color="000000"/>
              <w:left w:val="single" w:sz="4" w:space="0" w:color="000000"/>
              <w:bottom w:val="single" w:sz="4" w:space="0" w:color="000000"/>
            </w:tcBorders>
            <w:vAlign w:val="center"/>
          </w:tcPr>
          <w:p w14:paraId="432A9384" w14:textId="77777777" w:rsidR="005E3A28" w:rsidRPr="007F2AE7" w:rsidRDefault="005E3A28" w:rsidP="005140D1">
            <w:pPr>
              <w:spacing w:line="360" w:lineRule="auto"/>
              <w:jc w:val="both"/>
              <w:rPr>
                <w:rFonts w:ascii="Times New Roman" w:hAnsi="Times New Roman"/>
                <w:sz w:val="24"/>
                <w:szCs w:val="24"/>
              </w:rPr>
            </w:pPr>
            <w:r w:rsidRPr="007F2AE7">
              <w:rPr>
                <w:rFonts w:ascii="Times New Roman" w:hAnsi="Times New Roman"/>
                <w:sz w:val="24"/>
                <w:szCs w:val="24"/>
                <w:lang w:val="ro-RO"/>
              </w:rPr>
              <w:t>1</w:t>
            </w:r>
          </w:p>
        </w:tc>
        <w:tc>
          <w:tcPr>
            <w:tcW w:w="7100" w:type="dxa"/>
            <w:tcBorders>
              <w:top w:val="single" w:sz="4" w:space="0" w:color="000000"/>
              <w:left w:val="single" w:sz="4" w:space="0" w:color="000000"/>
              <w:bottom w:val="single" w:sz="4" w:space="0" w:color="000000"/>
            </w:tcBorders>
            <w:vAlign w:val="center"/>
          </w:tcPr>
          <w:p w14:paraId="5369F589" w14:textId="77777777" w:rsidR="005E3A28" w:rsidRPr="007F2AE7" w:rsidRDefault="005E3A28" w:rsidP="005140D1">
            <w:pPr>
              <w:spacing w:line="360" w:lineRule="auto"/>
              <w:jc w:val="both"/>
              <w:rPr>
                <w:rFonts w:ascii="Times New Roman" w:hAnsi="Times New Roman"/>
                <w:b/>
                <w:bCs/>
                <w:sz w:val="24"/>
                <w:szCs w:val="24"/>
                <w:lang w:val="ro-RO"/>
              </w:rPr>
            </w:pPr>
            <w:r w:rsidRPr="007F2AE7">
              <w:rPr>
                <w:rFonts w:ascii="Times New Roman" w:hAnsi="Times New Roman"/>
                <w:b/>
                <w:bCs/>
                <w:sz w:val="24"/>
                <w:szCs w:val="24"/>
                <w:lang w:val="ro-RO"/>
              </w:rPr>
              <w:t xml:space="preserve">Cererea de </w:t>
            </w:r>
            <w:proofErr w:type="spellStart"/>
            <w:r w:rsidRPr="007F2AE7">
              <w:rPr>
                <w:rFonts w:ascii="Times New Roman" w:hAnsi="Times New Roman"/>
                <w:b/>
                <w:bCs/>
                <w:sz w:val="24"/>
                <w:szCs w:val="24"/>
                <w:lang w:val="ro-RO"/>
              </w:rPr>
              <w:t>finanţare</w:t>
            </w:r>
            <w:proofErr w:type="spellEnd"/>
            <w:r w:rsidRPr="007F2AE7">
              <w:rPr>
                <w:rFonts w:ascii="Times New Roman" w:hAnsi="Times New Roman"/>
                <w:b/>
                <w:bCs/>
                <w:sz w:val="24"/>
                <w:szCs w:val="24"/>
                <w:lang w:val="ro-RO"/>
              </w:rPr>
              <w:t xml:space="preserve">, </w:t>
            </w:r>
            <w:r w:rsidRPr="007F2AE7">
              <w:rPr>
                <w:rFonts w:ascii="Times New Roman" w:hAnsi="Times New Roman"/>
                <w:sz w:val="24"/>
                <w:szCs w:val="24"/>
                <w:lang w:val="ro-RO"/>
              </w:rPr>
              <w:t xml:space="preserve">semnată </w:t>
            </w:r>
            <w:r w:rsidRPr="007F2AE7">
              <w:rPr>
                <w:rFonts w:ascii="Times New Roman" w:hAnsi="Times New Roman"/>
                <w:b/>
                <w:sz w:val="24"/>
                <w:szCs w:val="24"/>
                <w:lang w:val="ro-RO"/>
              </w:rPr>
              <w:t>de către reprezentantul legal</w:t>
            </w:r>
            <w:r w:rsidRPr="007F2AE7">
              <w:rPr>
                <w:rFonts w:ascii="Times New Roman" w:hAnsi="Times New Roman"/>
                <w:sz w:val="24"/>
                <w:szCs w:val="24"/>
                <w:lang w:val="ro-RO"/>
              </w:rPr>
              <w:t xml:space="preserve"> </w:t>
            </w:r>
            <w:r w:rsidRPr="007F2AE7">
              <w:rPr>
                <w:rFonts w:ascii="Times New Roman" w:hAnsi="Times New Roman"/>
                <w:b/>
                <w:bCs/>
                <w:sz w:val="24"/>
                <w:szCs w:val="24"/>
                <w:lang w:val="ro-RO"/>
              </w:rPr>
              <w:t>– Anexa 3</w:t>
            </w:r>
          </w:p>
        </w:tc>
        <w:tc>
          <w:tcPr>
            <w:tcW w:w="1559" w:type="dxa"/>
            <w:tcBorders>
              <w:top w:val="single" w:sz="4" w:space="0" w:color="000000"/>
              <w:left w:val="single" w:sz="4" w:space="0" w:color="000000"/>
              <w:bottom w:val="single" w:sz="4" w:space="0" w:color="000000"/>
              <w:right w:val="single" w:sz="4" w:space="0" w:color="000000"/>
            </w:tcBorders>
            <w:vAlign w:val="center"/>
          </w:tcPr>
          <w:p w14:paraId="22FD721F" w14:textId="77777777" w:rsidR="005E3A28" w:rsidRPr="007F2AE7" w:rsidRDefault="005E3A28" w:rsidP="005140D1">
            <w:pPr>
              <w:snapToGrid w:val="0"/>
              <w:spacing w:line="360" w:lineRule="auto"/>
              <w:jc w:val="both"/>
              <w:rPr>
                <w:rFonts w:ascii="Times New Roman" w:hAnsi="Times New Roman"/>
                <w:b/>
                <w:sz w:val="24"/>
                <w:szCs w:val="24"/>
                <w:highlight w:val="yellow"/>
                <w:lang w:val="ro-RO"/>
              </w:rPr>
            </w:pPr>
          </w:p>
        </w:tc>
      </w:tr>
      <w:tr w:rsidR="005E3A28" w:rsidRPr="007F2AE7" w14:paraId="0312E910" w14:textId="77777777" w:rsidTr="00A323D8">
        <w:trPr>
          <w:trHeight w:val="211"/>
        </w:trPr>
        <w:tc>
          <w:tcPr>
            <w:tcW w:w="567" w:type="dxa"/>
            <w:tcBorders>
              <w:top w:val="single" w:sz="4" w:space="0" w:color="000000"/>
              <w:left w:val="single" w:sz="4" w:space="0" w:color="000000"/>
              <w:bottom w:val="single" w:sz="4" w:space="0" w:color="000000"/>
            </w:tcBorders>
            <w:vAlign w:val="center"/>
          </w:tcPr>
          <w:p w14:paraId="29E7C4BA" w14:textId="77777777" w:rsidR="005E3A28" w:rsidRPr="007F2AE7" w:rsidRDefault="005E3A28" w:rsidP="005140D1">
            <w:pPr>
              <w:spacing w:line="360" w:lineRule="auto"/>
              <w:jc w:val="both"/>
              <w:rPr>
                <w:rFonts w:ascii="Times New Roman" w:hAnsi="Times New Roman"/>
                <w:sz w:val="24"/>
                <w:szCs w:val="24"/>
              </w:rPr>
            </w:pPr>
            <w:r w:rsidRPr="007F2AE7">
              <w:rPr>
                <w:rFonts w:ascii="Times New Roman" w:hAnsi="Times New Roman"/>
                <w:sz w:val="24"/>
                <w:szCs w:val="24"/>
                <w:lang w:val="ro-RO"/>
              </w:rPr>
              <w:t>2</w:t>
            </w:r>
          </w:p>
        </w:tc>
        <w:tc>
          <w:tcPr>
            <w:tcW w:w="7100" w:type="dxa"/>
            <w:tcBorders>
              <w:top w:val="single" w:sz="4" w:space="0" w:color="000000"/>
              <w:left w:val="single" w:sz="4" w:space="0" w:color="000000"/>
              <w:bottom w:val="single" w:sz="4" w:space="0" w:color="000000"/>
            </w:tcBorders>
            <w:vAlign w:val="center"/>
          </w:tcPr>
          <w:p w14:paraId="3B72E29F" w14:textId="77777777" w:rsidR="005E3A28" w:rsidRPr="007F2AE7" w:rsidRDefault="005E3A28" w:rsidP="005140D1">
            <w:pPr>
              <w:spacing w:line="360" w:lineRule="auto"/>
              <w:jc w:val="both"/>
              <w:rPr>
                <w:rFonts w:ascii="Times New Roman" w:hAnsi="Times New Roman"/>
                <w:sz w:val="24"/>
                <w:szCs w:val="24"/>
              </w:rPr>
            </w:pPr>
            <w:r w:rsidRPr="007F2AE7">
              <w:rPr>
                <w:rFonts w:ascii="Times New Roman" w:hAnsi="Times New Roman"/>
                <w:i/>
                <w:sz w:val="24"/>
                <w:szCs w:val="24"/>
                <w:lang w:val="ro-RO"/>
              </w:rPr>
              <w:t xml:space="preserve">Cererea de </w:t>
            </w:r>
            <w:proofErr w:type="spellStart"/>
            <w:r w:rsidRPr="007F2AE7">
              <w:rPr>
                <w:rFonts w:ascii="Times New Roman" w:hAnsi="Times New Roman"/>
                <w:i/>
                <w:sz w:val="24"/>
                <w:szCs w:val="24"/>
                <w:lang w:val="ro-RO"/>
              </w:rPr>
              <w:t>finanţare</w:t>
            </w:r>
            <w:proofErr w:type="spellEnd"/>
            <w:r w:rsidRPr="007F2AE7">
              <w:rPr>
                <w:rFonts w:ascii="Times New Roman" w:hAnsi="Times New Roman"/>
                <w:i/>
                <w:sz w:val="24"/>
                <w:szCs w:val="24"/>
                <w:lang w:val="ro-RO"/>
              </w:rPr>
              <w:t xml:space="preserve">; </w:t>
            </w:r>
            <w:r w:rsidRPr="007F2AE7">
              <w:rPr>
                <w:rFonts w:ascii="Times New Roman" w:hAnsi="Times New Roman"/>
                <w:sz w:val="24"/>
                <w:szCs w:val="24"/>
                <w:lang w:val="ro-RO"/>
              </w:rPr>
              <w:t>depusă în</w:t>
            </w:r>
            <w:r w:rsidRPr="007F2AE7">
              <w:rPr>
                <w:rFonts w:ascii="Times New Roman" w:hAnsi="Times New Roman"/>
                <w:bCs/>
                <w:sz w:val="24"/>
                <w:szCs w:val="24"/>
                <w:lang w:val="ro-RO"/>
              </w:rPr>
              <w:t xml:space="preserve">  format electronic </w:t>
            </w:r>
            <w:r w:rsidRPr="007F2AE7">
              <w:rPr>
                <w:rFonts w:ascii="Times New Roman" w:hAnsi="Times New Roman"/>
                <w:sz w:val="24"/>
                <w:szCs w:val="24"/>
                <w:lang w:val="ro-RO"/>
              </w:rPr>
              <w:t xml:space="preserve">editabil </w:t>
            </w:r>
            <w:r w:rsidRPr="007F2AE7">
              <w:rPr>
                <w:rFonts w:ascii="Times New Roman" w:hAnsi="Times New Roman"/>
                <w:b/>
                <w:sz w:val="24"/>
                <w:szCs w:val="24"/>
                <w:lang w:val="ro-RO"/>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tcPr>
          <w:p w14:paraId="416CB971" w14:textId="77777777" w:rsidR="005E3A28" w:rsidRPr="007F2AE7" w:rsidRDefault="005E3A28" w:rsidP="005140D1">
            <w:pPr>
              <w:snapToGrid w:val="0"/>
              <w:spacing w:line="360" w:lineRule="auto"/>
              <w:jc w:val="both"/>
              <w:rPr>
                <w:rFonts w:ascii="Times New Roman" w:hAnsi="Times New Roman"/>
                <w:b/>
                <w:sz w:val="24"/>
                <w:szCs w:val="24"/>
                <w:highlight w:val="yellow"/>
                <w:lang w:val="ro-RO"/>
              </w:rPr>
            </w:pPr>
          </w:p>
        </w:tc>
      </w:tr>
      <w:tr w:rsidR="005E3A28" w:rsidRPr="007F2AE7" w14:paraId="26448D8B" w14:textId="77777777" w:rsidTr="00A323D8">
        <w:trPr>
          <w:trHeight w:val="361"/>
        </w:trPr>
        <w:tc>
          <w:tcPr>
            <w:tcW w:w="567" w:type="dxa"/>
            <w:tcBorders>
              <w:top w:val="single" w:sz="4" w:space="0" w:color="000000"/>
              <w:left w:val="single" w:sz="4" w:space="0" w:color="000000"/>
              <w:bottom w:val="single" w:sz="4" w:space="0" w:color="000000"/>
            </w:tcBorders>
            <w:vAlign w:val="center"/>
          </w:tcPr>
          <w:p w14:paraId="0783C975" w14:textId="77777777" w:rsidR="005E3A28" w:rsidRPr="007F2AE7" w:rsidRDefault="005E3A28" w:rsidP="005140D1">
            <w:pPr>
              <w:spacing w:line="360" w:lineRule="auto"/>
              <w:jc w:val="both"/>
              <w:rPr>
                <w:rFonts w:ascii="Times New Roman" w:hAnsi="Times New Roman"/>
                <w:sz w:val="24"/>
                <w:szCs w:val="24"/>
              </w:rPr>
            </w:pPr>
            <w:r w:rsidRPr="007F2AE7">
              <w:rPr>
                <w:rFonts w:ascii="Times New Roman" w:hAnsi="Times New Roman"/>
                <w:sz w:val="24"/>
                <w:szCs w:val="24"/>
                <w:lang w:val="ro-RO"/>
              </w:rPr>
              <w:lastRenderedPageBreak/>
              <w:t>3.</w:t>
            </w:r>
          </w:p>
        </w:tc>
        <w:tc>
          <w:tcPr>
            <w:tcW w:w="7100" w:type="dxa"/>
            <w:tcBorders>
              <w:top w:val="single" w:sz="4" w:space="0" w:color="000000"/>
              <w:left w:val="single" w:sz="4" w:space="0" w:color="000000"/>
              <w:bottom w:val="single" w:sz="4" w:space="0" w:color="000000"/>
            </w:tcBorders>
            <w:vAlign w:val="center"/>
          </w:tcPr>
          <w:p w14:paraId="65D43B49" w14:textId="77777777" w:rsidR="005E3A28" w:rsidRPr="007F2AE7" w:rsidRDefault="005E3A28" w:rsidP="005140D1">
            <w:pPr>
              <w:spacing w:line="360" w:lineRule="auto"/>
              <w:jc w:val="both"/>
              <w:rPr>
                <w:rFonts w:ascii="Times New Roman" w:hAnsi="Times New Roman"/>
                <w:sz w:val="24"/>
                <w:szCs w:val="24"/>
              </w:rPr>
            </w:pPr>
            <w:r w:rsidRPr="007F2AE7">
              <w:rPr>
                <w:rFonts w:ascii="Times New Roman" w:hAnsi="Times New Roman"/>
                <w:i/>
                <w:sz w:val="24"/>
                <w:szCs w:val="24"/>
                <w:lang w:val="ro-RO"/>
              </w:rPr>
              <w:t>Act constitutiv</w:t>
            </w:r>
            <w:r w:rsidRPr="007F2AE7">
              <w:rPr>
                <w:rFonts w:ascii="Times New Roman" w:hAnsi="Times New Roman"/>
                <w:sz w:val="24"/>
                <w:szCs w:val="24"/>
                <w:lang w:val="ro-RO"/>
              </w:rPr>
              <w:t xml:space="preserve"> - semnat, cu </w:t>
            </w:r>
            <w:proofErr w:type="spellStart"/>
            <w:r w:rsidRPr="007F2AE7">
              <w:rPr>
                <w:rFonts w:ascii="Times New Roman" w:hAnsi="Times New Roman"/>
                <w:sz w:val="24"/>
                <w:szCs w:val="24"/>
                <w:lang w:val="ro-RO"/>
              </w:rPr>
              <w:t>menţiunea</w:t>
            </w:r>
            <w:proofErr w:type="spellEnd"/>
            <w:r w:rsidRPr="007F2AE7">
              <w:rPr>
                <w:rFonts w:ascii="Times New Roman" w:hAnsi="Times New Roman"/>
                <w:sz w:val="24"/>
                <w:szCs w:val="24"/>
                <w:lang w:val="ro-RO"/>
              </w:rPr>
              <w:t xml:space="preserve"> „conform cu originalul”; </w:t>
            </w:r>
          </w:p>
        </w:tc>
        <w:tc>
          <w:tcPr>
            <w:tcW w:w="1559" w:type="dxa"/>
            <w:tcBorders>
              <w:top w:val="single" w:sz="4" w:space="0" w:color="000000"/>
              <w:left w:val="single" w:sz="4" w:space="0" w:color="000000"/>
              <w:bottom w:val="single" w:sz="4" w:space="0" w:color="000000"/>
              <w:right w:val="single" w:sz="4" w:space="0" w:color="000000"/>
            </w:tcBorders>
            <w:vAlign w:val="center"/>
          </w:tcPr>
          <w:p w14:paraId="19F34FAE" w14:textId="77777777" w:rsidR="005E3A28" w:rsidRPr="007F2AE7" w:rsidRDefault="005E3A28" w:rsidP="005140D1">
            <w:pPr>
              <w:snapToGrid w:val="0"/>
              <w:spacing w:line="360" w:lineRule="auto"/>
              <w:jc w:val="both"/>
              <w:rPr>
                <w:rFonts w:ascii="Times New Roman" w:hAnsi="Times New Roman"/>
                <w:sz w:val="24"/>
                <w:szCs w:val="24"/>
                <w:highlight w:val="yellow"/>
                <w:lang w:val="ro-RO"/>
              </w:rPr>
            </w:pPr>
          </w:p>
        </w:tc>
      </w:tr>
      <w:tr w:rsidR="005E3A28" w:rsidRPr="007F2AE7" w14:paraId="55B0682B" w14:textId="77777777" w:rsidTr="00A323D8">
        <w:trPr>
          <w:trHeight w:val="225"/>
        </w:trPr>
        <w:tc>
          <w:tcPr>
            <w:tcW w:w="567" w:type="dxa"/>
            <w:tcBorders>
              <w:top w:val="single" w:sz="4" w:space="0" w:color="000000"/>
              <w:left w:val="single" w:sz="4" w:space="0" w:color="000000"/>
              <w:bottom w:val="single" w:sz="4" w:space="0" w:color="000000"/>
            </w:tcBorders>
            <w:vAlign w:val="center"/>
          </w:tcPr>
          <w:p w14:paraId="2EF6E457" w14:textId="77777777" w:rsidR="005E3A28" w:rsidRPr="007F2AE7" w:rsidRDefault="005E3A28" w:rsidP="005140D1">
            <w:pPr>
              <w:spacing w:line="360" w:lineRule="auto"/>
              <w:jc w:val="both"/>
              <w:rPr>
                <w:rFonts w:ascii="Times New Roman" w:hAnsi="Times New Roman"/>
                <w:sz w:val="24"/>
                <w:szCs w:val="24"/>
              </w:rPr>
            </w:pPr>
            <w:r w:rsidRPr="007F2AE7">
              <w:rPr>
                <w:rFonts w:ascii="Times New Roman" w:hAnsi="Times New Roman"/>
                <w:sz w:val="24"/>
                <w:szCs w:val="24"/>
                <w:lang w:val="ro-RO"/>
              </w:rPr>
              <w:t>4</w:t>
            </w:r>
          </w:p>
        </w:tc>
        <w:tc>
          <w:tcPr>
            <w:tcW w:w="7100" w:type="dxa"/>
            <w:tcBorders>
              <w:top w:val="single" w:sz="4" w:space="0" w:color="000000"/>
              <w:left w:val="single" w:sz="4" w:space="0" w:color="000000"/>
              <w:bottom w:val="single" w:sz="4" w:space="0" w:color="000000"/>
            </w:tcBorders>
            <w:vAlign w:val="center"/>
          </w:tcPr>
          <w:p w14:paraId="50A2A516" w14:textId="77777777" w:rsidR="005E3A28" w:rsidRPr="007F2AE7" w:rsidRDefault="005E3A28" w:rsidP="005140D1">
            <w:pPr>
              <w:spacing w:line="360" w:lineRule="auto"/>
              <w:jc w:val="both"/>
              <w:rPr>
                <w:rFonts w:ascii="Times New Roman" w:hAnsi="Times New Roman"/>
                <w:sz w:val="24"/>
                <w:szCs w:val="24"/>
                <w:lang w:val="fr-FR"/>
              </w:rPr>
            </w:pPr>
            <w:r w:rsidRPr="007F2AE7">
              <w:rPr>
                <w:rFonts w:ascii="Times New Roman" w:hAnsi="Times New Roman"/>
                <w:i/>
                <w:sz w:val="24"/>
                <w:szCs w:val="24"/>
                <w:lang w:val="ro-RO"/>
              </w:rPr>
              <w:t>Statut</w:t>
            </w:r>
            <w:r w:rsidRPr="007F2AE7">
              <w:rPr>
                <w:rFonts w:ascii="Times New Roman" w:hAnsi="Times New Roman"/>
                <w:sz w:val="24"/>
                <w:szCs w:val="24"/>
                <w:lang w:val="ro-RO"/>
              </w:rPr>
              <w:t xml:space="preserve"> - semnat, cu </w:t>
            </w:r>
            <w:proofErr w:type="spellStart"/>
            <w:r w:rsidRPr="007F2AE7">
              <w:rPr>
                <w:rFonts w:ascii="Times New Roman" w:hAnsi="Times New Roman"/>
                <w:sz w:val="24"/>
                <w:szCs w:val="24"/>
                <w:lang w:val="ro-RO"/>
              </w:rPr>
              <w:t>menţiunea</w:t>
            </w:r>
            <w:proofErr w:type="spellEnd"/>
            <w:r w:rsidRPr="007F2AE7">
              <w:rPr>
                <w:rFonts w:ascii="Times New Roman" w:hAnsi="Times New Roman"/>
                <w:sz w:val="24"/>
                <w:szCs w:val="24"/>
                <w:lang w:val="ro-RO"/>
              </w:rPr>
              <w:t xml:space="preserve"> „conform cu originalul”; </w:t>
            </w:r>
          </w:p>
        </w:tc>
        <w:tc>
          <w:tcPr>
            <w:tcW w:w="1559" w:type="dxa"/>
            <w:tcBorders>
              <w:top w:val="single" w:sz="4" w:space="0" w:color="000000"/>
              <w:left w:val="single" w:sz="4" w:space="0" w:color="000000"/>
              <w:bottom w:val="single" w:sz="4" w:space="0" w:color="000000"/>
              <w:right w:val="single" w:sz="4" w:space="0" w:color="000000"/>
            </w:tcBorders>
            <w:vAlign w:val="center"/>
          </w:tcPr>
          <w:p w14:paraId="0AA421C6" w14:textId="77777777" w:rsidR="005E3A28" w:rsidRPr="007F2AE7" w:rsidRDefault="005E3A28" w:rsidP="005140D1">
            <w:pPr>
              <w:snapToGrid w:val="0"/>
              <w:spacing w:line="360" w:lineRule="auto"/>
              <w:jc w:val="both"/>
              <w:rPr>
                <w:rFonts w:ascii="Times New Roman" w:hAnsi="Times New Roman"/>
                <w:sz w:val="24"/>
                <w:szCs w:val="24"/>
                <w:highlight w:val="yellow"/>
                <w:lang w:val="ro-RO"/>
              </w:rPr>
            </w:pPr>
          </w:p>
        </w:tc>
      </w:tr>
      <w:tr w:rsidR="005E3A28" w:rsidRPr="007F2AE7" w14:paraId="1C276C5B" w14:textId="77777777" w:rsidTr="00A323D8">
        <w:trPr>
          <w:trHeight w:val="359"/>
        </w:trPr>
        <w:tc>
          <w:tcPr>
            <w:tcW w:w="567" w:type="dxa"/>
            <w:tcBorders>
              <w:top w:val="single" w:sz="4" w:space="0" w:color="000000"/>
              <w:left w:val="single" w:sz="4" w:space="0" w:color="000000"/>
              <w:bottom w:val="single" w:sz="4" w:space="0" w:color="000000"/>
            </w:tcBorders>
            <w:vAlign w:val="center"/>
          </w:tcPr>
          <w:p w14:paraId="6B991F26" w14:textId="77777777" w:rsidR="005E3A28" w:rsidRPr="007F2AE7" w:rsidRDefault="005E3A28" w:rsidP="005140D1">
            <w:pPr>
              <w:spacing w:line="360" w:lineRule="auto"/>
              <w:jc w:val="both"/>
              <w:rPr>
                <w:rFonts w:ascii="Times New Roman" w:hAnsi="Times New Roman"/>
                <w:sz w:val="24"/>
                <w:szCs w:val="24"/>
              </w:rPr>
            </w:pPr>
            <w:r w:rsidRPr="007F2AE7">
              <w:rPr>
                <w:rFonts w:ascii="Times New Roman" w:hAnsi="Times New Roman"/>
                <w:sz w:val="24"/>
                <w:szCs w:val="24"/>
                <w:lang w:val="ro-RO"/>
              </w:rPr>
              <w:t>5</w:t>
            </w:r>
          </w:p>
        </w:tc>
        <w:tc>
          <w:tcPr>
            <w:tcW w:w="7100" w:type="dxa"/>
            <w:tcBorders>
              <w:top w:val="single" w:sz="4" w:space="0" w:color="000000"/>
              <w:left w:val="single" w:sz="4" w:space="0" w:color="000000"/>
              <w:bottom w:val="single" w:sz="4" w:space="0" w:color="000000"/>
            </w:tcBorders>
            <w:vAlign w:val="center"/>
          </w:tcPr>
          <w:p w14:paraId="6C4CD35D" w14:textId="77777777" w:rsidR="005E3A28" w:rsidRPr="007F2AE7" w:rsidRDefault="005E3A28" w:rsidP="005140D1">
            <w:pPr>
              <w:spacing w:line="360" w:lineRule="auto"/>
              <w:jc w:val="both"/>
              <w:rPr>
                <w:rFonts w:ascii="Times New Roman" w:hAnsi="Times New Roman"/>
                <w:sz w:val="24"/>
                <w:szCs w:val="24"/>
                <w:lang w:val="fr-FR"/>
              </w:rPr>
            </w:pPr>
            <w:r w:rsidRPr="007F2AE7">
              <w:rPr>
                <w:rFonts w:ascii="Times New Roman" w:hAnsi="Times New Roman"/>
                <w:sz w:val="24"/>
                <w:szCs w:val="24"/>
                <w:lang w:val="ro-RO"/>
              </w:rPr>
              <w:t>C</w:t>
            </w:r>
            <w:r w:rsidRPr="007F2AE7">
              <w:rPr>
                <w:rFonts w:ascii="Times New Roman" w:hAnsi="Times New Roman"/>
                <w:i/>
                <w:sz w:val="24"/>
                <w:szCs w:val="24"/>
                <w:lang w:val="ro-RO"/>
              </w:rPr>
              <w:t>ertificatul de înregistrare</w:t>
            </w:r>
            <w:r w:rsidRPr="007F2AE7">
              <w:rPr>
                <w:rFonts w:ascii="Times New Roman" w:hAnsi="Times New Roman"/>
                <w:sz w:val="24"/>
                <w:szCs w:val="24"/>
                <w:lang w:val="ro-RO"/>
              </w:rPr>
              <w:t xml:space="preserve"> sau </w:t>
            </w:r>
            <w:r w:rsidRPr="007F2AE7">
              <w:rPr>
                <w:rFonts w:ascii="Times New Roman" w:hAnsi="Times New Roman"/>
                <w:i/>
                <w:sz w:val="24"/>
                <w:szCs w:val="24"/>
                <w:lang w:val="ro-RO"/>
              </w:rPr>
              <w:t>Certificatul de înregistrare fiscală</w:t>
            </w:r>
            <w:r w:rsidRPr="007F2AE7">
              <w:rPr>
                <w:rFonts w:ascii="Times New Roman" w:hAnsi="Times New Roman"/>
                <w:sz w:val="24"/>
                <w:szCs w:val="24"/>
                <w:lang w:val="ro-RO"/>
              </w:rPr>
              <w:t xml:space="preserve"> </w:t>
            </w:r>
            <w:r w:rsidRPr="007F2AE7">
              <w:rPr>
                <w:rFonts w:ascii="Times New Roman" w:hAnsi="Times New Roman"/>
                <w:strike/>
                <w:color w:val="0070C0"/>
                <w:sz w:val="24"/>
                <w:szCs w:val="24"/>
                <w:lang w:val="ro-RO"/>
              </w:rPr>
              <w:t>-</w:t>
            </w:r>
            <w:r w:rsidRPr="007F2AE7">
              <w:rPr>
                <w:rFonts w:ascii="Times New Roman" w:hAnsi="Times New Roman"/>
                <w:b/>
                <w:color w:val="0070C0"/>
                <w:sz w:val="24"/>
                <w:szCs w:val="24"/>
                <w:lang w:val="ro-RO"/>
              </w:rPr>
              <w:t xml:space="preserve"> </w:t>
            </w:r>
            <w:r w:rsidRPr="007F2AE7">
              <w:rPr>
                <w:rFonts w:ascii="Times New Roman" w:hAnsi="Times New Roman"/>
                <w:color w:val="0070C0"/>
                <w:sz w:val="24"/>
                <w:szCs w:val="24"/>
                <w:lang w:val="ro-RO"/>
              </w:rPr>
              <w:t xml:space="preserve"> </w:t>
            </w:r>
            <w:r w:rsidRPr="007F2AE7">
              <w:rPr>
                <w:rFonts w:ascii="Times New Roman" w:hAnsi="Times New Roman"/>
                <w:sz w:val="24"/>
                <w:szCs w:val="24"/>
                <w:lang w:val="ro-RO"/>
              </w:rPr>
              <w:t xml:space="preserve">semnat, cu </w:t>
            </w:r>
            <w:proofErr w:type="spellStart"/>
            <w:r w:rsidRPr="007F2AE7">
              <w:rPr>
                <w:rFonts w:ascii="Times New Roman" w:hAnsi="Times New Roman"/>
                <w:sz w:val="24"/>
                <w:szCs w:val="24"/>
                <w:lang w:val="ro-RO"/>
              </w:rPr>
              <w:t>menţiunea</w:t>
            </w:r>
            <w:proofErr w:type="spellEnd"/>
            <w:r w:rsidRPr="007F2AE7">
              <w:rPr>
                <w:rFonts w:ascii="Times New Roman" w:hAnsi="Times New Roman"/>
                <w:sz w:val="24"/>
                <w:szCs w:val="24"/>
                <w:lang w:val="ro-RO"/>
              </w:rPr>
              <w:t xml:space="preserve"> „conform cu originalul”; </w:t>
            </w:r>
          </w:p>
        </w:tc>
        <w:tc>
          <w:tcPr>
            <w:tcW w:w="1559" w:type="dxa"/>
            <w:tcBorders>
              <w:top w:val="single" w:sz="4" w:space="0" w:color="000000"/>
              <w:left w:val="single" w:sz="4" w:space="0" w:color="000000"/>
              <w:bottom w:val="single" w:sz="4" w:space="0" w:color="000000"/>
              <w:right w:val="single" w:sz="4" w:space="0" w:color="000000"/>
            </w:tcBorders>
            <w:vAlign w:val="center"/>
          </w:tcPr>
          <w:p w14:paraId="5A55799D" w14:textId="77777777" w:rsidR="005E3A28" w:rsidRPr="007F2AE7" w:rsidRDefault="005E3A28" w:rsidP="005140D1">
            <w:pPr>
              <w:snapToGrid w:val="0"/>
              <w:spacing w:line="360" w:lineRule="auto"/>
              <w:jc w:val="both"/>
              <w:rPr>
                <w:rFonts w:ascii="Times New Roman" w:hAnsi="Times New Roman"/>
                <w:sz w:val="24"/>
                <w:szCs w:val="24"/>
                <w:highlight w:val="yellow"/>
                <w:lang w:val="ro-RO"/>
              </w:rPr>
            </w:pPr>
          </w:p>
        </w:tc>
      </w:tr>
      <w:tr w:rsidR="005E3A28" w:rsidRPr="007F2AE7" w14:paraId="607AED45" w14:textId="77777777" w:rsidTr="00A323D8">
        <w:trPr>
          <w:trHeight w:val="423"/>
        </w:trPr>
        <w:tc>
          <w:tcPr>
            <w:tcW w:w="567" w:type="dxa"/>
            <w:tcBorders>
              <w:top w:val="single" w:sz="4" w:space="0" w:color="000000"/>
              <w:left w:val="single" w:sz="4" w:space="0" w:color="000000"/>
              <w:bottom w:val="single" w:sz="4" w:space="0" w:color="000000"/>
            </w:tcBorders>
            <w:vAlign w:val="center"/>
          </w:tcPr>
          <w:p w14:paraId="2F749D40" w14:textId="77777777" w:rsidR="005E3A28" w:rsidRPr="007F2AE7" w:rsidRDefault="005E3A28" w:rsidP="005140D1">
            <w:pPr>
              <w:spacing w:line="360" w:lineRule="auto"/>
              <w:jc w:val="both"/>
              <w:rPr>
                <w:rFonts w:ascii="Times New Roman" w:hAnsi="Times New Roman"/>
                <w:sz w:val="24"/>
                <w:szCs w:val="24"/>
              </w:rPr>
            </w:pPr>
            <w:r w:rsidRPr="007F2AE7">
              <w:rPr>
                <w:rFonts w:ascii="Times New Roman" w:hAnsi="Times New Roman"/>
                <w:sz w:val="24"/>
                <w:szCs w:val="24"/>
                <w:lang w:val="ro-RO"/>
              </w:rPr>
              <w:t>6</w:t>
            </w:r>
          </w:p>
        </w:tc>
        <w:tc>
          <w:tcPr>
            <w:tcW w:w="7100" w:type="dxa"/>
            <w:tcBorders>
              <w:top w:val="single" w:sz="4" w:space="0" w:color="000000"/>
              <w:left w:val="single" w:sz="4" w:space="0" w:color="000000"/>
              <w:bottom w:val="single" w:sz="4" w:space="0" w:color="000000"/>
            </w:tcBorders>
            <w:vAlign w:val="center"/>
          </w:tcPr>
          <w:p w14:paraId="27C170F3" w14:textId="77777777" w:rsidR="005E3A28" w:rsidRPr="007F2AE7" w:rsidRDefault="005E3A28" w:rsidP="005140D1">
            <w:pPr>
              <w:spacing w:line="360" w:lineRule="auto"/>
              <w:jc w:val="both"/>
              <w:rPr>
                <w:rFonts w:ascii="Times New Roman" w:hAnsi="Times New Roman"/>
                <w:sz w:val="24"/>
                <w:szCs w:val="24"/>
              </w:rPr>
            </w:pPr>
            <w:r w:rsidRPr="007F2AE7">
              <w:rPr>
                <w:rFonts w:ascii="Times New Roman" w:hAnsi="Times New Roman"/>
                <w:sz w:val="24"/>
                <w:szCs w:val="24"/>
              </w:rPr>
              <w:t>A</w:t>
            </w:r>
            <w:proofErr w:type="spellStart"/>
            <w:r w:rsidRPr="007F2AE7">
              <w:rPr>
                <w:rFonts w:ascii="Times New Roman" w:hAnsi="Times New Roman"/>
                <w:sz w:val="24"/>
                <w:szCs w:val="24"/>
                <w:lang w:val="ro-RO"/>
              </w:rPr>
              <w:t>ct</w:t>
            </w:r>
            <w:proofErr w:type="spellEnd"/>
            <w:r w:rsidRPr="007F2AE7">
              <w:rPr>
                <w:rFonts w:ascii="Times New Roman" w:hAnsi="Times New Roman"/>
                <w:sz w:val="24"/>
                <w:szCs w:val="24"/>
                <w:lang w:val="ro-RO"/>
              </w:rPr>
              <w:t xml:space="preserve"> doveditor ale </w:t>
            </w:r>
            <w:r w:rsidRPr="007F2AE7">
              <w:rPr>
                <w:rFonts w:ascii="Times New Roman" w:hAnsi="Times New Roman"/>
                <w:i/>
                <w:sz w:val="24"/>
                <w:szCs w:val="24"/>
                <w:lang w:val="ro-RO"/>
              </w:rPr>
              <w:t>dobândirii personalității juridice</w:t>
            </w:r>
            <w:r w:rsidRPr="007F2AE7">
              <w:rPr>
                <w:rFonts w:ascii="Times New Roman" w:hAnsi="Times New Roman"/>
                <w:sz w:val="24"/>
                <w:szCs w:val="24"/>
                <w:lang w:val="ro-RO"/>
              </w:rPr>
              <w:t xml:space="preserve"> – semnat, cu </w:t>
            </w:r>
            <w:proofErr w:type="spellStart"/>
            <w:r w:rsidRPr="007F2AE7">
              <w:rPr>
                <w:rFonts w:ascii="Times New Roman" w:hAnsi="Times New Roman"/>
                <w:sz w:val="24"/>
                <w:szCs w:val="24"/>
                <w:lang w:val="ro-RO"/>
              </w:rPr>
              <w:t>menţiunea</w:t>
            </w:r>
            <w:proofErr w:type="spellEnd"/>
            <w:r w:rsidRPr="007F2AE7">
              <w:rPr>
                <w:rFonts w:ascii="Times New Roman" w:hAnsi="Times New Roman"/>
                <w:sz w:val="24"/>
                <w:szCs w:val="24"/>
                <w:lang w:val="ro-RO"/>
              </w:rPr>
              <w:t xml:space="preserve"> „conform cu originalul” (după caz)</w:t>
            </w:r>
          </w:p>
        </w:tc>
        <w:tc>
          <w:tcPr>
            <w:tcW w:w="1559" w:type="dxa"/>
            <w:tcBorders>
              <w:top w:val="single" w:sz="4" w:space="0" w:color="000000"/>
              <w:left w:val="single" w:sz="4" w:space="0" w:color="000000"/>
              <w:bottom w:val="single" w:sz="4" w:space="0" w:color="000000"/>
              <w:right w:val="single" w:sz="4" w:space="0" w:color="000000"/>
            </w:tcBorders>
            <w:vAlign w:val="center"/>
          </w:tcPr>
          <w:p w14:paraId="4316E5CE" w14:textId="77777777" w:rsidR="005E3A28" w:rsidRPr="007F2AE7" w:rsidRDefault="005E3A28" w:rsidP="005140D1">
            <w:pPr>
              <w:snapToGrid w:val="0"/>
              <w:spacing w:line="360" w:lineRule="auto"/>
              <w:jc w:val="both"/>
              <w:rPr>
                <w:rFonts w:ascii="Times New Roman" w:hAnsi="Times New Roman"/>
                <w:sz w:val="24"/>
                <w:szCs w:val="24"/>
                <w:highlight w:val="yellow"/>
                <w:lang w:val="ro-RO"/>
              </w:rPr>
            </w:pPr>
          </w:p>
        </w:tc>
      </w:tr>
      <w:tr w:rsidR="005E3A28" w:rsidRPr="007F2AE7" w14:paraId="5AFA11A6" w14:textId="77777777" w:rsidTr="00A323D8">
        <w:trPr>
          <w:trHeight w:val="614"/>
        </w:trPr>
        <w:tc>
          <w:tcPr>
            <w:tcW w:w="567" w:type="dxa"/>
            <w:tcBorders>
              <w:top w:val="single" w:sz="4" w:space="0" w:color="000000"/>
              <w:left w:val="single" w:sz="4" w:space="0" w:color="000000"/>
              <w:bottom w:val="single" w:sz="4" w:space="0" w:color="000000"/>
            </w:tcBorders>
            <w:vAlign w:val="center"/>
          </w:tcPr>
          <w:p w14:paraId="66ED5D4F" w14:textId="77777777" w:rsidR="005E3A28" w:rsidRPr="007F2AE7" w:rsidRDefault="005E3A28" w:rsidP="005140D1">
            <w:pPr>
              <w:spacing w:line="360" w:lineRule="auto"/>
              <w:jc w:val="both"/>
              <w:rPr>
                <w:rFonts w:ascii="Times New Roman" w:hAnsi="Times New Roman"/>
                <w:sz w:val="24"/>
                <w:szCs w:val="24"/>
              </w:rPr>
            </w:pPr>
            <w:r w:rsidRPr="007F2AE7">
              <w:rPr>
                <w:rFonts w:ascii="Times New Roman" w:hAnsi="Times New Roman"/>
                <w:sz w:val="24"/>
                <w:szCs w:val="24"/>
                <w:lang w:val="ro-RO"/>
              </w:rPr>
              <w:t>7</w:t>
            </w:r>
          </w:p>
        </w:tc>
        <w:tc>
          <w:tcPr>
            <w:tcW w:w="7100" w:type="dxa"/>
            <w:tcBorders>
              <w:top w:val="single" w:sz="4" w:space="0" w:color="000000"/>
              <w:left w:val="single" w:sz="4" w:space="0" w:color="000000"/>
              <w:bottom w:val="single" w:sz="4" w:space="0" w:color="000000"/>
            </w:tcBorders>
            <w:vAlign w:val="center"/>
          </w:tcPr>
          <w:p w14:paraId="3B219975" w14:textId="0C56AAEB" w:rsidR="005E3A28" w:rsidRPr="007F2AE7" w:rsidRDefault="005E3A28" w:rsidP="005140D1">
            <w:pPr>
              <w:spacing w:line="360" w:lineRule="auto"/>
              <w:jc w:val="both"/>
              <w:rPr>
                <w:rFonts w:ascii="Times New Roman" w:hAnsi="Times New Roman"/>
                <w:sz w:val="24"/>
                <w:szCs w:val="24"/>
                <w:lang w:val="ro-RO"/>
              </w:rPr>
            </w:pPr>
            <w:proofErr w:type="spellStart"/>
            <w:r w:rsidRPr="007F2AE7">
              <w:rPr>
                <w:rFonts w:ascii="Times New Roman" w:hAnsi="Times New Roman"/>
                <w:sz w:val="24"/>
                <w:szCs w:val="24"/>
                <w:lang w:val="ro-RO"/>
              </w:rPr>
              <w:t>Declaraţie</w:t>
            </w:r>
            <w:proofErr w:type="spellEnd"/>
            <w:r w:rsidRPr="007F2AE7">
              <w:rPr>
                <w:rFonts w:ascii="Times New Roman" w:hAnsi="Times New Roman"/>
                <w:sz w:val="24"/>
                <w:szCs w:val="24"/>
                <w:lang w:val="ro-RO"/>
              </w:rPr>
              <w:t xml:space="preserve"> pe propria răspundere din care să rezulte că solicitantul nu are datorii la bugetul de stat, la bugetul local al </w:t>
            </w:r>
            <w:r w:rsidR="007F2AE7" w:rsidRPr="007F2AE7">
              <w:rPr>
                <w:rFonts w:ascii="Times New Roman" w:hAnsi="Times New Roman"/>
                <w:sz w:val="24"/>
                <w:szCs w:val="24"/>
                <w:lang w:val="ro-RO"/>
              </w:rPr>
              <w:t>Orașului Săliște</w:t>
            </w:r>
            <w:r w:rsidRPr="007F2AE7">
              <w:rPr>
                <w:rFonts w:ascii="Times New Roman" w:hAnsi="Times New Roman"/>
                <w:sz w:val="24"/>
                <w:szCs w:val="24"/>
                <w:lang w:val="ro-RO"/>
              </w:rPr>
              <w:t xml:space="preserve">/ la bugetul local al unității administrativ teritoriale în care </w:t>
            </w:r>
            <w:proofErr w:type="spellStart"/>
            <w:r w:rsidRPr="007F2AE7">
              <w:rPr>
                <w:rFonts w:ascii="Times New Roman" w:hAnsi="Times New Roman"/>
                <w:sz w:val="24"/>
                <w:szCs w:val="24"/>
                <w:lang w:val="ro-RO"/>
              </w:rPr>
              <w:t>îşi</w:t>
            </w:r>
            <w:proofErr w:type="spellEnd"/>
            <w:r w:rsidRPr="007F2AE7">
              <w:rPr>
                <w:rFonts w:ascii="Times New Roman" w:hAnsi="Times New Roman"/>
                <w:sz w:val="24"/>
                <w:szCs w:val="24"/>
                <w:lang w:val="ro-RO"/>
              </w:rPr>
              <w:t xml:space="preserve"> are sediul / domiciliul / </w:t>
            </w:r>
            <w:proofErr w:type="spellStart"/>
            <w:r w:rsidRPr="007F2AE7">
              <w:rPr>
                <w:rFonts w:ascii="Times New Roman" w:hAnsi="Times New Roman"/>
                <w:sz w:val="24"/>
                <w:szCs w:val="24"/>
                <w:lang w:val="ro-RO"/>
              </w:rPr>
              <w:t>reşedinţa</w:t>
            </w:r>
            <w:proofErr w:type="spellEnd"/>
            <w:r w:rsidRPr="007F2AE7">
              <w:rPr>
                <w:rFonts w:ascii="Times New Roman" w:hAnsi="Times New Roman"/>
                <w:sz w:val="24"/>
                <w:szCs w:val="24"/>
                <w:lang w:val="ro-RO"/>
              </w:rPr>
              <w:t xml:space="preserve"> </w:t>
            </w:r>
            <w:r w:rsidRPr="007F2AE7">
              <w:rPr>
                <w:rFonts w:ascii="Times New Roman" w:hAnsi="Times New Roman"/>
                <w:b/>
                <w:sz w:val="24"/>
                <w:szCs w:val="24"/>
                <w:lang w:val="ro-RO"/>
              </w:rPr>
              <w:t>– semnată de către reprezentantul legal</w:t>
            </w:r>
            <w:r w:rsidRPr="007F2AE7">
              <w:rPr>
                <w:rFonts w:ascii="Times New Roman" w:hAnsi="Times New Roman"/>
                <w:sz w:val="24"/>
                <w:szCs w:val="24"/>
                <w:lang w:val="ro-RO"/>
              </w:rPr>
              <w:t>(Anexa 7)</w:t>
            </w:r>
          </w:p>
        </w:tc>
        <w:tc>
          <w:tcPr>
            <w:tcW w:w="1559" w:type="dxa"/>
            <w:tcBorders>
              <w:top w:val="single" w:sz="4" w:space="0" w:color="000000"/>
              <w:left w:val="single" w:sz="4" w:space="0" w:color="000000"/>
              <w:bottom w:val="single" w:sz="4" w:space="0" w:color="000000"/>
              <w:right w:val="single" w:sz="4" w:space="0" w:color="000000"/>
            </w:tcBorders>
            <w:vAlign w:val="center"/>
          </w:tcPr>
          <w:p w14:paraId="1308FDB7" w14:textId="77777777" w:rsidR="005E3A28" w:rsidRPr="007F2AE7" w:rsidRDefault="005E3A28" w:rsidP="005140D1">
            <w:pPr>
              <w:snapToGrid w:val="0"/>
              <w:spacing w:line="360" w:lineRule="auto"/>
              <w:jc w:val="both"/>
              <w:rPr>
                <w:rFonts w:ascii="Times New Roman" w:hAnsi="Times New Roman"/>
                <w:color w:val="00B0F0"/>
                <w:sz w:val="24"/>
                <w:szCs w:val="24"/>
                <w:highlight w:val="yellow"/>
                <w:lang w:val="ro-RO"/>
              </w:rPr>
            </w:pPr>
          </w:p>
        </w:tc>
      </w:tr>
      <w:tr w:rsidR="005E3A28" w:rsidRPr="007F2AE7" w14:paraId="1211C886" w14:textId="77777777" w:rsidTr="00A323D8">
        <w:trPr>
          <w:trHeight w:val="271"/>
        </w:trPr>
        <w:tc>
          <w:tcPr>
            <w:tcW w:w="567" w:type="dxa"/>
            <w:tcBorders>
              <w:top w:val="single" w:sz="4" w:space="0" w:color="000000"/>
              <w:left w:val="single" w:sz="4" w:space="0" w:color="000000"/>
              <w:bottom w:val="single" w:sz="4" w:space="0" w:color="000000"/>
            </w:tcBorders>
            <w:vAlign w:val="center"/>
          </w:tcPr>
          <w:p w14:paraId="4683E1AD" w14:textId="77777777" w:rsidR="005E3A28" w:rsidRPr="007F2AE7" w:rsidRDefault="005E3A28" w:rsidP="005140D1">
            <w:pPr>
              <w:spacing w:line="360" w:lineRule="auto"/>
              <w:jc w:val="both"/>
              <w:rPr>
                <w:rFonts w:ascii="Times New Roman" w:hAnsi="Times New Roman"/>
                <w:sz w:val="24"/>
                <w:szCs w:val="24"/>
              </w:rPr>
            </w:pPr>
            <w:r w:rsidRPr="007F2AE7">
              <w:rPr>
                <w:rFonts w:ascii="Times New Roman" w:hAnsi="Times New Roman"/>
                <w:sz w:val="24"/>
                <w:szCs w:val="24"/>
                <w:lang w:val="ro-RO"/>
              </w:rPr>
              <w:t>8</w:t>
            </w:r>
          </w:p>
        </w:tc>
        <w:tc>
          <w:tcPr>
            <w:tcW w:w="7100" w:type="dxa"/>
            <w:tcBorders>
              <w:top w:val="single" w:sz="4" w:space="0" w:color="000000"/>
              <w:left w:val="single" w:sz="4" w:space="0" w:color="000000"/>
              <w:bottom w:val="single" w:sz="4" w:space="0" w:color="000000"/>
            </w:tcBorders>
            <w:vAlign w:val="center"/>
          </w:tcPr>
          <w:p w14:paraId="4C75718E" w14:textId="77777777" w:rsidR="005E3A28" w:rsidRPr="007F2AE7" w:rsidRDefault="005E3A28" w:rsidP="005140D1">
            <w:pPr>
              <w:spacing w:line="360" w:lineRule="auto"/>
              <w:jc w:val="both"/>
              <w:rPr>
                <w:rFonts w:ascii="Times New Roman" w:hAnsi="Times New Roman"/>
                <w:sz w:val="24"/>
                <w:szCs w:val="24"/>
                <w:lang w:val="fr-FR"/>
              </w:rPr>
            </w:pPr>
            <w:r w:rsidRPr="007F2AE7">
              <w:rPr>
                <w:rFonts w:ascii="Times New Roman" w:hAnsi="Times New Roman"/>
                <w:i/>
                <w:sz w:val="24"/>
                <w:szCs w:val="24"/>
                <w:lang w:val="ro-RO"/>
              </w:rPr>
              <w:t>Raport de activitate al solicitantului</w:t>
            </w:r>
            <w:r w:rsidRPr="007F2AE7">
              <w:rPr>
                <w:rFonts w:ascii="Times New Roman" w:hAnsi="Times New Roman"/>
                <w:sz w:val="24"/>
                <w:szCs w:val="24"/>
                <w:lang w:val="ro-RO"/>
              </w:rPr>
              <w:t xml:space="preserve"> (</w:t>
            </w:r>
            <w:proofErr w:type="spellStart"/>
            <w:r w:rsidRPr="007F2AE7">
              <w:rPr>
                <w:rFonts w:ascii="Times New Roman" w:hAnsi="Times New Roman"/>
                <w:sz w:val="24"/>
                <w:szCs w:val="24"/>
                <w:lang w:val="ro-RO"/>
              </w:rPr>
              <w:t>instituţiei</w:t>
            </w:r>
            <w:proofErr w:type="spellEnd"/>
            <w:r w:rsidRPr="007F2AE7">
              <w:rPr>
                <w:rFonts w:ascii="Times New Roman" w:hAnsi="Times New Roman"/>
                <w:sz w:val="24"/>
                <w:szCs w:val="24"/>
                <w:lang w:val="ro-RO"/>
              </w:rPr>
              <w:t xml:space="preserve">, </w:t>
            </w:r>
            <w:proofErr w:type="spellStart"/>
            <w:r w:rsidRPr="007F2AE7">
              <w:rPr>
                <w:rFonts w:ascii="Times New Roman" w:hAnsi="Times New Roman"/>
                <w:sz w:val="24"/>
                <w:szCs w:val="24"/>
                <w:lang w:val="ro-RO"/>
              </w:rPr>
              <w:t>organizaţiei</w:t>
            </w:r>
            <w:proofErr w:type="spellEnd"/>
            <w:r w:rsidRPr="007F2AE7">
              <w:rPr>
                <w:rFonts w:ascii="Times New Roman" w:hAnsi="Times New Roman"/>
                <w:sz w:val="24"/>
                <w:szCs w:val="24"/>
                <w:lang w:val="ro-RO"/>
              </w:rPr>
              <w:t xml:space="preserve"> etc.);</w:t>
            </w:r>
          </w:p>
        </w:tc>
        <w:tc>
          <w:tcPr>
            <w:tcW w:w="1559" w:type="dxa"/>
            <w:tcBorders>
              <w:top w:val="single" w:sz="4" w:space="0" w:color="000000"/>
              <w:left w:val="single" w:sz="4" w:space="0" w:color="000000"/>
              <w:bottom w:val="single" w:sz="4" w:space="0" w:color="000000"/>
              <w:right w:val="single" w:sz="4" w:space="0" w:color="000000"/>
            </w:tcBorders>
            <w:vAlign w:val="center"/>
          </w:tcPr>
          <w:p w14:paraId="509227E8" w14:textId="77777777" w:rsidR="005E3A28" w:rsidRPr="007F2AE7" w:rsidRDefault="005E3A28" w:rsidP="005140D1">
            <w:pPr>
              <w:snapToGrid w:val="0"/>
              <w:spacing w:line="360" w:lineRule="auto"/>
              <w:jc w:val="both"/>
              <w:rPr>
                <w:rFonts w:ascii="Times New Roman" w:hAnsi="Times New Roman"/>
                <w:sz w:val="24"/>
                <w:szCs w:val="24"/>
                <w:highlight w:val="yellow"/>
                <w:lang w:val="ro-RO"/>
              </w:rPr>
            </w:pPr>
          </w:p>
        </w:tc>
      </w:tr>
      <w:tr w:rsidR="005E3A28" w:rsidRPr="007F2AE7" w14:paraId="6F1E3F0D" w14:textId="77777777" w:rsidTr="00A323D8">
        <w:trPr>
          <w:trHeight w:val="277"/>
        </w:trPr>
        <w:tc>
          <w:tcPr>
            <w:tcW w:w="567" w:type="dxa"/>
            <w:tcBorders>
              <w:top w:val="single" w:sz="4" w:space="0" w:color="000000"/>
              <w:left w:val="single" w:sz="4" w:space="0" w:color="000000"/>
              <w:bottom w:val="single" w:sz="4" w:space="0" w:color="000000"/>
            </w:tcBorders>
            <w:vAlign w:val="center"/>
          </w:tcPr>
          <w:p w14:paraId="4F467CF8" w14:textId="77777777" w:rsidR="005E3A28" w:rsidRPr="007F2AE7" w:rsidRDefault="005E3A28" w:rsidP="005140D1">
            <w:pPr>
              <w:spacing w:line="360" w:lineRule="auto"/>
              <w:jc w:val="both"/>
              <w:rPr>
                <w:rFonts w:ascii="Times New Roman" w:hAnsi="Times New Roman"/>
                <w:sz w:val="24"/>
                <w:szCs w:val="24"/>
              </w:rPr>
            </w:pPr>
            <w:r w:rsidRPr="007F2AE7">
              <w:rPr>
                <w:rFonts w:ascii="Times New Roman" w:hAnsi="Times New Roman"/>
                <w:sz w:val="24"/>
                <w:szCs w:val="24"/>
                <w:lang w:val="ro-RO"/>
              </w:rPr>
              <w:t>9</w:t>
            </w:r>
          </w:p>
        </w:tc>
        <w:tc>
          <w:tcPr>
            <w:tcW w:w="7100" w:type="dxa"/>
            <w:tcBorders>
              <w:top w:val="single" w:sz="4" w:space="0" w:color="000000"/>
              <w:left w:val="single" w:sz="4" w:space="0" w:color="000000"/>
              <w:bottom w:val="single" w:sz="4" w:space="0" w:color="000000"/>
            </w:tcBorders>
            <w:vAlign w:val="center"/>
          </w:tcPr>
          <w:p w14:paraId="5E350A16" w14:textId="77777777" w:rsidR="005E3A28" w:rsidRPr="007F2AE7" w:rsidRDefault="005E3A28" w:rsidP="005140D1">
            <w:pPr>
              <w:spacing w:line="360" w:lineRule="auto"/>
              <w:jc w:val="both"/>
              <w:rPr>
                <w:rFonts w:ascii="Times New Roman" w:hAnsi="Times New Roman"/>
                <w:sz w:val="24"/>
                <w:szCs w:val="24"/>
                <w:lang w:val="fr-FR"/>
              </w:rPr>
            </w:pPr>
            <w:r w:rsidRPr="007F2AE7">
              <w:rPr>
                <w:rFonts w:ascii="Times New Roman" w:hAnsi="Times New Roman"/>
                <w:i/>
                <w:sz w:val="24"/>
                <w:szCs w:val="24"/>
                <w:lang w:val="ro-RO"/>
              </w:rPr>
              <w:t>Curriculum vitae</w:t>
            </w:r>
            <w:r w:rsidRPr="007F2AE7">
              <w:rPr>
                <w:rFonts w:ascii="Times New Roman" w:hAnsi="Times New Roman"/>
                <w:sz w:val="24"/>
                <w:szCs w:val="24"/>
                <w:lang w:val="ro-RO"/>
              </w:rPr>
              <w:t xml:space="preserve"> al coordonatorului de proiect;</w:t>
            </w:r>
          </w:p>
        </w:tc>
        <w:tc>
          <w:tcPr>
            <w:tcW w:w="1559" w:type="dxa"/>
            <w:tcBorders>
              <w:top w:val="single" w:sz="4" w:space="0" w:color="000000"/>
              <w:left w:val="single" w:sz="4" w:space="0" w:color="000000"/>
              <w:bottom w:val="single" w:sz="4" w:space="0" w:color="000000"/>
              <w:right w:val="single" w:sz="4" w:space="0" w:color="000000"/>
            </w:tcBorders>
            <w:vAlign w:val="center"/>
          </w:tcPr>
          <w:p w14:paraId="33D0DF96" w14:textId="77777777" w:rsidR="005E3A28" w:rsidRPr="007F2AE7" w:rsidRDefault="005E3A28" w:rsidP="005140D1">
            <w:pPr>
              <w:snapToGrid w:val="0"/>
              <w:spacing w:line="360" w:lineRule="auto"/>
              <w:jc w:val="both"/>
              <w:rPr>
                <w:rFonts w:ascii="Times New Roman" w:hAnsi="Times New Roman"/>
                <w:sz w:val="24"/>
                <w:szCs w:val="24"/>
                <w:highlight w:val="yellow"/>
                <w:lang w:val="ro-RO"/>
              </w:rPr>
            </w:pPr>
          </w:p>
        </w:tc>
      </w:tr>
      <w:tr w:rsidR="006374CB" w:rsidRPr="007F2AE7" w14:paraId="135BEE31" w14:textId="77777777" w:rsidTr="00A323D8">
        <w:trPr>
          <w:trHeight w:val="269"/>
        </w:trPr>
        <w:tc>
          <w:tcPr>
            <w:tcW w:w="567" w:type="dxa"/>
            <w:tcBorders>
              <w:top w:val="single" w:sz="4" w:space="0" w:color="000000"/>
              <w:left w:val="single" w:sz="4" w:space="0" w:color="000000"/>
              <w:bottom w:val="single" w:sz="4" w:space="0" w:color="000000"/>
            </w:tcBorders>
            <w:vAlign w:val="center"/>
          </w:tcPr>
          <w:p w14:paraId="7665D373" w14:textId="77777777" w:rsidR="005E3A28" w:rsidRPr="007F2AE7" w:rsidRDefault="005E3A28" w:rsidP="005140D1">
            <w:pPr>
              <w:spacing w:line="360" w:lineRule="auto"/>
              <w:jc w:val="both"/>
              <w:rPr>
                <w:rFonts w:ascii="Times New Roman" w:hAnsi="Times New Roman"/>
                <w:color w:val="000000" w:themeColor="text1"/>
                <w:sz w:val="24"/>
                <w:szCs w:val="24"/>
              </w:rPr>
            </w:pPr>
            <w:r w:rsidRPr="007F2AE7">
              <w:rPr>
                <w:rFonts w:ascii="Times New Roman" w:hAnsi="Times New Roman"/>
                <w:color w:val="000000" w:themeColor="text1"/>
                <w:sz w:val="24"/>
                <w:szCs w:val="24"/>
                <w:lang w:val="ro-RO"/>
              </w:rPr>
              <w:t>10</w:t>
            </w:r>
          </w:p>
        </w:tc>
        <w:tc>
          <w:tcPr>
            <w:tcW w:w="7100" w:type="dxa"/>
            <w:tcBorders>
              <w:top w:val="single" w:sz="4" w:space="0" w:color="000000"/>
              <w:left w:val="single" w:sz="4" w:space="0" w:color="000000"/>
              <w:bottom w:val="single" w:sz="4" w:space="0" w:color="000000"/>
            </w:tcBorders>
            <w:vAlign w:val="center"/>
          </w:tcPr>
          <w:p w14:paraId="3B6DDB30" w14:textId="77777777" w:rsidR="005E3A28" w:rsidRPr="007F2AE7" w:rsidRDefault="005E3A28" w:rsidP="005140D1">
            <w:pPr>
              <w:spacing w:line="360" w:lineRule="auto"/>
              <w:jc w:val="both"/>
              <w:rPr>
                <w:rFonts w:ascii="Times New Roman" w:hAnsi="Times New Roman"/>
                <w:color w:val="000000" w:themeColor="text1"/>
                <w:sz w:val="24"/>
                <w:szCs w:val="24"/>
              </w:rPr>
            </w:pPr>
            <w:r w:rsidRPr="007F2AE7">
              <w:rPr>
                <w:rFonts w:ascii="Times New Roman" w:eastAsia="Arial Narrow" w:hAnsi="Times New Roman"/>
                <w:color w:val="000000" w:themeColor="text1"/>
                <w:sz w:val="24"/>
                <w:szCs w:val="24"/>
                <w:lang w:val="ro-RO"/>
              </w:rPr>
              <w:t xml:space="preserve"> </w:t>
            </w:r>
            <w:r w:rsidRPr="007F2AE7">
              <w:rPr>
                <w:rFonts w:ascii="Times New Roman" w:hAnsi="Times New Roman"/>
                <w:i/>
                <w:color w:val="000000" w:themeColor="text1"/>
                <w:sz w:val="24"/>
                <w:szCs w:val="24"/>
                <w:lang w:val="ro-RO"/>
              </w:rPr>
              <w:t>Alte documente</w:t>
            </w:r>
            <w:r w:rsidRPr="007F2AE7">
              <w:rPr>
                <w:rFonts w:ascii="Times New Roman" w:hAnsi="Times New Roman"/>
                <w:color w:val="000000" w:themeColor="text1"/>
                <w:sz w:val="24"/>
                <w:szCs w:val="24"/>
                <w:lang w:val="ro-RO"/>
              </w:rPr>
              <w:t xml:space="preserve"> considerate relevante de către solicitant (ex: apariții în presă, înregistrări </w:t>
            </w:r>
            <w:proofErr w:type="spellStart"/>
            <w:r w:rsidRPr="007F2AE7">
              <w:rPr>
                <w:rFonts w:ascii="Times New Roman" w:hAnsi="Times New Roman"/>
                <w:color w:val="000000" w:themeColor="text1"/>
                <w:sz w:val="24"/>
                <w:szCs w:val="24"/>
                <w:lang w:val="ro-RO"/>
              </w:rPr>
              <w:t>foto</w:t>
            </w:r>
            <w:proofErr w:type="spellEnd"/>
            <w:r w:rsidRPr="007F2AE7">
              <w:rPr>
                <w:rFonts w:ascii="Times New Roman" w:hAnsi="Times New Roman"/>
                <w:color w:val="000000" w:themeColor="text1"/>
                <w:sz w:val="24"/>
                <w:szCs w:val="24"/>
                <w:lang w:val="ro-RO"/>
              </w:rPr>
              <w:t xml:space="preserve"> / video ale unor ediții anterioare ale evenimentului).</w:t>
            </w:r>
          </w:p>
        </w:tc>
        <w:tc>
          <w:tcPr>
            <w:tcW w:w="1559" w:type="dxa"/>
            <w:tcBorders>
              <w:top w:val="single" w:sz="4" w:space="0" w:color="000000"/>
              <w:left w:val="single" w:sz="4" w:space="0" w:color="000000"/>
              <w:bottom w:val="single" w:sz="4" w:space="0" w:color="000000"/>
              <w:right w:val="single" w:sz="4" w:space="0" w:color="000000"/>
            </w:tcBorders>
            <w:vAlign w:val="center"/>
          </w:tcPr>
          <w:p w14:paraId="007E9662" w14:textId="77777777" w:rsidR="005E3A28" w:rsidRPr="007F2AE7" w:rsidRDefault="005E3A28" w:rsidP="005140D1">
            <w:pPr>
              <w:snapToGrid w:val="0"/>
              <w:spacing w:line="360" w:lineRule="auto"/>
              <w:jc w:val="both"/>
              <w:rPr>
                <w:rFonts w:ascii="Times New Roman" w:hAnsi="Times New Roman"/>
                <w:color w:val="000000" w:themeColor="text1"/>
                <w:sz w:val="24"/>
                <w:szCs w:val="24"/>
                <w:lang w:val="ro-RO"/>
              </w:rPr>
            </w:pPr>
          </w:p>
        </w:tc>
      </w:tr>
    </w:tbl>
    <w:p w14:paraId="736B061A" w14:textId="04317B9A" w:rsidR="007E4421" w:rsidRPr="007F2AE7" w:rsidRDefault="00B847D8" w:rsidP="00B847D8">
      <w:pPr>
        <w:spacing w:line="276" w:lineRule="auto"/>
        <w:ind w:left="-284"/>
        <w:jc w:val="both"/>
        <w:rPr>
          <w:rStyle w:val="Robust"/>
          <w:b w:val="0"/>
          <w:bCs w:val="0"/>
          <w:color w:val="000000" w:themeColor="text1"/>
          <w:sz w:val="24"/>
          <w:szCs w:val="24"/>
          <w:lang w:val="ro-RO"/>
        </w:rPr>
      </w:pPr>
      <w:r w:rsidRPr="007F2AE7">
        <w:rPr>
          <w:rFonts w:ascii="Times New Roman" w:hAnsi="Times New Roman"/>
          <w:b/>
          <w:bCs/>
          <w:color w:val="000000" w:themeColor="text1"/>
          <w:sz w:val="24"/>
          <w:szCs w:val="24"/>
          <w:shd w:val="clear" w:color="auto" w:fill="FFFFFF"/>
          <w:lang w:val="ro-RO"/>
        </w:rPr>
        <w:t xml:space="preserve">* </w:t>
      </w:r>
      <w:r w:rsidRPr="00A323D8">
        <w:rPr>
          <w:rFonts w:ascii="Times New Roman" w:hAnsi="Times New Roman"/>
          <w:color w:val="000000" w:themeColor="text1"/>
          <w:sz w:val="24"/>
          <w:szCs w:val="24"/>
          <w:lang w:val="ro-RO"/>
        </w:rPr>
        <w:t>Neconcordanța dintre conținutul Cererii de finanțare, semnată electronic de către reprezentantul legal și cea depusă în format editabil (Word), poate conduce la respingerea propunerii de proiect pe motiv de neconformitate administrativă.</w:t>
      </w:r>
    </w:p>
    <w:p w14:paraId="45738454" w14:textId="0FEF8918" w:rsidR="00B20640" w:rsidRPr="00A323D8" w:rsidRDefault="00B20640" w:rsidP="00A323D8">
      <w:pPr>
        <w:pStyle w:val="Titlu1"/>
        <w:rPr>
          <w:rStyle w:val="Robust"/>
          <w:b/>
          <w:bCs/>
        </w:rPr>
      </w:pPr>
      <w:bookmarkStart w:id="11" w:name="_Toc229056895"/>
      <w:proofErr w:type="spellStart"/>
      <w:r w:rsidRPr="00A323D8">
        <w:rPr>
          <w:rStyle w:val="Robust"/>
          <w:b/>
          <w:bCs/>
        </w:rPr>
        <w:t>Secțiunea</w:t>
      </w:r>
      <w:proofErr w:type="spellEnd"/>
      <w:r w:rsidRPr="00A323D8">
        <w:rPr>
          <w:rStyle w:val="Robust"/>
          <w:b/>
          <w:bCs/>
        </w:rPr>
        <w:t xml:space="preserve"> III - </w:t>
      </w:r>
      <w:proofErr w:type="spellStart"/>
      <w:r w:rsidRPr="00A323D8">
        <w:rPr>
          <w:rStyle w:val="Robust"/>
          <w:b/>
          <w:bCs/>
        </w:rPr>
        <w:t>Criteriile</w:t>
      </w:r>
      <w:proofErr w:type="spellEnd"/>
      <w:r w:rsidRPr="00A323D8">
        <w:rPr>
          <w:rStyle w:val="Robust"/>
          <w:b/>
          <w:bCs/>
        </w:rPr>
        <w:t xml:space="preserve"> de </w:t>
      </w:r>
      <w:proofErr w:type="spellStart"/>
      <w:r w:rsidRPr="00A323D8">
        <w:rPr>
          <w:rStyle w:val="Robust"/>
          <w:b/>
          <w:bCs/>
        </w:rPr>
        <w:t>acordare</w:t>
      </w:r>
      <w:proofErr w:type="spellEnd"/>
      <w:r w:rsidRPr="00A323D8">
        <w:rPr>
          <w:rStyle w:val="Robust"/>
          <w:b/>
          <w:bCs/>
        </w:rPr>
        <w:t xml:space="preserve"> a </w:t>
      </w:r>
      <w:proofErr w:type="spellStart"/>
      <w:r w:rsidRPr="00A323D8">
        <w:rPr>
          <w:rStyle w:val="Robust"/>
          <w:b/>
          <w:bCs/>
        </w:rPr>
        <w:t>finanţărilor</w:t>
      </w:r>
      <w:proofErr w:type="spellEnd"/>
      <w:r w:rsidRPr="00A323D8">
        <w:rPr>
          <w:rStyle w:val="Robust"/>
          <w:b/>
          <w:bCs/>
        </w:rPr>
        <w:t xml:space="preserve"> </w:t>
      </w:r>
      <w:proofErr w:type="spellStart"/>
      <w:r w:rsidRPr="00A323D8">
        <w:rPr>
          <w:rStyle w:val="Robust"/>
          <w:b/>
          <w:bCs/>
        </w:rPr>
        <w:t>nerambursabile</w:t>
      </w:r>
      <w:bookmarkEnd w:id="11"/>
      <w:proofErr w:type="spellEnd"/>
    </w:p>
    <w:p w14:paraId="225AA02F" w14:textId="6FBCEDC6" w:rsidR="00D7466A" w:rsidRPr="007F2AE7" w:rsidRDefault="00B20640" w:rsidP="0092734C">
      <w:pPr>
        <w:spacing w:line="360" w:lineRule="auto"/>
        <w:jc w:val="both"/>
        <w:rPr>
          <w:rFonts w:ascii="Times New Roman" w:hAnsi="Times New Roman"/>
          <w:b/>
          <w:bCs/>
          <w:color w:val="C45911" w:themeColor="accent2" w:themeShade="BF"/>
          <w:sz w:val="24"/>
          <w:szCs w:val="24"/>
          <w:u w:val="single"/>
          <w:lang w:val="ro-RO"/>
        </w:rPr>
      </w:pPr>
      <w:r w:rsidRPr="007F2AE7">
        <w:rPr>
          <w:rFonts w:ascii="Times New Roman" w:hAnsi="Times New Roman"/>
          <w:b/>
          <w:bCs/>
          <w:sz w:val="24"/>
          <w:szCs w:val="24"/>
          <w:lang w:val="ro-RO"/>
        </w:rPr>
        <w:t>Art.</w:t>
      </w:r>
      <w:r w:rsidR="00C15182" w:rsidRPr="007F2AE7">
        <w:rPr>
          <w:rFonts w:ascii="Times New Roman" w:hAnsi="Times New Roman"/>
          <w:b/>
          <w:bCs/>
          <w:sz w:val="24"/>
          <w:szCs w:val="24"/>
          <w:lang w:val="ro-RO"/>
        </w:rPr>
        <w:t xml:space="preserve"> 1</w:t>
      </w:r>
      <w:r w:rsidR="00377DBF" w:rsidRPr="007F2AE7">
        <w:rPr>
          <w:rFonts w:ascii="Times New Roman" w:hAnsi="Times New Roman"/>
          <w:b/>
          <w:bCs/>
          <w:sz w:val="24"/>
          <w:szCs w:val="24"/>
          <w:lang w:val="ro-RO"/>
        </w:rPr>
        <w:t>7</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 xml:space="preserve">Criteriile specifice de evaluare sunt stabilite la Secțiunea </w:t>
      </w:r>
      <w:r w:rsidR="006056B7" w:rsidRPr="007F2AE7">
        <w:rPr>
          <w:rFonts w:ascii="Times New Roman" w:hAnsi="Times New Roman"/>
          <w:bCs/>
          <w:sz w:val="24"/>
          <w:szCs w:val="24"/>
          <w:lang w:val="ro-RO"/>
        </w:rPr>
        <w:t>I</w:t>
      </w:r>
      <w:r w:rsidRPr="007F2AE7">
        <w:rPr>
          <w:rFonts w:ascii="Times New Roman" w:hAnsi="Times New Roman"/>
          <w:bCs/>
          <w:sz w:val="24"/>
          <w:szCs w:val="24"/>
          <w:lang w:val="ro-RO"/>
        </w:rPr>
        <w:t xml:space="preserve">V – </w:t>
      </w:r>
      <w:r w:rsidR="00602EF6" w:rsidRPr="007F2AE7">
        <w:rPr>
          <w:rFonts w:ascii="Times New Roman" w:hAnsi="Times New Roman"/>
          <w:b/>
          <w:bCs/>
          <w:color w:val="C45911" w:themeColor="accent2" w:themeShade="BF"/>
          <w:sz w:val="24"/>
          <w:szCs w:val="24"/>
          <w:u w:val="single"/>
          <w:lang w:val="ro-RO"/>
        </w:rPr>
        <w:t>Procedura evaluării și selecționării proiectelor culturale</w:t>
      </w:r>
    </w:p>
    <w:p w14:paraId="02B45D8B" w14:textId="352A4538" w:rsidR="006056B7" w:rsidRPr="007F2AE7" w:rsidRDefault="00B20640" w:rsidP="00F337D4">
      <w:pPr>
        <w:spacing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377DBF" w:rsidRPr="007F2AE7">
        <w:rPr>
          <w:rFonts w:ascii="Times New Roman" w:hAnsi="Times New Roman"/>
          <w:b/>
          <w:bCs/>
          <w:sz w:val="24"/>
          <w:szCs w:val="24"/>
          <w:lang w:val="ro-RO"/>
        </w:rPr>
        <w:t>18</w:t>
      </w:r>
      <w:r w:rsidRPr="007F2AE7">
        <w:rPr>
          <w:rFonts w:ascii="Times New Roman" w:hAnsi="Times New Roman"/>
          <w:sz w:val="24"/>
          <w:szCs w:val="24"/>
          <w:lang w:val="ro-RO"/>
        </w:rPr>
        <w:t xml:space="preserve">. </w:t>
      </w:r>
    </w:p>
    <w:p w14:paraId="24C6C388" w14:textId="121FAFAB" w:rsidR="00187093" w:rsidRPr="007F2AE7" w:rsidRDefault="00777D45" w:rsidP="00F337D4">
      <w:pPr>
        <w:spacing w:line="360" w:lineRule="auto"/>
        <w:jc w:val="both"/>
        <w:rPr>
          <w:rFonts w:ascii="Times New Roman" w:hAnsi="Times New Roman"/>
          <w:sz w:val="24"/>
          <w:szCs w:val="24"/>
          <w:lang w:val="ro-RO"/>
        </w:rPr>
      </w:pPr>
      <w:r w:rsidRPr="007F2AE7">
        <w:rPr>
          <w:rFonts w:ascii="Times New Roman" w:hAnsi="Times New Roman"/>
          <w:sz w:val="24"/>
          <w:szCs w:val="24"/>
          <w:lang w:val="ro-RO"/>
        </w:rPr>
        <w:t>1)</w:t>
      </w:r>
      <w:r w:rsidR="00B20640" w:rsidRPr="007F2AE7">
        <w:rPr>
          <w:rFonts w:ascii="Times New Roman" w:hAnsi="Times New Roman"/>
          <w:sz w:val="24"/>
          <w:szCs w:val="24"/>
          <w:lang w:val="ro-RO"/>
        </w:rPr>
        <w:t xml:space="preserve"> </w:t>
      </w:r>
      <w:r w:rsidR="00187093" w:rsidRPr="007F2AE7">
        <w:rPr>
          <w:rFonts w:ascii="Times New Roman" w:hAnsi="Times New Roman"/>
          <w:bCs/>
          <w:sz w:val="24"/>
          <w:szCs w:val="24"/>
          <w:lang w:val="ro-RO"/>
        </w:rPr>
        <w:t xml:space="preserve">Pentru a participa la selecția </w:t>
      </w:r>
      <w:r w:rsidR="00263C1A" w:rsidRPr="007F2AE7">
        <w:rPr>
          <w:rFonts w:ascii="Times New Roman" w:hAnsi="Times New Roman"/>
          <w:bCs/>
          <w:sz w:val="24"/>
          <w:szCs w:val="24"/>
          <w:lang w:val="ro-RO"/>
        </w:rPr>
        <w:t>proiectelor culturale</w:t>
      </w:r>
      <w:r w:rsidR="00187093" w:rsidRPr="007F2AE7">
        <w:rPr>
          <w:rFonts w:ascii="Times New Roman" w:hAnsi="Times New Roman"/>
          <w:bCs/>
          <w:sz w:val="24"/>
          <w:szCs w:val="24"/>
          <w:lang w:val="ro-RO"/>
        </w:rPr>
        <w:t xml:space="preserve">, solicitanții trebuie să îndeplinească, cumulativ, următoarele criterii: </w:t>
      </w:r>
    </w:p>
    <w:p w14:paraId="0FA07304" w14:textId="65F36189" w:rsidR="00CD4C85" w:rsidRPr="007F2AE7" w:rsidRDefault="00187093" w:rsidP="007048CA">
      <w:pPr>
        <w:spacing w:after="0" w:line="360" w:lineRule="auto"/>
        <w:jc w:val="both"/>
        <w:rPr>
          <w:rFonts w:ascii="Times New Roman" w:hAnsi="Times New Roman"/>
          <w:sz w:val="24"/>
          <w:szCs w:val="24"/>
          <w:lang w:val="ro-RO"/>
        </w:rPr>
      </w:pPr>
      <w:r w:rsidRPr="007F2AE7">
        <w:rPr>
          <w:rFonts w:ascii="Times New Roman" w:hAnsi="Times New Roman"/>
          <w:bCs/>
          <w:sz w:val="24"/>
          <w:szCs w:val="24"/>
          <w:lang w:val="ro-RO"/>
        </w:rPr>
        <w:t xml:space="preserve">a) să fie persoană juridică </w:t>
      </w:r>
      <w:r w:rsidR="00CD4C85" w:rsidRPr="007F2AE7">
        <w:rPr>
          <w:rFonts w:ascii="Times New Roman" w:hAnsi="Times New Roman"/>
          <w:bCs/>
          <w:sz w:val="24"/>
          <w:szCs w:val="24"/>
          <w:lang w:val="ro-RO"/>
        </w:rPr>
        <w:t>în conformitate cu O.G 51/1998, actualizată</w:t>
      </w:r>
      <w:r w:rsidR="008E3962" w:rsidRPr="007F2AE7">
        <w:rPr>
          <w:rFonts w:ascii="Times New Roman" w:hAnsi="Times New Roman"/>
          <w:bCs/>
          <w:sz w:val="24"/>
          <w:szCs w:val="24"/>
          <w:lang w:val="ro-RO"/>
        </w:rPr>
        <w:t xml:space="preserve">, entități care, potrivit actelor constitutive pot desfășura activități cu caracter cultural, </w:t>
      </w:r>
      <w:r w:rsidR="00CD4C85" w:rsidRPr="007F2AE7">
        <w:rPr>
          <w:rFonts w:ascii="Times New Roman" w:hAnsi="Times New Roman"/>
          <w:sz w:val="24"/>
          <w:szCs w:val="24"/>
          <w:lang w:val="ro-RO"/>
        </w:rPr>
        <w:t>cu excepția persoanelor juridice constituite cu scop lucrativ</w:t>
      </w:r>
      <w:r w:rsidR="008E3962" w:rsidRPr="007F2AE7">
        <w:rPr>
          <w:rFonts w:ascii="Times New Roman" w:hAnsi="Times New Roman"/>
          <w:sz w:val="24"/>
          <w:szCs w:val="24"/>
          <w:lang w:val="ro-RO"/>
        </w:rPr>
        <w:t xml:space="preserve"> (societăți comerciale)</w:t>
      </w:r>
      <w:r w:rsidR="00CD4C85" w:rsidRPr="007F2AE7">
        <w:rPr>
          <w:rFonts w:ascii="Times New Roman" w:hAnsi="Times New Roman"/>
          <w:sz w:val="24"/>
          <w:szCs w:val="24"/>
          <w:lang w:val="ro-RO"/>
        </w:rPr>
        <w:t>.</w:t>
      </w:r>
    </w:p>
    <w:p w14:paraId="7EE11BB2" w14:textId="096593BD" w:rsidR="00187093" w:rsidRPr="007F2AE7" w:rsidRDefault="00187093"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b) să nu aibă datorii la bugetul de stat sau la bugetul local;</w:t>
      </w:r>
    </w:p>
    <w:p w14:paraId="1CF06A43" w14:textId="6CCEDF77" w:rsidR="00187093" w:rsidRPr="007F2AE7" w:rsidRDefault="00187093"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 xml:space="preserve">c) să fi respectat </w:t>
      </w:r>
      <w:r w:rsidR="00D37C7B" w:rsidRPr="007F2AE7">
        <w:rPr>
          <w:rFonts w:ascii="Times New Roman" w:hAnsi="Times New Roman"/>
          <w:bCs/>
          <w:sz w:val="24"/>
          <w:szCs w:val="24"/>
          <w:lang w:val="ro-RO"/>
        </w:rPr>
        <w:t>obligațiile</w:t>
      </w:r>
      <w:r w:rsidRPr="007F2AE7">
        <w:rPr>
          <w:rFonts w:ascii="Times New Roman" w:hAnsi="Times New Roman"/>
          <w:bCs/>
          <w:sz w:val="24"/>
          <w:szCs w:val="24"/>
          <w:lang w:val="ro-RO"/>
        </w:rPr>
        <w:t xml:space="preserve"> asumate prin Contractele de </w:t>
      </w:r>
      <w:r w:rsidR="00D37C7B" w:rsidRPr="007F2AE7">
        <w:rPr>
          <w:rFonts w:ascii="Times New Roman" w:hAnsi="Times New Roman"/>
          <w:bCs/>
          <w:sz w:val="24"/>
          <w:szCs w:val="24"/>
          <w:lang w:val="ro-RO"/>
        </w:rPr>
        <w:t>finanțare</w:t>
      </w:r>
      <w:r w:rsidRPr="007F2AE7">
        <w:rPr>
          <w:rFonts w:ascii="Times New Roman" w:hAnsi="Times New Roman"/>
          <w:bCs/>
          <w:sz w:val="24"/>
          <w:szCs w:val="24"/>
          <w:lang w:val="ro-RO"/>
        </w:rPr>
        <w:t xml:space="preserve"> nerambursabilă anterioare;</w:t>
      </w:r>
    </w:p>
    <w:p w14:paraId="4E2943B6" w14:textId="5BA71E10" w:rsidR="00187093" w:rsidRPr="007F2AE7" w:rsidRDefault="00187093"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lastRenderedPageBreak/>
        <w:t xml:space="preserve">d) să aibă alte surse de </w:t>
      </w:r>
      <w:r w:rsidR="00D37C7B" w:rsidRPr="007F2AE7">
        <w:rPr>
          <w:rFonts w:ascii="Times New Roman" w:hAnsi="Times New Roman"/>
          <w:bCs/>
          <w:sz w:val="24"/>
          <w:szCs w:val="24"/>
          <w:lang w:val="ro-RO"/>
        </w:rPr>
        <w:t>finanțare</w:t>
      </w:r>
      <w:r w:rsidRPr="007F2AE7">
        <w:rPr>
          <w:rFonts w:ascii="Times New Roman" w:hAnsi="Times New Roman"/>
          <w:bCs/>
          <w:sz w:val="24"/>
          <w:szCs w:val="24"/>
          <w:lang w:val="ro-RO"/>
        </w:rPr>
        <w:t xml:space="preserve"> în cuantum de minim </w:t>
      </w:r>
      <w:r w:rsidR="00A323D8">
        <w:rPr>
          <w:rFonts w:ascii="Times New Roman" w:hAnsi="Times New Roman"/>
          <w:bCs/>
          <w:sz w:val="24"/>
          <w:szCs w:val="24"/>
          <w:lang w:val="ro-RO"/>
        </w:rPr>
        <w:t>1</w:t>
      </w:r>
      <w:r w:rsidR="00A7340F" w:rsidRPr="007F2AE7">
        <w:rPr>
          <w:rFonts w:ascii="Times New Roman" w:hAnsi="Times New Roman"/>
          <w:bCs/>
          <w:sz w:val="24"/>
          <w:szCs w:val="24"/>
          <w:lang w:val="ro-RO"/>
        </w:rPr>
        <w:t>0</w:t>
      </w:r>
      <w:r w:rsidRPr="007F2AE7">
        <w:rPr>
          <w:rFonts w:ascii="Times New Roman" w:hAnsi="Times New Roman"/>
          <w:bCs/>
          <w:sz w:val="24"/>
          <w:szCs w:val="24"/>
          <w:lang w:val="ro-RO"/>
        </w:rPr>
        <w:t xml:space="preserve"> %</w:t>
      </w:r>
      <w:r w:rsidR="00A7340F" w:rsidRPr="007F2AE7">
        <w:rPr>
          <w:rFonts w:ascii="Times New Roman" w:hAnsi="Times New Roman"/>
          <w:bCs/>
          <w:sz w:val="24"/>
          <w:szCs w:val="24"/>
          <w:lang w:val="ro-RO"/>
        </w:rPr>
        <w:t xml:space="preserve"> </w:t>
      </w:r>
      <w:r w:rsidRPr="007F2AE7">
        <w:rPr>
          <w:rFonts w:ascii="Times New Roman" w:hAnsi="Times New Roman"/>
          <w:bCs/>
          <w:sz w:val="24"/>
          <w:szCs w:val="24"/>
          <w:lang w:val="ro-RO"/>
        </w:rPr>
        <w:t>din valoarea totală a finanțării nerambursabile acordate;</w:t>
      </w:r>
    </w:p>
    <w:p w14:paraId="20177FE0" w14:textId="77F7215D" w:rsidR="00187093" w:rsidRPr="007F2AE7" w:rsidRDefault="00187093"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e) să nu fie în incapacitate de plată;</w:t>
      </w:r>
    </w:p>
    <w:p w14:paraId="40917749" w14:textId="68A3E7B3" w:rsidR="00187093" w:rsidRPr="007F2AE7" w:rsidRDefault="00187093"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f) să nu facă obiectul unei proceduri de dizolvare sau de lichidare, ori să fie deja în stare de dizolvare sau lichidare, în conformitate cu prevederile legale în vigoare;</w:t>
      </w:r>
    </w:p>
    <w:p w14:paraId="279A0D3A" w14:textId="4301B74C" w:rsidR="00187093" w:rsidRPr="007F2AE7" w:rsidRDefault="00187093"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g) reprezentanții legali ai organizației să nu fi fost condamnați pentru: abuz de încredere, gestiune frauduloasă, înșelăciune, delapidare, dare sau luare de mită, mărturie mincinoasă, fals, uz de fals, deturnare de fonduri;</w:t>
      </w:r>
    </w:p>
    <w:p w14:paraId="5BFA3E83" w14:textId="10E5642F" w:rsidR="00187093" w:rsidRPr="007F2AE7" w:rsidRDefault="00875374"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 xml:space="preserve">h) </w:t>
      </w:r>
      <w:r w:rsidR="00187093" w:rsidRPr="007F2AE7">
        <w:rPr>
          <w:rFonts w:ascii="Times New Roman" w:hAnsi="Times New Roman"/>
          <w:bCs/>
          <w:sz w:val="24"/>
          <w:szCs w:val="24"/>
          <w:lang w:val="ro-RO"/>
        </w:rPr>
        <w:t xml:space="preserve">să nu aibă conturile bancare blocate conform unei hotărâri </w:t>
      </w:r>
      <w:r w:rsidR="00D37C7B" w:rsidRPr="007F2AE7">
        <w:rPr>
          <w:rFonts w:ascii="Times New Roman" w:hAnsi="Times New Roman"/>
          <w:bCs/>
          <w:sz w:val="24"/>
          <w:szCs w:val="24"/>
          <w:lang w:val="ro-RO"/>
        </w:rPr>
        <w:t>judecătorești</w:t>
      </w:r>
      <w:r w:rsidR="00187093" w:rsidRPr="007F2AE7">
        <w:rPr>
          <w:rFonts w:ascii="Times New Roman" w:hAnsi="Times New Roman"/>
          <w:bCs/>
          <w:sz w:val="24"/>
          <w:szCs w:val="24"/>
          <w:lang w:val="ro-RO"/>
        </w:rPr>
        <w:t xml:space="preserve"> definitive.</w:t>
      </w:r>
    </w:p>
    <w:p w14:paraId="2A3D1CA1" w14:textId="08F01A7B" w:rsidR="00187093" w:rsidRPr="007F2AE7" w:rsidRDefault="00875374"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 xml:space="preserve">i) </w:t>
      </w:r>
      <w:r w:rsidR="00187093" w:rsidRPr="007F2AE7">
        <w:rPr>
          <w:rFonts w:ascii="Times New Roman" w:hAnsi="Times New Roman"/>
          <w:bCs/>
          <w:sz w:val="24"/>
          <w:szCs w:val="24"/>
          <w:lang w:val="ro-RO"/>
        </w:rPr>
        <w:t>Să nu se afle în litigiu izvorât din alte contracte de finanțare nerambursabile cu autoritatea finanțatoare căreia îi solicită atribuirea unui nou contract de finanțare.</w:t>
      </w:r>
    </w:p>
    <w:p w14:paraId="425960E3" w14:textId="01C9D83F" w:rsidR="00187093" w:rsidRPr="007F2AE7" w:rsidRDefault="00875374"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 xml:space="preserve">j) </w:t>
      </w:r>
      <w:r w:rsidR="00187093" w:rsidRPr="007F2AE7">
        <w:rPr>
          <w:rFonts w:ascii="Times New Roman" w:hAnsi="Times New Roman"/>
          <w:bCs/>
          <w:sz w:val="24"/>
          <w:szCs w:val="24"/>
          <w:lang w:val="ro-RO"/>
        </w:rPr>
        <w:t xml:space="preserve">Să nu figureze în evidențele serviciilor publice din subordinea Consiliului Local </w:t>
      </w:r>
      <w:r w:rsidR="007F2AE7" w:rsidRPr="007F2AE7">
        <w:rPr>
          <w:rFonts w:ascii="Times New Roman" w:hAnsi="Times New Roman"/>
          <w:bCs/>
          <w:sz w:val="24"/>
          <w:szCs w:val="24"/>
          <w:lang w:val="ro-RO"/>
        </w:rPr>
        <w:t>Săliște</w:t>
      </w:r>
      <w:r w:rsidR="00187093" w:rsidRPr="007F2AE7">
        <w:rPr>
          <w:rFonts w:ascii="Times New Roman" w:hAnsi="Times New Roman"/>
          <w:bCs/>
          <w:sz w:val="24"/>
          <w:szCs w:val="24"/>
          <w:lang w:val="ro-RO"/>
        </w:rPr>
        <w:t xml:space="preserve"> cu debite restante izvorâte din contractele de finanțare încheiate în ultimii ani.</w:t>
      </w:r>
    </w:p>
    <w:p w14:paraId="42D9764A" w14:textId="1AE197DA" w:rsidR="00CD6BDD" w:rsidRPr="007F2AE7" w:rsidRDefault="00B54656" w:rsidP="00652D24">
      <w:pPr>
        <w:spacing w:line="360" w:lineRule="auto"/>
        <w:jc w:val="both"/>
        <w:rPr>
          <w:rStyle w:val="Robust"/>
          <w:b w:val="0"/>
          <w:sz w:val="24"/>
          <w:szCs w:val="24"/>
          <w:lang w:val="ro-RO"/>
        </w:rPr>
      </w:pPr>
      <w:r w:rsidRPr="007F2AE7">
        <w:rPr>
          <w:rFonts w:ascii="Times New Roman" w:hAnsi="Times New Roman"/>
          <w:bCs/>
          <w:sz w:val="24"/>
          <w:szCs w:val="24"/>
          <w:lang w:val="ro-RO"/>
        </w:rPr>
        <w:t xml:space="preserve">2) </w:t>
      </w:r>
      <w:r w:rsidR="00976D63" w:rsidRPr="007F2AE7">
        <w:rPr>
          <w:rFonts w:ascii="Times New Roman" w:hAnsi="Times New Roman"/>
          <w:bCs/>
          <w:sz w:val="24"/>
          <w:szCs w:val="24"/>
          <w:lang w:val="ro-RO"/>
        </w:rPr>
        <w:t xml:space="preserve">Pentru verificarea respectării criteriilor mai sus </w:t>
      </w:r>
      <w:r w:rsidR="00D37C7B" w:rsidRPr="007F2AE7">
        <w:rPr>
          <w:rFonts w:ascii="Times New Roman" w:hAnsi="Times New Roman"/>
          <w:bCs/>
          <w:sz w:val="24"/>
          <w:szCs w:val="24"/>
          <w:lang w:val="ro-RO"/>
        </w:rPr>
        <w:t>menționate</w:t>
      </w:r>
      <w:r w:rsidR="00976D63" w:rsidRPr="007F2AE7">
        <w:rPr>
          <w:rFonts w:ascii="Times New Roman" w:hAnsi="Times New Roman"/>
          <w:bCs/>
          <w:sz w:val="24"/>
          <w:szCs w:val="24"/>
          <w:lang w:val="ro-RO"/>
        </w:rPr>
        <w:t xml:space="preserve"> autoritatea finanțatoare </w:t>
      </w:r>
      <w:r w:rsidRPr="007F2AE7">
        <w:rPr>
          <w:rFonts w:ascii="Times New Roman" w:hAnsi="Times New Roman"/>
          <w:bCs/>
          <w:sz w:val="24"/>
          <w:szCs w:val="24"/>
          <w:lang w:val="ro-RO"/>
        </w:rPr>
        <w:t>poate cere solicitantului toate documentele pe care le consideră necesare</w:t>
      </w:r>
      <w:r w:rsidR="002329C6" w:rsidRPr="007F2AE7">
        <w:rPr>
          <w:rFonts w:ascii="Times New Roman" w:hAnsi="Times New Roman"/>
          <w:bCs/>
          <w:sz w:val="24"/>
          <w:szCs w:val="24"/>
          <w:lang w:val="ro-RO"/>
        </w:rPr>
        <w:t>.</w:t>
      </w:r>
    </w:p>
    <w:p w14:paraId="538A5C1C" w14:textId="6960D508" w:rsidR="00B20640" w:rsidRPr="00A323D8" w:rsidRDefault="00B54656" w:rsidP="00A323D8">
      <w:pPr>
        <w:pStyle w:val="Titlu1"/>
        <w:rPr>
          <w:rStyle w:val="Robust"/>
          <w:b/>
          <w:bCs/>
        </w:rPr>
      </w:pPr>
      <w:bookmarkStart w:id="12" w:name="_Toc229056896"/>
      <w:proofErr w:type="spellStart"/>
      <w:r w:rsidRPr="00A323D8">
        <w:rPr>
          <w:rStyle w:val="Robust"/>
          <w:b/>
          <w:bCs/>
        </w:rPr>
        <w:t>Secțiunea</w:t>
      </w:r>
      <w:proofErr w:type="spellEnd"/>
      <w:r w:rsidRPr="00A323D8">
        <w:rPr>
          <w:rStyle w:val="Robust"/>
          <w:b/>
          <w:bCs/>
        </w:rPr>
        <w:t xml:space="preserve"> IV – </w:t>
      </w:r>
      <w:proofErr w:type="spellStart"/>
      <w:r w:rsidR="00656B37" w:rsidRPr="00A323D8">
        <w:rPr>
          <w:rStyle w:val="Robust"/>
          <w:b/>
          <w:bCs/>
        </w:rPr>
        <w:t>Organizarea</w:t>
      </w:r>
      <w:proofErr w:type="spellEnd"/>
      <w:r w:rsidR="00656B37" w:rsidRPr="00A323D8">
        <w:rPr>
          <w:rStyle w:val="Robust"/>
          <w:b/>
          <w:bCs/>
        </w:rPr>
        <w:t xml:space="preserve"> </w:t>
      </w:r>
      <w:proofErr w:type="spellStart"/>
      <w:r w:rsidR="00656B37" w:rsidRPr="00A323D8">
        <w:rPr>
          <w:rStyle w:val="Robust"/>
          <w:b/>
          <w:bCs/>
        </w:rPr>
        <w:t>şi</w:t>
      </w:r>
      <w:proofErr w:type="spellEnd"/>
      <w:r w:rsidR="00656B37" w:rsidRPr="00A323D8">
        <w:rPr>
          <w:rStyle w:val="Robust"/>
          <w:b/>
          <w:bCs/>
        </w:rPr>
        <w:t xml:space="preserve"> </w:t>
      </w:r>
      <w:proofErr w:type="spellStart"/>
      <w:r w:rsidR="00656B37" w:rsidRPr="00A323D8">
        <w:rPr>
          <w:rStyle w:val="Robust"/>
          <w:b/>
          <w:bCs/>
        </w:rPr>
        <w:t>funcţionarea</w:t>
      </w:r>
      <w:proofErr w:type="spellEnd"/>
      <w:r w:rsidR="00656B37" w:rsidRPr="00A323D8">
        <w:rPr>
          <w:rStyle w:val="Robust"/>
          <w:b/>
          <w:bCs/>
        </w:rPr>
        <w:t xml:space="preserve"> </w:t>
      </w:r>
      <w:proofErr w:type="spellStart"/>
      <w:r w:rsidR="00656B37" w:rsidRPr="00A323D8">
        <w:rPr>
          <w:rStyle w:val="Robust"/>
          <w:b/>
          <w:bCs/>
        </w:rPr>
        <w:t>comisiei</w:t>
      </w:r>
      <w:proofErr w:type="spellEnd"/>
      <w:r w:rsidR="00656B37" w:rsidRPr="00A323D8">
        <w:rPr>
          <w:rStyle w:val="Robust"/>
          <w:b/>
          <w:bCs/>
        </w:rPr>
        <w:t xml:space="preserve"> de </w:t>
      </w:r>
      <w:proofErr w:type="spellStart"/>
      <w:r w:rsidR="00656B37" w:rsidRPr="00A323D8">
        <w:rPr>
          <w:rStyle w:val="Robust"/>
          <w:b/>
          <w:bCs/>
        </w:rPr>
        <w:t>analiză</w:t>
      </w:r>
      <w:proofErr w:type="spellEnd"/>
      <w:r w:rsidR="00656B37" w:rsidRPr="00A323D8">
        <w:rPr>
          <w:rStyle w:val="Robust"/>
          <w:b/>
          <w:bCs/>
        </w:rPr>
        <w:t xml:space="preserve"> </w:t>
      </w:r>
      <w:proofErr w:type="spellStart"/>
      <w:r w:rsidR="00656B37" w:rsidRPr="00A323D8">
        <w:rPr>
          <w:rStyle w:val="Robust"/>
          <w:b/>
          <w:bCs/>
        </w:rPr>
        <w:t>şi</w:t>
      </w:r>
      <w:proofErr w:type="spellEnd"/>
      <w:r w:rsidR="00656B37" w:rsidRPr="00A323D8">
        <w:rPr>
          <w:rStyle w:val="Robust"/>
          <w:b/>
          <w:bCs/>
        </w:rPr>
        <w:t xml:space="preserve"> </w:t>
      </w:r>
      <w:proofErr w:type="spellStart"/>
      <w:r w:rsidR="00656B37" w:rsidRPr="00A323D8">
        <w:rPr>
          <w:rStyle w:val="Robust"/>
          <w:b/>
          <w:bCs/>
        </w:rPr>
        <w:t>selecţie</w:t>
      </w:r>
      <w:proofErr w:type="spellEnd"/>
      <w:r w:rsidR="00656B37" w:rsidRPr="00A323D8">
        <w:rPr>
          <w:rStyle w:val="Robust"/>
          <w:b/>
          <w:bCs/>
        </w:rPr>
        <w:t xml:space="preserve"> a </w:t>
      </w:r>
      <w:proofErr w:type="spellStart"/>
      <w:r w:rsidR="00656B37" w:rsidRPr="00A323D8">
        <w:rPr>
          <w:rStyle w:val="Robust"/>
          <w:b/>
          <w:bCs/>
        </w:rPr>
        <w:t>proiectelor</w:t>
      </w:r>
      <w:bookmarkEnd w:id="12"/>
      <w:proofErr w:type="spellEnd"/>
    </w:p>
    <w:p w14:paraId="279E0670" w14:textId="65467EA5" w:rsidR="004059F0" w:rsidRPr="007F2AE7" w:rsidRDefault="00656B37"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Art.</w:t>
      </w:r>
      <w:r w:rsidR="00377DBF" w:rsidRPr="007F2AE7">
        <w:rPr>
          <w:rFonts w:ascii="Times New Roman" w:hAnsi="Times New Roman"/>
          <w:b/>
          <w:bCs/>
          <w:sz w:val="24"/>
          <w:szCs w:val="24"/>
          <w:lang w:val="ro-RO"/>
        </w:rPr>
        <w:t>19</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004059F0" w:rsidRPr="007F2AE7">
        <w:rPr>
          <w:rFonts w:ascii="Times New Roman" w:hAnsi="Times New Roman"/>
          <w:bCs/>
          <w:sz w:val="24"/>
          <w:szCs w:val="24"/>
          <w:lang w:val="ro-RO"/>
        </w:rPr>
        <w:t xml:space="preserve">Selecția ofertelor culturale se realizează de către comisii constituite la nivelul autorității </w:t>
      </w:r>
      <w:proofErr w:type="spellStart"/>
      <w:r w:rsidR="004059F0" w:rsidRPr="007F2AE7">
        <w:rPr>
          <w:rFonts w:ascii="Times New Roman" w:hAnsi="Times New Roman"/>
          <w:bCs/>
          <w:sz w:val="24"/>
          <w:szCs w:val="24"/>
          <w:lang w:val="ro-RO"/>
        </w:rPr>
        <w:t>finanţatoare</w:t>
      </w:r>
      <w:proofErr w:type="spellEnd"/>
      <w:r w:rsidR="00AC3098" w:rsidRPr="007F2AE7">
        <w:rPr>
          <w:rFonts w:ascii="Times New Roman" w:hAnsi="Times New Roman"/>
          <w:bCs/>
          <w:sz w:val="24"/>
          <w:szCs w:val="24"/>
          <w:lang w:val="ro-RO"/>
        </w:rPr>
        <w:t>, nominalizați prin Dispoziție</w:t>
      </w:r>
      <w:r w:rsidR="004059F0" w:rsidRPr="007F2AE7">
        <w:rPr>
          <w:rFonts w:ascii="Times New Roman" w:hAnsi="Times New Roman"/>
          <w:bCs/>
          <w:sz w:val="24"/>
          <w:szCs w:val="24"/>
          <w:lang w:val="ro-RO"/>
        </w:rPr>
        <w:t>.</w:t>
      </w:r>
    </w:p>
    <w:p w14:paraId="6BAB5E6C" w14:textId="243C6988" w:rsidR="00656B37" w:rsidRPr="007F2AE7" w:rsidRDefault="004059F0"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Art.</w:t>
      </w:r>
      <w:r w:rsidR="00377DBF" w:rsidRPr="007F2AE7">
        <w:rPr>
          <w:rFonts w:ascii="Times New Roman" w:hAnsi="Times New Roman"/>
          <w:b/>
          <w:bCs/>
          <w:sz w:val="24"/>
          <w:szCs w:val="24"/>
          <w:lang w:val="ro-RO"/>
        </w:rPr>
        <w:t xml:space="preserve"> </w:t>
      </w:r>
      <w:r w:rsidRPr="007F2AE7">
        <w:rPr>
          <w:rFonts w:ascii="Times New Roman" w:hAnsi="Times New Roman"/>
          <w:b/>
          <w:bCs/>
          <w:sz w:val="24"/>
          <w:szCs w:val="24"/>
          <w:lang w:val="ro-RO"/>
        </w:rPr>
        <w:t>2</w:t>
      </w:r>
      <w:r w:rsidR="00377DBF" w:rsidRPr="007F2AE7">
        <w:rPr>
          <w:rFonts w:ascii="Times New Roman" w:hAnsi="Times New Roman"/>
          <w:b/>
          <w:bCs/>
          <w:sz w:val="24"/>
          <w:szCs w:val="24"/>
          <w:lang w:val="ro-RO"/>
        </w:rPr>
        <w:t>0</w:t>
      </w:r>
      <w:r w:rsidRPr="007F2AE7">
        <w:rPr>
          <w:rFonts w:ascii="Times New Roman" w:hAnsi="Times New Roman"/>
          <w:sz w:val="24"/>
          <w:szCs w:val="24"/>
          <w:lang w:val="ro-RO"/>
        </w:rPr>
        <w:t xml:space="preserve">. </w:t>
      </w:r>
      <w:r w:rsidR="00B54656" w:rsidRPr="007F2AE7">
        <w:rPr>
          <w:rFonts w:ascii="Times New Roman" w:hAnsi="Times New Roman"/>
          <w:bCs/>
          <w:sz w:val="24"/>
          <w:szCs w:val="24"/>
          <w:lang w:val="ro-RO"/>
        </w:rPr>
        <w:t xml:space="preserve">Comisia de </w:t>
      </w:r>
      <w:r w:rsidR="00656B37" w:rsidRPr="007F2AE7">
        <w:rPr>
          <w:rFonts w:ascii="Times New Roman" w:hAnsi="Times New Roman"/>
          <w:bCs/>
          <w:sz w:val="24"/>
          <w:szCs w:val="24"/>
          <w:lang w:val="ro-RO"/>
        </w:rPr>
        <w:t>evaluare</w:t>
      </w:r>
      <w:r w:rsidR="00B54656" w:rsidRPr="007F2AE7">
        <w:rPr>
          <w:rFonts w:ascii="Times New Roman" w:hAnsi="Times New Roman"/>
          <w:bCs/>
          <w:sz w:val="24"/>
          <w:szCs w:val="24"/>
          <w:lang w:val="ro-RO"/>
        </w:rPr>
        <w:t xml:space="preserve"> </w:t>
      </w:r>
      <w:proofErr w:type="spellStart"/>
      <w:r w:rsidR="00B54656" w:rsidRPr="007F2AE7">
        <w:rPr>
          <w:rFonts w:ascii="Times New Roman" w:hAnsi="Times New Roman"/>
          <w:bCs/>
          <w:sz w:val="24"/>
          <w:szCs w:val="24"/>
          <w:lang w:val="ro-RO"/>
        </w:rPr>
        <w:t>şi</w:t>
      </w:r>
      <w:proofErr w:type="spellEnd"/>
      <w:r w:rsidR="00B54656" w:rsidRPr="007F2AE7">
        <w:rPr>
          <w:rFonts w:ascii="Times New Roman" w:hAnsi="Times New Roman"/>
          <w:bCs/>
          <w:sz w:val="24"/>
          <w:szCs w:val="24"/>
          <w:lang w:val="ro-RO"/>
        </w:rPr>
        <w:t xml:space="preserve"> </w:t>
      </w:r>
      <w:proofErr w:type="spellStart"/>
      <w:r w:rsidR="00B54656" w:rsidRPr="007F2AE7">
        <w:rPr>
          <w:rFonts w:ascii="Times New Roman" w:hAnsi="Times New Roman"/>
          <w:bCs/>
          <w:sz w:val="24"/>
          <w:szCs w:val="24"/>
          <w:lang w:val="ro-RO"/>
        </w:rPr>
        <w:t>selecţie</w:t>
      </w:r>
      <w:proofErr w:type="spellEnd"/>
      <w:r w:rsidR="00B54656" w:rsidRPr="007F2AE7">
        <w:rPr>
          <w:rFonts w:ascii="Times New Roman" w:hAnsi="Times New Roman"/>
          <w:bCs/>
          <w:sz w:val="24"/>
          <w:szCs w:val="24"/>
          <w:lang w:val="ro-RO"/>
        </w:rPr>
        <w:t xml:space="preserve"> a proiectelor</w:t>
      </w:r>
      <w:r w:rsidR="00656B37" w:rsidRPr="007F2AE7">
        <w:rPr>
          <w:rFonts w:ascii="Times New Roman" w:hAnsi="Times New Roman"/>
          <w:bCs/>
          <w:sz w:val="24"/>
          <w:szCs w:val="24"/>
          <w:lang w:val="ro-RO"/>
        </w:rPr>
        <w:t xml:space="preserve"> culturale</w:t>
      </w:r>
      <w:r w:rsidR="00AC3098" w:rsidRPr="007F2AE7">
        <w:rPr>
          <w:rFonts w:ascii="Times New Roman" w:hAnsi="Times New Roman"/>
          <w:bCs/>
          <w:sz w:val="24"/>
          <w:szCs w:val="24"/>
          <w:lang w:val="ro-RO"/>
        </w:rPr>
        <w:t xml:space="preserve"> are</w:t>
      </w:r>
      <w:r w:rsidR="00B54656" w:rsidRPr="007F2AE7">
        <w:rPr>
          <w:rFonts w:ascii="Times New Roman" w:hAnsi="Times New Roman"/>
          <w:bCs/>
          <w:sz w:val="24"/>
          <w:szCs w:val="24"/>
          <w:lang w:val="ro-RO"/>
        </w:rPr>
        <w:t xml:space="preserve"> </w:t>
      </w:r>
      <w:r w:rsidR="00AC3098" w:rsidRPr="007F2AE7">
        <w:rPr>
          <w:rFonts w:ascii="Times New Roman" w:hAnsi="Times New Roman"/>
          <w:bCs/>
          <w:sz w:val="24"/>
          <w:szCs w:val="24"/>
          <w:lang w:val="ro-RO"/>
        </w:rPr>
        <w:t xml:space="preserve">mandat pentru anul în curs, indiferent de numărul sesiunilor de </w:t>
      </w:r>
      <w:proofErr w:type="spellStart"/>
      <w:r w:rsidR="00AC3098" w:rsidRPr="007F2AE7">
        <w:rPr>
          <w:rFonts w:ascii="Times New Roman" w:hAnsi="Times New Roman"/>
          <w:bCs/>
          <w:sz w:val="24"/>
          <w:szCs w:val="24"/>
          <w:lang w:val="ro-RO"/>
        </w:rPr>
        <w:t>finanţare</w:t>
      </w:r>
      <w:proofErr w:type="spellEnd"/>
      <w:r w:rsidR="00AC3098" w:rsidRPr="007F2AE7">
        <w:rPr>
          <w:rFonts w:ascii="Times New Roman" w:hAnsi="Times New Roman"/>
          <w:bCs/>
          <w:sz w:val="24"/>
          <w:szCs w:val="24"/>
          <w:lang w:val="ro-RO"/>
        </w:rPr>
        <w:t xml:space="preserve"> și </w:t>
      </w:r>
      <w:r w:rsidR="00B54656" w:rsidRPr="007F2AE7">
        <w:rPr>
          <w:rFonts w:ascii="Times New Roman" w:hAnsi="Times New Roman"/>
          <w:bCs/>
          <w:sz w:val="24"/>
          <w:szCs w:val="24"/>
          <w:lang w:val="ro-RO"/>
        </w:rPr>
        <w:t xml:space="preserve">este </w:t>
      </w:r>
      <w:r w:rsidR="006D5B09">
        <w:rPr>
          <w:rFonts w:ascii="Times New Roman" w:hAnsi="Times New Roman"/>
          <w:bCs/>
          <w:sz w:val="24"/>
          <w:szCs w:val="24"/>
          <w:lang w:val="ro-RO"/>
        </w:rPr>
        <w:t xml:space="preserve">poate fi </w:t>
      </w:r>
      <w:r w:rsidR="00B54656" w:rsidRPr="007F2AE7">
        <w:rPr>
          <w:rFonts w:ascii="Times New Roman" w:hAnsi="Times New Roman"/>
          <w:bCs/>
          <w:sz w:val="24"/>
          <w:szCs w:val="24"/>
          <w:lang w:val="ro-RO"/>
        </w:rPr>
        <w:t xml:space="preserve">formată </w:t>
      </w:r>
      <w:r w:rsidR="00656B37" w:rsidRPr="007F2AE7">
        <w:rPr>
          <w:rFonts w:ascii="Times New Roman" w:hAnsi="Times New Roman"/>
          <w:bCs/>
          <w:sz w:val="24"/>
          <w:szCs w:val="24"/>
          <w:lang w:val="ro-RO"/>
        </w:rPr>
        <w:t>astfel:</w:t>
      </w:r>
    </w:p>
    <w:p w14:paraId="63A18845" w14:textId="2DD6C56E" w:rsidR="00656B37" w:rsidRPr="007F2AE7" w:rsidRDefault="00656B37">
      <w:pPr>
        <w:pStyle w:val="Listparagraf"/>
        <w:numPr>
          <w:ilvl w:val="0"/>
          <w:numId w:val="2"/>
        </w:numPr>
        <w:spacing w:line="360" w:lineRule="auto"/>
        <w:jc w:val="both"/>
        <w:rPr>
          <w:rFonts w:ascii="Times New Roman" w:hAnsi="Times New Roman"/>
          <w:sz w:val="24"/>
          <w:szCs w:val="24"/>
          <w:lang w:val="ro-RO"/>
        </w:rPr>
      </w:pPr>
      <w:proofErr w:type="spellStart"/>
      <w:r w:rsidRPr="007F2AE7">
        <w:rPr>
          <w:rFonts w:ascii="Times New Roman" w:hAnsi="Times New Roman"/>
          <w:sz w:val="24"/>
          <w:szCs w:val="24"/>
          <w:lang w:val="ro-RO"/>
        </w:rPr>
        <w:t>reprezentanţi</w:t>
      </w:r>
      <w:proofErr w:type="spellEnd"/>
      <w:r w:rsidRPr="007F2AE7">
        <w:rPr>
          <w:rFonts w:ascii="Times New Roman" w:hAnsi="Times New Roman"/>
          <w:sz w:val="24"/>
          <w:szCs w:val="24"/>
          <w:lang w:val="ro-RO"/>
        </w:rPr>
        <w:t xml:space="preserve"> ai </w:t>
      </w:r>
      <w:proofErr w:type="spellStart"/>
      <w:r w:rsidRPr="007F2AE7">
        <w:rPr>
          <w:rFonts w:ascii="Times New Roman" w:hAnsi="Times New Roman"/>
          <w:sz w:val="24"/>
          <w:szCs w:val="24"/>
          <w:lang w:val="ro-RO"/>
        </w:rPr>
        <w:t>autorităţii</w:t>
      </w:r>
      <w:proofErr w:type="spellEnd"/>
      <w:r w:rsidRPr="007F2AE7">
        <w:rPr>
          <w:rFonts w:ascii="Times New Roman" w:hAnsi="Times New Roman"/>
          <w:sz w:val="24"/>
          <w:szCs w:val="24"/>
          <w:lang w:val="ro-RO"/>
        </w:rPr>
        <w:t xml:space="preserve"> </w:t>
      </w:r>
      <w:proofErr w:type="spellStart"/>
      <w:r w:rsidRPr="007F2AE7">
        <w:rPr>
          <w:rFonts w:ascii="Times New Roman" w:hAnsi="Times New Roman"/>
          <w:sz w:val="24"/>
          <w:szCs w:val="24"/>
          <w:lang w:val="ro-RO"/>
        </w:rPr>
        <w:t>finanţatoare</w:t>
      </w:r>
      <w:proofErr w:type="spellEnd"/>
      <w:r w:rsidR="004059F0" w:rsidRPr="007F2AE7">
        <w:rPr>
          <w:rFonts w:ascii="Times New Roman" w:hAnsi="Times New Roman"/>
          <w:sz w:val="24"/>
          <w:szCs w:val="24"/>
          <w:lang w:val="ro-RO"/>
        </w:rPr>
        <w:t xml:space="preserve"> </w:t>
      </w:r>
    </w:p>
    <w:p w14:paraId="78507161" w14:textId="02D1FDD4" w:rsidR="000F6C0C" w:rsidRPr="007F2AE7" w:rsidRDefault="00656B37">
      <w:pPr>
        <w:pStyle w:val="Listparagraf"/>
        <w:numPr>
          <w:ilvl w:val="0"/>
          <w:numId w:val="2"/>
        </w:numPr>
        <w:spacing w:line="360" w:lineRule="auto"/>
        <w:jc w:val="both"/>
        <w:rPr>
          <w:rFonts w:ascii="Times New Roman" w:hAnsi="Times New Roman"/>
          <w:sz w:val="24"/>
          <w:szCs w:val="24"/>
          <w:lang w:val="ro-RO"/>
        </w:rPr>
      </w:pPr>
      <w:proofErr w:type="spellStart"/>
      <w:r w:rsidRPr="007F2AE7">
        <w:rPr>
          <w:rFonts w:ascii="Times New Roman" w:hAnsi="Times New Roman"/>
          <w:sz w:val="24"/>
          <w:szCs w:val="24"/>
          <w:lang w:val="ro-RO"/>
        </w:rPr>
        <w:t>specialişti</w:t>
      </w:r>
      <w:proofErr w:type="spellEnd"/>
      <w:r w:rsidRPr="007F2AE7">
        <w:rPr>
          <w:rFonts w:ascii="Times New Roman" w:hAnsi="Times New Roman"/>
          <w:sz w:val="24"/>
          <w:szCs w:val="24"/>
          <w:lang w:val="ro-RO"/>
        </w:rPr>
        <w:t xml:space="preserve"> cu o </w:t>
      </w:r>
      <w:proofErr w:type="spellStart"/>
      <w:r w:rsidRPr="007F2AE7">
        <w:rPr>
          <w:rFonts w:ascii="Times New Roman" w:hAnsi="Times New Roman"/>
          <w:sz w:val="24"/>
          <w:szCs w:val="24"/>
          <w:lang w:val="ro-RO"/>
        </w:rPr>
        <w:t>experienţă</w:t>
      </w:r>
      <w:proofErr w:type="spellEnd"/>
      <w:r w:rsidRPr="007F2AE7">
        <w:rPr>
          <w:rFonts w:ascii="Times New Roman" w:hAnsi="Times New Roman"/>
          <w:sz w:val="24"/>
          <w:szCs w:val="24"/>
          <w:lang w:val="ro-RO"/>
        </w:rPr>
        <w:t xml:space="preserve"> de cel </w:t>
      </w:r>
      <w:proofErr w:type="spellStart"/>
      <w:r w:rsidRPr="007F2AE7">
        <w:rPr>
          <w:rFonts w:ascii="Times New Roman" w:hAnsi="Times New Roman"/>
          <w:sz w:val="24"/>
          <w:szCs w:val="24"/>
          <w:lang w:val="ro-RO"/>
        </w:rPr>
        <w:t>puţin</w:t>
      </w:r>
      <w:proofErr w:type="spellEnd"/>
      <w:r w:rsidRPr="007F2AE7">
        <w:rPr>
          <w:rFonts w:ascii="Times New Roman" w:hAnsi="Times New Roman"/>
          <w:sz w:val="24"/>
          <w:szCs w:val="24"/>
          <w:lang w:val="ro-RO"/>
        </w:rPr>
        <w:t xml:space="preserve"> 3 ani </w:t>
      </w:r>
      <w:r w:rsidR="00263C1A" w:rsidRPr="007F2AE7">
        <w:rPr>
          <w:rFonts w:ascii="Times New Roman" w:hAnsi="Times New Roman"/>
          <w:sz w:val="24"/>
          <w:szCs w:val="24"/>
          <w:lang w:val="ro-RO"/>
        </w:rPr>
        <w:t xml:space="preserve">în </w:t>
      </w:r>
      <w:r w:rsidRPr="007F2AE7">
        <w:rPr>
          <w:rFonts w:ascii="Times New Roman" w:hAnsi="Times New Roman"/>
          <w:sz w:val="24"/>
          <w:szCs w:val="24"/>
          <w:lang w:val="ro-RO"/>
        </w:rPr>
        <w:t xml:space="preserve">evaluarea proiectelor culturale, în domeniile pentru care se organizează sesiunea de </w:t>
      </w:r>
      <w:proofErr w:type="spellStart"/>
      <w:r w:rsidRPr="007F2AE7">
        <w:rPr>
          <w:rFonts w:ascii="Times New Roman" w:hAnsi="Times New Roman"/>
          <w:sz w:val="24"/>
          <w:szCs w:val="24"/>
          <w:lang w:val="ro-RO"/>
        </w:rPr>
        <w:t>selecţie</w:t>
      </w:r>
      <w:proofErr w:type="spellEnd"/>
      <w:r w:rsidR="00E31BAF" w:rsidRPr="007F2AE7">
        <w:rPr>
          <w:rFonts w:ascii="Times New Roman" w:hAnsi="Times New Roman"/>
          <w:sz w:val="24"/>
          <w:szCs w:val="24"/>
          <w:lang w:val="ro-RO"/>
        </w:rPr>
        <w:t>.</w:t>
      </w:r>
    </w:p>
    <w:p w14:paraId="0553C63A" w14:textId="213AEEB4" w:rsidR="00D26A96" w:rsidRPr="007F2AE7" w:rsidRDefault="00CD6BDD" w:rsidP="00D26A96">
      <w:pPr>
        <w:pStyle w:val="Listparagraf1"/>
        <w:autoSpaceDE w:val="0"/>
        <w:spacing w:after="0" w:line="360" w:lineRule="auto"/>
        <w:ind w:left="0"/>
        <w:jc w:val="both"/>
        <w:rPr>
          <w:rFonts w:ascii="Times New Roman" w:hAnsi="Times New Roman" w:cs="Times New Roman"/>
          <w:color w:val="auto"/>
        </w:rPr>
      </w:pPr>
      <w:r w:rsidRPr="007F2AE7">
        <w:rPr>
          <w:rFonts w:ascii="Times New Roman" w:hAnsi="Times New Roman" w:cs="Times New Roman"/>
          <w:b/>
          <w:bCs/>
          <w:color w:val="auto"/>
          <w:lang w:val="ro-RO"/>
        </w:rPr>
        <w:t>Art.2</w:t>
      </w:r>
      <w:r w:rsidR="00377DBF" w:rsidRPr="007F2AE7">
        <w:rPr>
          <w:rFonts w:ascii="Times New Roman" w:hAnsi="Times New Roman" w:cs="Times New Roman"/>
          <w:b/>
          <w:bCs/>
          <w:color w:val="auto"/>
          <w:lang w:val="ro-RO"/>
        </w:rPr>
        <w:t>1</w:t>
      </w:r>
      <w:r w:rsidRPr="007F2AE7">
        <w:rPr>
          <w:rFonts w:ascii="Times New Roman" w:hAnsi="Times New Roman" w:cs="Times New Roman"/>
          <w:color w:val="auto"/>
          <w:lang w:val="ro-RO"/>
        </w:rPr>
        <w:t xml:space="preserve">. </w:t>
      </w:r>
      <w:r w:rsidR="00D26A96" w:rsidRPr="007F2AE7">
        <w:rPr>
          <w:rFonts w:ascii="Times New Roman" w:hAnsi="Times New Roman" w:cs="Times New Roman"/>
          <w:color w:val="auto"/>
          <w:lang w:val="ro-RO"/>
        </w:rPr>
        <w:t xml:space="preserve">Comisia de evaluare </w:t>
      </w:r>
      <w:proofErr w:type="spellStart"/>
      <w:r w:rsidR="00D26A96" w:rsidRPr="007F2AE7">
        <w:rPr>
          <w:rFonts w:ascii="Times New Roman" w:hAnsi="Times New Roman" w:cs="Times New Roman"/>
          <w:color w:val="auto"/>
          <w:lang w:val="ro-RO"/>
        </w:rPr>
        <w:t>şi</w:t>
      </w:r>
      <w:proofErr w:type="spellEnd"/>
      <w:r w:rsidR="00D26A96" w:rsidRPr="007F2AE7">
        <w:rPr>
          <w:rFonts w:ascii="Times New Roman" w:hAnsi="Times New Roman" w:cs="Times New Roman"/>
          <w:color w:val="auto"/>
          <w:lang w:val="ro-RO"/>
        </w:rPr>
        <w:t xml:space="preserve"> selecție a proiectelor culturale are următoarele atribuții:</w:t>
      </w:r>
    </w:p>
    <w:p w14:paraId="5BE716AE" w14:textId="1B181EC3" w:rsidR="00D26A96" w:rsidRPr="007F2AE7" w:rsidRDefault="00D26A96">
      <w:pPr>
        <w:pStyle w:val="Listparagraf1"/>
        <w:numPr>
          <w:ilvl w:val="0"/>
          <w:numId w:val="7"/>
        </w:numPr>
        <w:autoSpaceDE w:val="0"/>
        <w:spacing w:after="0" w:line="360" w:lineRule="auto"/>
        <w:jc w:val="both"/>
        <w:rPr>
          <w:rFonts w:ascii="Times New Roman" w:hAnsi="Times New Roman" w:cs="Times New Roman"/>
          <w:color w:val="auto"/>
          <w:lang w:val="es-ES"/>
        </w:rPr>
      </w:pPr>
      <w:bookmarkStart w:id="13" w:name="_Hlk126869567"/>
      <w:bookmarkStart w:id="14" w:name="_Hlk125709985"/>
      <w:r w:rsidRPr="007F2AE7">
        <w:rPr>
          <w:rFonts w:ascii="Times New Roman" w:hAnsi="Times New Roman" w:cs="Times New Roman"/>
          <w:color w:val="auto"/>
          <w:lang w:val="ro-RO"/>
        </w:rPr>
        <w:t xml:space="preserve">Analizează </w:t>
      </w:r>
      <w:proofErr w:type="spellStart"/>
      <w:r w:rsidRPr="007F2AE7">
        <w:rPr>
          <w:rFonts w:ascii="Times New Roman" w:hAnsi="Times New Roman" w:cs="Times New Roman"/>
          <w:color w:val="auto"/>
          <w:lang w:val="ro-RO"/>
        </w:rPr>
        <w:t>şi</w:t>
      </w:r>
      <w:proofErr w:type="spellEnd"/>
      <w:r w:rsidRPr="007F2AE7">
        <w:rPr>
          <w:rFonts w:ascii="Times New Roman" w:hAnsi="Times New Roman" w:cs="Times New Roman"/>
          <w:color w:val="auto"/>
          <w:lang w:val="ro-RO"/>
        </w:rPr>
        <w:t xml:space="preserve"> notează ofertele culturale în conformitate cu grila de acordare a punctajelor conform Ghidului Evaluatorului</w:t>
      </w:r>
      <w:r w:rsidR="00CD6BDD" w:rsidRPr="007F2AE7">
        <w:rPr>
          <w:rFonts w:ascii="Times New Roman" w:hAnsi="Times New Roman" w:cs="Times New Roman"/>
          <w:color w:val="auto"/>
          <w:lang w:val="ro-RO"/>
        </w:rPr>
        <w:t>, respectând prevederile prezentului Ghid al Solicitantului.</w:t>
      </w:r>
    </w:p>
    <w:p w14:paraId="4B5DE9C7" w14:textId="77777777" w:rsidR="00D26A96" w:rsidRPr="007F2AE7" w:rsidRDefault="00D26A96">
      <w:pPr>
        <w:pStyle w:val="Listparagraf1"/>
        <w:numPr>
          <w:ilvl w:val="0"/>
          <w:numId w:val="7"/>
        </w:numPr>
        <w:autoSpaceDE w:val="0"/>
        <w:spacing w:after="0" w:line="360" w:lineRule="auto"/>
        <w:jc w:val="both"/>
        <w:rPr>
          <w:rFonts w:ascii="Times New Roman" w:hAnsi="Times New Roman" w:cs="Times New Roman"/>
          <w:color w:val="auto"/>
          <w:lang w:val="es-ES"/>
        </w:rPr>
      </w:pPr>
      <w:r w:rsidRPr="007F2AE7">
        <w:rPr>
          <w:rFonts w:ascii="Times New Roman" w:hAnsi="Times New Roman" w:cs="Times New Roman"/>
          <w:color w:val="auto"/>
          <w:lang w:val="ro-RO"/>
        </w:rPr>
        <w:t>Completează rapoartele de evaluare și grilele de evaluare pentru fiecare proiect în parte;</w:t>
      </w:r>
    </w:p>
    <w:p w14:paraId="6CDE4597" w14:textId="2713EDB7" w:rsidR="00D26A96" w:rsidRPr="007F2AE7" w:rsidRDefault="00D26A96">
      <w:pPr>
        <w:pStyle w:val="Listparagraf1"/>
        <w:numPr>
          <w:ilvl w:val="0"/>
          <w:numId w:val="7"/>
        </w:numPr>
        <w:autoSpaceDE w:val="0"/>
        <w:spacing w:after="0" w:line="360" w:lineRule="auto"/>
        <w:jc w:val="both"/>
        <w:rPr>
          <w:rFonts w:ascii="Times New Roman" w:hAnsi="Times New Roman" w:cs="Times New Roman"/>
          <w:color w:val="auto"/>
          <w:lang w:val="es-ES"/>
        </w:rPr>
      </w:pPr>
      <w:r w:rsidRPr="007F2AE7">
        <w:rPr>
          <w:rFonts w:ascii="Times New Roman" w:hAnsi="Times New Roman" w:cs="Times New Roman"/>
          <w:color w:val="auto"/>
          <w:lang w:val="ro-RO"/>
        </w:rPr>
        <w:lastRenderedPageBreak/>
        <w:t>Stabilește ierarhia ofertelor culturale în funcție de valoarea, importanța sau reprezentativitatea proiectului cultural, în baza punctajului acordat</w:t>
      </w:r>
      <w:r w:rsidRPr="007F2AE7">
        <w:rPr>
          <w:rFonts w:ascii="Times New Roman" w:hAnsi="Times New Roman" w:cs="Times New Roman"/>
          <w:color w:val="4472C4" w:themeColor="accent1"/>
          <w:lang w:val="ro-RO"/>
        </w:rPr>
        <w:t xml:space="preserve"> </w:t>
      </w:r>
      <w:r w:rsidRPr="007F2AE7">
        <w:rPr>
          <w:rFonts w:ascii="Times New Roman" w:hAnsi="Times New Roman" w:cs="Times New Roman"/>
          <w:color w:val="auto"/>
          <w:lang w:val="ro-RO"/>
        </w:rPr>
        <w:t>rezultat în urma evaluării cererilor de finanțare nerambursabilă și a criteriilor stabilite de autoritatea finanțatoare.</w:t>
      </w:r>
    </w:p>
    <w:p w14:paraId="2620AAF1" w14:textId="6067F2F3" w:rsidR="00D26A96" w:rsidRPr="007F2AE7" w:rsidRDefault="00D26A96">
      <w:pPr>
        <w:pStyle w:val="Listparagraf1"/>
        <w:numPr>
          <w:ilvl w:val="0"/>
          <w:numId w:val="7"/>
        </w:numPr>
        <w:autoSpaceDE w:val="0"/>
        <w:spacing w:after="0" w:line="360" w:lineRule="auto"/>
        <w:jc w:val="both"/>
        <w:rPr>
          <w:rFonts w:ascii="Times New Roman" w:hAnsi="Times New Roman" w:cs="Times New Roman"/>
          <w:b/>
          <w:bCs/>
          <w:u w:val="single"/>
          <w:lang w:val="es-ES"/>
        </w:rPr>
      </w:pPr>
      <w:r w:rsidRPr="007F2AE7">
        <w:rPr>
          <w:rFonts w:ascii="Times New Roman" w:hAnsi="Times New Roman" w:cs="Times New Roman"/>
          <w:color w:val="auto"/>
          <w:lang w:val="ro-RO"/>
        </w:rPr>
        <w:t xml:space="preserve">Poate indica liniile de buget care vor putea fi finanțate total sau parțial din cadrul Bugetului de Venituri </w:t>
      </w:r>
      <w:proofErr w:type="spellStart"/>
      <w:r w:rsidRPr="007F2AE7">
        <w:rPr>
          <w:rFonts w:ascii="Times New Roman" w:hAnsi="Times New Roman" w:cs="Times New Roman"/>
          <w:color w:val="auto"/>
          <w:lang w:val="ro-RO"/>
        </w:rPr>
        <w:t>şi</w:t>
      </w:r>
      <w:proofErr w:type="spellEnd"/>
      <w:r w:rsidRPr="007F2AE7">
        <w:rPr>
          <w:rFonts w:ascii="Times New Roman" w:hAnsi="Times New Roman" w:cs="Times New Roman"/>
          <w:color w:val="auto"/>
          <w:lang w:val="ro-RO"/>
        </w:rPr>
        <w:t xml:space="preserve"> Cheltuieli al ofertei culturale care a întrunit punctajul total minim de 75 de puncte; </w:t>
      </w:r>
    </w:p>
    <w:p w14:paraId="4E4AA768" w14:textId="07525CEB" w:rsidR="00D26A96" w:rsidRPr="007F2AE7" w:rsidRDefault="00D26A96">
      <w:pPr>
        <w:pStyle w:val="Listparagraf1"/>
        <w:numPr>
          <w:ilvl w:val="0"/>
          <w:numId w:val="7"/>
        </w:numPr>
        <w:autoSpaceDE w:val="0"/>
        <w:spacing w:after="0" w:line="360" w:lineRule="auto"/>
        <w:jc w:val="both"/>
        <w:rPr>
          <w:rFonts w:ascii="Times New Roman" w:hAnsi="Times New Roman" w:cs="Times New Roman"/>
          <w:color w:val="auto"/>
          <w:lang w:val="es-ES"/>
        </w:rPr>
      </w:pPr>
      <w:r w:rsidRPr="007F2AE7">
        <w:rPr>
          <w:rFonts w:ascii="Times New Roman" w:hAnsi="Times New Roman" w:cs="Times New Roman"/>
          <w:color w:val="auto"/>
          <w:lang w:val="ro-RO"/>
        </w:rPr>
        <w:t xml:space="preserve">Calculează și propune spre aprobare, valoarea finanțării alocate pentru fiecare ofertă culturală care a întrunit un punctaj de minim </w:t>
      </w:r>
      <w:r w:rsidR="000009F2" w:rsidRPr="007F2AE7">
        <w:rPr>
          <w:rFonts w:ascii="Times New Roman" w:hAnsi="Times New Roman" w:cs="Times New Roman"/>
          <w:color w:val="auto"/>
          <w:lang w:val="ro-RO"/>
        </w:rPr>
        <w:t>75</w:t>
      </w:r>
      <w:r w:rsidRPr="007F2AE7">
        <w:rPr>
          <w:rFonts w:ascii="Times New Roman" w:hAnsi="Times New Roman" w:cs="Times New Roman"/>
          <w:color w:val="auto"/>
          <w:lang w:val="ro-RO"/>
        </w:rPr>
        <w:t xml:space="preserve"> de puncte</w:t>
      </w:r>
      <w:r w:rsidR="002329C6" w:rsidRPr="007F2AE7">
        <w:rPr>
          <w:rFonts w:ascii="Times New Roman" w:hAnsi="Times New Roman" w:cs="Times New Roman"/>
          <w:color w:val="auto"/>
          <w:lang w:val="ro-RO"/>
        </w:rPr>
        <w:t>, în conformita</w:t>
      </w:r>
      <w:r w:rsidR="00CD6BDD" w:rsidRPr="007F2AE7">
        <w:rPr>
          <w:rFonts w:ascii="Times New Roman" w:hAnsi="Times New Roman" w:cs="Times New Roman"/>
          <w:color w:val="auto"/>
          <w:lang w:val="ro-RO"/>
        </w:rPr>
        <w:t>te</w:t>
      </w:r>
      <w:r w:rsidR="002329C6" w:rsidRPr="007F2AE7">
        <w:rPr>
          <w:rFonts w:ascii="Times New Roman" w:hAnsi="Times New Roman" w:cs="Times New Roman"/>
          <w:color w:val="auto"/>
          <w:lang w:val="ro-RO"/>
        </w:rPr>
        <w:t xml:space="preserve"> cu limita superioară a finanțării stabilite de către autoritatea finanțatoare prin prezentul document</w:t>
      </w:r>
      <w:r w:rsidR="00CD6BDD" w:rsidRPr="007F2AE7">
        <w:rPr>
          <w:rFonts w:ascii="Times New Roman" w:hAnsi="Times New Roman" w:cs="Times New Roman"/>
          <w:color w:val="auto"/>
          <w:lang w:val="ro-RO"/>
        </w:rPr>
        <w:t xml:space="preserve"> și legislația în vigoare.</w:t>
      </w:r>
    </w:p>
    <w:p w14:paraId="228CE9E1" w14:textId="44D20392" w:rsidR="00D26A96" w:rsidRPr="007F2AE7" w:rsidRDefault="00D26A96">
      <w:pPr>
        <w:pStyle w:val="Listparagraf1"/>
        <w:numPr>
          <w:ilvl w:val="0"/>
          <w:numId w:val="7"/>
        </w:numPr>
        <w:autoSpaceDE w:val="0"/>
        <w:spacing w:after="0" w:line="360" w:lineRule="auto"/>
        <w:jc w:val="both"/>
        <w:rPr>
          <w:rFonts w:ascii="Times New Roman" w:hAnsi="Times New Roman" w:cs="Times New Roman"/>
          <w:color w:val="auto"/>
          <w:lang w:val="fr-FR"/>
        </w:rPr>
      </w:pPr>
      <w:r w:rsidRPr="007F2AE7">
        <w:rPr>
          <w:rFonts w:ascii="Times New Roman" w:hAnsi="Times New Roman" w:cs="Times New Roman"/>
          <w:color w:val="auto"/>
          <w:lang w:val="ro-RO"/>
        </w:rPr>
        <w:t xml:space="preserve">Comisia poate solicita informații suplimentare (despre solicitant/ propunerea de proiect), detalii, explicații, în vederea analizării eficiente și coerente a ofertei culturale propuse spre evaluare. Acestea vor fi transmise de către solicitant, Comisiei, în scris, prin intermediul Serviciului de specialitate al autorității finanțatoare. </w:t>
      </w:r>
    </w:p>
    <w:p w14:paraId="47DFDF71" w14:textId="3E82D5B7" w:rsidR="002329C6" w:rsidRPr="007F2AE7" w:rsidRDefault="002329C6">
      <w:pPr>
        <w:pStyle w:val="Listparagraf1"/>
        <w:numPr>
          <w:ilvl w:val="0"/>
          <w:numId w:val="7"/>
        </w:numPr>
        <w:autoSpaceDE w:val="0"/>
        <w:spacing w:after="0" w:line="360" w:lineRule="auto"/>
        <w:jc w:val="both"/>
        <w:rPr>
          <w:rFonts w:ascii="Times New Roman" w:hAnsi="Times New Roman" w:cs="Times New Roman"/>
          <w:color w:val="auto"/>
          <w:lang w:val="fr-FR"/>
        </w:rPr>
      </w:pPr>
      <w:r w:rsidRPr="007F2AE7">
        <w:rPr>
          <w:rFonts w:ascii="Times New Roman" w:hAnsi="Times New Roman" w:cs="Times New Roman"/>
          <w:color w:val="auto"/>
          <w:lang w:val="ro-RO"/>
        </w:rPr>
        <w:t>Comisia poate reîncadra un proiect în aria tematică corespunzătoare dacă activitățile descrise de către solicitant se regăsesc preponderent în altă categorie.</w:t>
      </w:r>
    </w:p>
    <w:p w14:paraId="11226828" w14:textId="2F69FC11" w:rsidR="002C045F" w:rsidRPr="007F2AE7" w:rsidRDefault="00A65B2E">
      <w:pPr>
        <w:pStyle w:val="Listparagraf1"/>
        <w:numPr>
          <w:ilvl w:val="0"/>
          <w:numId w:val="7"/>
        </w:numPr>
        <w:autoSpaceDE w:val="0"/>
        <w:spacing w:after="0" w:line="360" w:lineRule="auto"/>
        <w:jc w:val="both"/>
        <w:rPr>
          <w:rFonts w:ascii="Times New Roman" w:hAnsi="Times New Roman" w:cs="Times New Roman"/>
          <w:color w:val="auto"/>
          <w:lang w:val="es-ES"/>
        </w:rPr>
      </w:pPr>
      <w:r w:rsidRPr="007F2AE7">
        <w:rPr>
          <w:rFonts w:ascii="Times New Roman" w:hAnsi="Times New Roman" w:cs="Times New Roman"/>
          <w:color w:val="auto"/>
          <w:lang w:val="ro-RO"/>
        </w:rPr>
        <w:t xml:space="preserve">În analiza ofertei culturale, </w:t>
      </w:r>
      <w:r w:rsidR="002C045F" w:rsidRPr="007F2AE7">
        <w:rPr>
          <w:rFonts w:ascii="Times New Roman" w:hAnsi="Times New Roman" w:cs="Times New Roman"/>
          <w:color w:val="auto"/>
          <w:lang w:val="ro-RO"/>
        </w:rPr>
        <w:t xml:space="preserve">Comisia </w:t>
      </w:r>
      <w:r w:rsidRPr="007F2AE7">
        <w:rPr>
          <w:rFonts w:ascii="Times New Roman" w:hAnsi="Times New Roman" w:cs="Times New Roman"/>
          <w:color w:val="auto"/>
          <w:lang w:val="ro-RO"/>
        </w:rPr>
        <w:t>poate reîncadra</w:t>
      </w:r>
      <w:r w:rsidR="00861B06" w:rsidRPr="007F2AE7">
        <w:rPr>
          <w:rFonts w:ascii="Times New Roman" w:hAnsi="Times New Roman" w:cs="Times New Roman"/>
          <w:color w:val="auto"/>
          <w:lang w:val="ro-RO"/>
        </w:rPr>
        <w:t xml:space="preserve"> evenimentul la categoria: mare, medie, mică în urma aplicării priorităților specifice stabilite prin prezentul Ghid al Solicitantului. </w:t>
      </w:r>
    </w:p>
    <w:bookmarkEnd w:id="13"/>
    <w:p w14:paraId="6112CC0B" w14:textId="77777777" w:rsidR="002329C6" w:rsidRPr="007F2AE7" w:rsidRDefault="002329C6" w:rsidP="002329C6">
      <w:pPr>
        <w:pStyle w:val="Listparagraf1"/>
        <w:autoSpaceDE w:val="0"/>
        <w:spacing w:after="0" w:line="360" w:lineRule="auto"/>
        <w:jc w:val="both"/>
        <w:rPr>
          <w:rFonts w:ascii="Times New Roman" w:hAnsi="Times New Roman" w:cs="Times New Roman"/>
          <w:color w:val="auto"/>
          <w:lang w:val="es-ES"/>
        </w:rPr>
      </w:pPr>
    </w:p>
    <w:bookmarkEnd w:id="14"/>
    <w:p w14:paraId="17679573" w14:textId="0BC7F844" w:rsidR="00BE72E3" w:rsidRPr="007F2AE7" w:rsidRDefault="00043791" w:rsidP="00B53F6A">
      <w:pPr>
        <w:spacing w:line="360" w:lineRule="auto"/>
        <w:jc w:val="both"/>
        <w:rPr>
          <w:rFonts w:ascii="Times New Roman" w:hAnsi="Times New Roman"/>
          <w:color w:val="FF0000"/>
          <w:sz w:val="24"/>
          <w:szCs w:val="24"/>
          <w:lang w:val="ro-RO"/>
        </w:rPr>
      </w:pPr>
      <w:r w:rsidRPr="007F2AE7">
        <w:rPr>
          <w:rFonts w:ascii="Times New Roman" w:hAnsi="Times New Roman"/>
          <w:b/>
          <w:bCs/>
          <w:sz w:val="24"/>
          <w:szCs w:val="24"/>
          <w:lang w:val="ro-RO"/>
        </w:rPr>
        <w:t>Art. 2</w:t>
      </w:r>
      <w:r w:rsidR="00377DBF" w:rsidRPr="007F2AE7">
        <w:rPr>
          <w:rFonts w:ascii="Times New Roman" w:hAnsi="Times New Roman"/>
          <w:b/>
          <w:bCs/>
          <w:sz w:val="24"/>
          <w:szCs w:val="24"/>
          <w:lang w:val="ro-RO"/>
        </w:rPr>
        <w:t>2</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 xml:space="preserve">Decizia comisiei de evaluare și selecție privind proiectele culturale selectate spre finanțare va fi publicată pe site-ul </w:t>
      </w:r>
      <w:r w:rsidR="00CD6BDD" w:rsidRPr="007F2AE7">
        <w:rPr>
          <w:rFonts w:ascii="Times New Roman" w:hAnsi="Times New Roman"/>
          <w:bCs/>
          <w:sz w:val="24"/>
          <w:szCs w:val="24"/>
          <w:lang w:val="ro-RO"/>
        </w:rPr>
        <w:t>autorității finanțatoare</w:t>
      </w:r>
      <w:r w:rsidRPr="007F2AE7">
        <w:rPr>
          <w:rFonts w:ascii="Times New Roman" w:hAnsi="Times New Roman"/>
          <w:bCs/>
          <w:sz w:val="24"/>
          <w:szCs w:val="24"/>
          <w:lang w:val="ro-RO"/>
        </w:rPr>
        <w:t>,</w:t>
      </w:r>
      <w:r w:rsidR="00BE72E3" w:rsidRPr="007F2AE7">
        <w:rPr>
          <w:rFonts w:ascii="Times New Roman" w:hAnsi="Times New Roman"/>
          <w:bCs/>
          <w:sz w:val="24"/>
          <w:szCs w:val="24"/>
          <w:lang w:val="ro-RO"/>
        </w:rPr>
        <w:t xml:space="preserve"> în termen de maxim 3 zile lucrătoare</w:t>
      </w:r>
      <w:r w:rsidR="00281BD8" w:rsidRPr="007F2AE7">
        <w:rPr>
          <w:rFonts w:ascii="Times New Roman" w:hAnsi="Times New Roman"/>
          <w:bCs/>
          <w:sz w:val="24"/>
          <w:szCs w:val="24"/>
          <w:lang w:val="ro-RO"/>
        </w:rPr>
        <w:t xml:space="preserve"> de</w:t>
      </w:r>
      <w:r w:rsidR="00BE72E3" w:rsidRPr="007F2AE7">
        <w:rPr>
          <w:rFonts w:ascii="Times New Roman" w:hAnsi="Times New Roman"/>
          <w:bCs/>
          <w:sz w:val="24"/>
          <w:szCs w:val="24"/>
          <w:lang w:val="ro-RO"/>
        </w:rPr>
        <w:t xml:space="preserve"> la încheierea </w:t>
      </w:r>
      <w:r w:rsidR="00BE72E3" w:rsidRPr="007F2AE7">
        <w:rPr>
          <w:rFonts w:ascii="Times New Roman" w:hAnsi="Times New Roman"/>
          <w:b/>
          <w:sz w:val="24"/>
          <w:szCs w:val="24"/>
          <w:lang w:val="ro-RO"/>
        </w:rPr>
        <w:t>Raportului inter</w:t>
      </w:r>
      <w:r w:rsidR="00751213" w:rsidRPr="007F2AE7">
        <w:rPr>
          <w:rFonts w:ascii="Times New Roman" w:hAnsi="Times New Roman"/>
          <w:b/>
          <w:sz w:val="24"/>
          <w:szCs w:val="24"/>
          <w:lang w:val="ro-RO"/>
        </w:rPr>
        <w:t>mediar</w:t>
      </w:r>
      <w:r w:rsidR="00751213" w:rsidRPr="007F2AE7">
        <w:rPr>
          <w:rFonts w:ascii="Times New Roman" w:hAnsi="Times New Roman"/>
          <w:bCs/>
          <w:sz w:val="24"/>
          <w:szCs w:val="24"/>
          <w:lang w:val="ro-RO"/>
        </w:rPr>
        <w:t xml:space="preserve"> </w:t>
      </w:r>
      <w:r w:rsidR="00BE72E3" w:rsidRPr="007F2AE7">
        <w:rPr>
          <w:rFonts w:ascii="Times New Roman" w:hAnsi="Times New Roman"/>
          <w:bCs/>
          <w:sz w:val="24"/>
          <w:szCs w:val="24"/>
          <w:lang w:val="ro-RO"/>
        </w:rPr>
        <w:t xml:space="preserve">al sesiunii si va conține: lista </w:t>
      </w:r>
      <w:r w:rsidR="00D37C7B" w:rsidRPr="007F2AE7">
        <w:rPr>
          <w:rFonts w:ascii="Times New Roman" w:hAnsi="Times New Roman"/>
          <w:bCs/>
          <w:sz w:val="24"/>
          <w:szCs w:val="24"/>
          <w:lang w:val="ro-RO"/>
        </w:rPr>
        <w:t>solicitanților</w:t>
      </w:r>
      <w:r w:rsidR="00BE72E3" w:rsidRPr="007F2AE7">
        <w:rPr>
          <w:rFonts w:ascii="Times New Roman" w:hAnsi="Times New Roman"/>
          <w:bCs/>
          <w:sz w:val="24"/>
          <w:szCs w:val="24"/>
          <w:lang w:val="ro-RO"/>
        </w:rPr>
        <w:t xml:space="preserve">, cu precizarea proiectelor culturale </w:t>
      </w:r>
      <w:proofErr w:type="spellStart"/>
      <w:r w:rsidR="00BE72E3" w:rsidRPr="007F2AE7">
        <w:rPr>
          <w:rFonts w:ascii="Times New Roman" w:hAnsi="Times New Roman"/>
          <w:bCs/>
          <w:sz w:val="24"/>
          <w:szCs w:val="24"/>
          <w:lang w:val="ro-RO"/>
        </w:rPr>
        <w:t>şi</w:t>
      </w:r>
      <w:proofErr w:type="spellEnd"/>
      <w:r w:rsidR="00BE72E3" w:rsidRPr="007F2AE7">
        <w:rPr>
          <w:rFonts w:ascii="Times New Roman" w:hAnsi="Times New Roman"/>
          <w:bCs/>
          <w:sz w:val="24"/>
          <w:szCs w:val="24"/>
          <w:lang w:val="ro-RO"/>
        </w:rPr>
        <w:t xml:space="preserve"> a sumelor solicitate</w:t>
      </w:r>
      <w:r w:rsidR="001B3373" w:rsidRPr="007F2AE7">
        <w:rPr>
          <w:rFonts w:ascii="Times New Roman" w:hAnsi="Times New Roman"/>
          <w:bCs/>
          <w:sz w:val="24"/>
          <w:szCs w:val="24"/>
          <w:lang w:val="ro-RO"/>
        </w:rPr>
        <w:t>.</w:t>
      </w:r>
    </w:p>
    <w:p w14:paraId="31B9C4C7" w14:textId="481137FC" w:rsidR="00043791" w:rsidRPr="007F2AE7" w:rsidRDefault="00281BD8" w:rsidP="00CD6BDD">
      <w:pPr>
        <w:spacing w:line="360" w:lineRule="auto"/>
        <w:jc w:val="both"/>
        <w:rPr>
          <w:rFonts w:ascii="Times New Roman" w:hAnsi="Times New Roman"/>
          <w:color w:val="FF0000"/>
          <w:sz w:val="24"/>
          <w:szCs w:val="24"/>
          <w:lang w:val="ro-RO"/>
        </w:rPr>
      </w:pPr>
      <w:r w:rsidRPr="007F2AE7">
        <w:rPr>
          <w:rFonts w:ascii="Times New Roman" w:hAnsi="Times New Roman"/>
          <w:b/>
          <w:bCs/>
          <w:sz w:val="24"/>
          <w:szCs w:val="24"/>
          <w:lang w:val="ro-RO"/>
        </w:rPr>
        <w:t>Art. 2</w:t>
      </w:r>
      <w:r w:rsidR="00377DBF" w:rsidRPr="007F2AE7">
        <w:rPr>
          <w:rFonts w:ascii="Times New Roman" w:hAnsi="Times New Roman"/>
          <w:b/>
          <w:bCs/>
          <w:sz w:val="24"/>
          <w:szCs w:val="24"/>
          <w:lang w:val="ro-RO"/>
        </w:rPr>
        <w:t>3</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 xml:space="preserve">Ulterior publicării Raportului intermediar pe site-ul primăriei, </w:t>
      </w:r>
      <w:r w:rsidR="00043791" w:rsidRPr="007F2AE7">
        <w:rPr>
          <w:rFonts w:ascii="Times New Roman" w:hAnsi="Times New Roman"/>
          <w:bCs/>
          <w:sz w:val="24"/>
          <w:szCs w:val="24"/>
          <w:lang w:val="ro-RO"/>
        </w:rPr>
        <w:t xml:space="preserve">în termen de 3 zile lucrătoare, solicitanții </w:t>
      </w:r>
      <w:r w:rsidRPr="007F2AE7">
        <w:rPr>
          <w:rFonts w:ascii="Times New Roman" w:hAnsi="Times New Roman"/>
          <w:bCs/>
          <w:sz w:val="24"/>
          <w:szCs w:val="24"/>
          <w:lang w:val="ro-RO"/>
        </w:rPr>
        <w:t>au</w:t>
      </w:r>
      <w:r w:rsidR="00043791" w:rsidRPr="007F2AE7">
        <w:rPr>
          <w:rFonts w:ascii="Times New Roman" w:hAnsi="Times New Roman"/>
          <w:bCs/>
          <w:sz w:val="24"/>
          <w:szCs w:val="24"/>
          <w:lang w:val="ro-RO"/>
        </w:rPr>
        <w:t xml:space="preserve"> posibilitatea </w:t>
      </w:r>
      <w:r w:rsidR="00B53A7F" w:rsidRPr="007F2AE7">
        <w:rPr>
          <w:rFonts w:ascii="Times New Roman" w:hAnsi="Times New Roman"/>
          <w:bCs/>
          <w:sz w:val="24"/>
          <w:szCs w:val="24"/>
          <w:lang w:val="ro-RO"/>
        </w:rPr>
        <w:t>să formuleze contestații</w:t>
      </w:r>
      <w:r w:rsidR="00B53A7F" w:rsidRPr="007F2AE7">
        <w:rPr>
          <w:rFonts w:ascii="Times New Roman" w:hAnsi="Times New Roman"/>
          <w:sz w:val="24"/>
          <w:szCs w:val="24"/>
          <w:lang w:val="ro-RO"/>
        </w:rPr>
        <w:t xml:space="preserve"> asupra modului de respectare a procedurii privind organ</w:t>
      </w:r>
      <w:r w:rsidR="003E2334" w:rsidRPr="007F2AE7">
        <w:rPr>
          <w:rFonts w:ascii="Times New Roman" w:hAnsi="Times New Roman"/>
          <w:sz w:val="24"/>
          <w:szCs w:val="24"/>
          <w:lang w:val="ro-RO"/>
        </w:rPr>
        <w:t>i</w:t>
      </w:r>
      <w:r w:rsidR="00B53A7F" w:rsidRPr="007F2AE7">
        <w:rPr>
          <w:rFonts w:ascii="Times New Roman" w:hAnsi="Times New Roman"/>
          <w:sz w:val="24"/>
          <w:szCs w:val="24"/>
          <w:lang w:val="ro-RO"/>
        </w:rPr>
        <w:t>zarea și desfășurarea selecției și să le depună la sediul autorității</w:t>
      </w:r>
      <w:r w:rsidR="001B3373" w:rsidRPr="007F2AE7">
        <w:rPr>
          <w:rFonts w:ascii="Times New Roman" w:hAnsi="Times New Roman"/>
          <w:sz w:val="24"/>
          <w:szCs w:val="24"/>
          <w:lang w:val="ro-RO"/>
        </w:rPr>
        <w:t>.</w:t>
      </w:r>
    </w:p>
    <w:p w14:paraId="29B2B0A9" w14:textId="5150FDA4" w:rsidR="000F6C0C" w:rsidRPr="007F2AE7" w:rsidRDefault="000F6C0C"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 xml:space="preserve">Art. </w:t>
      </w:r>
      <w:r w:rsidR="00C15182" w:rsidRPr="007F2AE7">
        <w:rPr>
          <w:rFonts w:ascii="Times New Roman" w:hAnsi="Times New Roman"/>
          <w:b/>
          <w:bCs/>
          <w:sz w:val="24"/>
          <w:szCs w:val="24"/>
          <w:lang w:val="ro-RO"/>
        </w:rPr>
        <w:t>2</w:t>
      </w:r>
      <w:r w:rsidR="00377DBF" w:rsidRPr="007F2AE7">
        <w:rPr>
          <w:rFonts w:ascii="Times New Roman" w:hAnsi="Times New Roman"/>
          <w:b/>
          <w:bCs/>
          <w:sz w:val="24"/>
          <w:szCs w:val="24"/>
          <w:lang w:val="ro-RO"/>
        </w:rPr>
        <w:t>4</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 xml:space="preserve">În vederea soluționării contestațiilor depuse de solicitanți, la nivelul autorității se înființează comisii de soluționare a contestațiilor, nominalizați prin Dispoziție, constituite în conformitate cu prevederile </w:t>
      </w:r>
      <w:r w:rsidR="00976D63" w:rsidRPr="007F2AE7">
        <w:rPr>
          <w:rFonts w:ascii="Times New Roman" w:hAnsi="Times New Roman"/>
          <w:bCs/>
          <w:sz w:val="24"/>
          <w:szCs w:val="24"/>
          <w:lang w:val="ro-RO"/>
        </w:rPr>
        <w:t>legale.</w:t>
      </w:r>
    </w:p>
    <w:p w14:paraId="439DCB9C" w14:textId="23AAAE0A" w:rsidR="00D31136" w:rsidRPr="007F2AE7" w:rsidRDefault="00D31136" w:rsidP="00CD6BDD">
      <w:pPr>
        <w:spacing w:line="360" w:lineRule="auto"/>
        <w:jc w:val="both"/>
        <w:rPr>
          <w:rFonts w:ascii="Times New Roman" w:hAnsi="Times New Roman"/>
          <w:bCs/>
          <w:color w:val="FF0000"/>
          <w:sz w:val="24"/>
          <w:szCs w:val="24"/>
          <w:lang w:val="ro-RO"/>
        </w:rPr>
      </w:pPr>
      <w:r w:rsidRPr="007F2AE7">
        <w:rPr>
          <w:rFonts w:ascii="Times New Roman" w:hAnsi="Times New Roman"/>
          <w:b/>
          <w:bCs/>
          <w:sz w:val="24"/>
          <w:szCs w:val="24"/>
          <w:lang w:val="ro-RO"/>
        </w:rPr>
        <w:t xml:space="preserve">Art. </w:t>
      </w:r>
      <w:r w:rsidR="00C15182" w:rsidRPr="007F2AE7">
        <w:rPr>
          <w:rFonts w:ascii="Times New Roman" w:hAnsi="Times New Roman"/>
          <w:b/>
          <w:bCs/>
          <w:sz w:val="24"/>
          <w:szCs w:val="24"/>
          <w:lang w:val="ro-RO"/>
        </w:rPr>
        <w:t>2</w:t>
      </w:r>
      <w:r w:rsidR="00377DBF" w:rsidRPr="007F2AE7">
        <w:rPr>
          <w:rFonts w:ascii="Times New Roman" w:hAnsi="Times New Roman"/>
          <w:b/>
          <w:bCs/>
          <w:sz w:val="24"/>
          <w:szCs w:val="24"/>
          <w:lang w:val="ro-RO"/>
        </w:rPr>
        <w:t>5</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 xml:space="preserve">Din Comisia de evaluare </w:t>
      </w:r>
      <w:proofErr w:type="spellStart"/>
      <w:r w:rsidRPr="007F2AE7">
        <w:rPr>
          <w:rFonts w:ascii="Times New Roman" w:hAnsi="Times New Roman"/>
          <w:bCs/>
          <w:sz w:val="24"/>
          <w:szCs w:val="24"/>
          <w:lang w:val="ro-RO"/>
        </w:rPr>
        <w:t>şi</w:t>
      </w:r>
      <w:proofErr w:type="spellEnd"/>
      <w:r w:rsidRPr="007F2AE7">
        <w:rPr>
          <w:rFonts w:ascii="Times New Roman" w:hAnsi="Times New Roman"/>
          <w:bCs/>
          <w:sz w:val="24"/>
          <w:szCs w:val="24"/>
          <w:lang w:val="ro-RO"/>
        </w:rPr>
        <w:t xml:space="preserve"> selecție a proiectelor culturale sau din Comisia de soluționare a contestațiilor nu vor putea face parte persoane care dețin o funcție de conducere </w:t>
      </w:r>
      <w:r w:rsidRPr="007F2AE7">
        <w:rPr>
          <w:rFonts w:ascii="Times New Roman" w:hAnsi="Times New Roman"/>
          <w:bCs/>
          <w:sz w:val="24"/>
          <w:szCs w:val="24"/>
          <w:lang w:val="ro-RO"/>
        </w:rPr>
        <w:lastRenderedPageBreak/>
        <w:t xml:space="preserve">în cadrul organizațiilor culturale care intenționează să solicite </w:t>
      </w:r>
      <w:r w:rsidR="00D37C7B" w:rsidRPr="007F2AE7">
        <w:rPr>
          <w:rFonts w:ascii="Times New Roman" w:hAnsi="Times New Roman"/>
          <w:bCs/>
          <w:sz w:val="24"/>
          <w:szCs w:val="24"/>
          <w:lang w:val="ro-RO"/>
        </w:rPr>
        <w:t>finanțare</w:t>
      </w:r>
      <w:r w:rsidRPr="007F2AE7">
        <w:rPr>
          <w:rFonts w:ascii="Times New Roman" w:hAnsi="Times New Roman"/>
          <w:bCs/>
          <w:sz w:val="24"/>
          <w:szCs w:val="24"/>
          <w:lang w:val="ro-RO"/>
        </w:rPr>
        <w:t xml:space="preserve"> pentru sesiunea de selecție în curs.</w:t>
      </w:r>
      <w:r w:rsidR="00C66674" w:rsidRPr="007F2AE7">
        <w:rPr>
          <w:rFonts w:ascii="Times New Roman" w:hAnsi="Times New Roman"/>
          <w:bCs/>
          <w:sz w:val="24"/>
          <w:szCs w:val="24"/>
          <w:lang w:val="ro-RO"/>
        </w:rPr>
        <w:t xml:space="preserve"> </w:t>
      </w:r>
    </w:p>
    <w:p w14:paraId="0DD9C4B0" w14:textId="4FC81A70" w:rsidR="00D31136" w:rsidRPr="007F2AE7" w:rsidRDefault="00D31136" w:rsidP="008825AE">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 xml:space="preserve">Art. </w:t>
      </w:r>
      <w:r w:rsidR="00C15182" w:rsidRPr="007F2AE7">
        <w:rPr>
          <w:rFonts w:ascii="Times New Roman" w:hAnsi="Times New Roman"/>
          <w:b/>
          <w:bCs/>
          <w:sz w:val="24"/>
          <w:szCs w:val="24"/>
          <w:lang w:val="ro-RO"/>
        </w:rPr>
        <w:t>2</w:t>
      </w:r>
      <w:r w:rsidR="00377DBF" w:rsidRPr="007F2AE7">
        <w:rPr>
          <w:rFonts w:ascii="Times New Roman" w:hAnsi="Times New Roman"/>
          <w:b/>
          <w:bCs/>
          <w:sz w:val="24"/>
          <w:szCs w:val="24"/>
          <w:lang w:val="ro-RO"/>
        </w:rPr>
        <w:t>6</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În situația în care, în cursul procedurii de selecție, un membru al comisiei constată că are un interes patrimonial, sau există o anumită stare de incompatibilitate, în legătură cu una dintre ofertele culturale prezentate comisiei din care face parte, acesta are obligația să declare imediat acest lucru</w:t>
      </w:r>
      <w:r w:rsidR="008825AE" w:rsidRPr="007F2AE7">
        <w:rPr>
          <w:rFonts w:ascii="Times New Roman" w:hAnsi="Times New Roman"/>
          <w:bCs/>
          <w:sz w:val="24"/>
          <w:szCs w:val="24"/>
          <w:lang w:val="ro-RO"/>
        </w:rPr>
        <w:t xml:space="preserve"> și se va retrage de la evaluarea ofertei respective</w:t>
      </w:r>
      <w:r w:rsidRPr="007F2AE7">
        <w:rPr>
          <w:rFonts w:ascii="Times New Roman" w:hAnsi="Times New Roman"/>
          <w:bCs/>
          <w:sz w:val="24"/>
          <w:szCs w:val="24"/>
          <w:lang w:val="ro-RO"/>
        </w:rPr>
        <w:t xml:space="preserve">. </w:t>
      </w:r>
    </w:p>
    <w:p w14:paraId="4A7B92A3" w14:textId="65CA6937" w:rsidR="00D31136" w:rsidRPr="007F2AE7" w:rsidRDefault="00D31136" w:rsidP="00F337D4">
      <w:pPr>
        <w:spacing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C15182" w:rsidRPr="007F2AE7">
        <w:rPr>
          <w:rFonts w:ascii="Times New Roman" w:hAnsi="Times New Roman"/>
          <w:b/>
          <w:bCs/>
          <w:sz w:val="24"/>
          <w:szCs w:val="24"/>
          <w:lang w:val="ro-RO"/>
        </w:rPr>
        <w:t>2</w:t>
      </w:r>
      <w:r w:rsidR="00377DBF" w:rsidRPr="007F2AE7">
        <w:rPr>
          <w:rFonts w:ascii="Times New Roman" w:hAnsi="Times New Roman"/>
          <w:b/>
          <w:bCs/>
          <w:sz w:val="24"/>
          <w:szCs w:val="24"/>
          <w:lang w:val="ro-RO"/>
        </w:rPr>
        <w:t>7</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 xml:space="preserve">Fiecare membru al oricărei Comisii </w:t>
      </w:r>
      <w:r w:rsidR="00D37C7B" w:rsidRPr="007F2AE7">
        <w:rPr>
          <w:rFonts w:ascii="Times New Roman" w:hAnsi="Times New Roman"/>
          <w:bCs/>
          <w:sz w:val="24"/>
          <w:szCs w:val="24"/>
          <w:lang w:val="ro-RO"/>
        </w:rPr>
        <w:t>menționate</w:t>
      </w:r>
      <w:r w:rsidRPr="007F2AE7">
        <w:rPr>
          <w:rFonts w:ascii="Times New Roman" w:hAnsi="Times New Roman"/>
          <w:bCs/>
          <w:sz w:val="24"/>
          <w:szCs w:val="24"/>
          <w:lang w:val="ro-RO"/>
        </w:rPr>
        <w:t xml:space="preserve"> mai sus va completa o declarație de imparțialitate </w:t>
      </w:r>
      <w:proofErr w:type="spellStart"/>
      <w:r w:rsidRPr="007F2AE7">
        <w:rPr>
          <w:rFonts w:ascii="Times New Roman" w:hAnsi="Times New Roman"/>
          <w:bCs/>
          <w:sz w:val="24"/>
          <w:szCs w:val="24"/>
          <w:lang w:val="ro-RO"/>
        </w:rPr>
        <w:t>şi</w:t>
      </w:r>
      <w:proofErr w:type="spellEnd"/>
      <w:r w:rsidRPr="007F2AE7">
        <w:rPr>
          <w:rFonts w:ascii="Times New Roman" w:hAnsi="Times New Roman"/>
          <w:bCs/>
          <w:sz w:val="24"/>
          <w:szCs w:val="24"/>
          <w:lang w:val="ro-RO"/>
        </w:rPr>
        <w:t xml:space="preserve"> confidențialitate, potrivit modelului prevăzut in</w:t>
      </w:r>
      <w:r w:rsidRPr="007F2AE7">
        <w:rPr>
          <w:rFonts w:ascii="Times New Roman" w:hAnsi="Times New Roman"/>
          <w:sz w:val="24"/>
          <w:szCs w:val="24"/>
          <w:lang w:val="ro-RO"/>
        </w:rPr>
        <w:t xml:space="preserve"> </w:t>
      </w:r>
      <w:r w:rsidRPr="007F2AE7">
        <w:rPr>
          <w:rFonts w:ascii="Times New Roman" w:hAnsi="Times New Roman"/>
          <w:b/>
          <w:bCs/>
          <w:sz w:val="24"/>
          <w:szCs w:val="24"/>
          <w:lang w:val="ro-RO"/>
        </w:rPr>
        <w:t>Anexa</w:t>
      </w:r>
      <w:r w:rsidR="004852F9" w:rsidRPr="007F2AE7">
        <w:rPr>
          <w:rFonts w:ascii="Times New Roman" w:hAnsi="Times New Roman"/>
          <w:b/>
          <w:bCs/>
          <w:sz w:val="24"/>
          <w:szCs w:val="24"/>
          <w:lang w:val="ro-RO"/>
        </w:rPr>
        <w:t xml:space="preserve"> </w:t>
      </w:r>
      <w:r w:rsidR="004F7AEB" w:rsidRPr="007F2AE7">
        <w:rPr>
          <w:rFonts w:ascii="Times New Roman" w:hAnsi="Times New Roman"/>
          <w:b/>
          <w:bCs/>
          <w:sz w:val="24"/>
          <w:szCs w:val="24"/>
          <w:lang w:val="ro-RO"/>
        </w:rPr>
        <w:t>9</w:t>
      </w:r>
    </w:p>
    <w:p w14:paraId="4CAA63BF" w14:textId="2F27C6DF" w:rsidR="00043791" w:rsidRPr="007F2AE7" w:rsidRDefault="00043791" w:rsidP="00F337D4">
      <w:pPr>
        <w:spacing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377DBF" w:rsidRPr="007F2AE7">
        <w:rPr>
          <w:rFonts w:ascii="Times New Roman" w:hAnsi="Times New Roman"/>
          <w:b/>
          <w:bCs/>
          <w:sz w:val="24"/>
          <w:szCs w:val="24"/>
          <w:lang w:val="ro-RO"/>
        </w:rPr>
        <w:t>28</w:t>
      </w:r>
      <w:r w:rsidR="003E2334"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00D37C7B" w:rsidRPr="007F2AE7">
        <w:rPr>
          <w:rFonts w:ascii="Times New Roman" w:hAnsi="Times New Roman"/>
          <w:bCs/>
          <w:sz w:val="24"/>
          <w:szCs w:val="24"/>
          <w:lang w:val="ro-RO"/>
        </w:rPr>
        <w:t>Contestațiile</w:t>
      </w:r>
      <w:r w:rsidRPr="007F2AE7">
        <w:rPr>
          <w:rFonts w:ascii="Times New Roman" w:hAnsi="Times New Roman"/>
          <w:bCs/>
          <w:sz w:val="24"/>
          <w:szCs w:val="24"/>
          <w:lang w:val="ro-RO"/>
        </w:rPr>
        <w:t xml:space="preserve"> se </w:t>
      </w:r>
      <w:r w:rsidR="00D37C7B" w:rsidRPr="007F2AE7">
        <w:rPr>
          <w:rFonts w:ascii="Times New Roman" w:hAnsi="Times New Roman"/>
          <w:bCs/>
          <w:sz w:val="24"/>
          <w:szCs w:val="24"/>
          <w:lang w:val="ro-RO"/>
        </w:rPr>
        <w:t>soluționează</w:t>
      </w:r>
      <w:r w:rsidRPr="007F2AE7">
        <w:rPr>
          <w:rFonts w:ascii="Times New Roman" w:hAnsi="Times New Roman"/>
          <w:bCs/>
          <w:sz w:val="24"/>
          <w:szCs w:val="24"/>
          <w:lang w:val="ro-RO"/>
        </w:rPr>
        <w:t xml:space="preserve"> în termen de cel mult 10 zile lucrătoare de la data expirării termenului pentru depunerea </w:t>
      </w:r>
      <w:r w:rsidR="00D37C7B" w:rsidRPr="007F2AE7">
        <w:rPr>
          <w:rFonts w:ascii="Times New Roman" w:hAnsi="Times New Roman"/>
          <w:bCs/>
          <w:sz w:val="24"/>
          <w:szCs w:val="24"/>
          <w:lang w:val="ro-RO"/>
        </w:rPr>
        <w:t>contestațiilor</w:t>
      </w:r>
      <w:r w:rsidRPr="007F2AE7">
        <w:rPr>
          <w:rFonts w:ascii="Times New Roman" w:hAnsi="Times New Roman"/>
          <w:bCs/>
          <w:sz w:val="24"/>
          <w:szCs w:val="24"/>
          <w:lang w:val="ro-RO"/>
        </w:rPr>
        <w:t>.</w:t>
      </w:r>
    </w:p>
    <w:p w14:paraId="306A0B28" w14:textId="44765E5D" w:rsidR="00B96E9D" w:rsidRPr="007F2AE7" w:rsidRDefault="00B96E9D" w:rsidP="00282F79">
      <w:pPr>
        <w:spacing w:line="360" w:lineRule="auto"/>
        <w:jc w:val="both"/>
        <w:rPr>
          <w:rFonts w:ascii="Times New Roman" w:hAnsi="Times New Roman"/>
          <w:bCs/>
          <w:color w:val="4472C4" w:themeColor="accent1"/>
          <w:sz w:val="24"/>
          <w:szCs w:val="24"/>
          <w:lang w:val="ro-RO"/>
        </w:rPr>
      </w:pPr>
      <w:r w:rsidRPr="007F2AE7">
        <w:rPr>
          <w:rFonts w:ascii="Times New Roman" w:hAnsi="Times New Roman"/>
          <w:b/>
          <w:bCs/>
          <w:sz w:val="24"/>
          <w:szCs w:val="24"/>
          <w:lang w:val="ro-RO"/>
        </w:rPr>
        <w:t xml:space="preserve">Art. </w:t>
      </w:r>
      <w:r w:rsidR="00377DBF" w:rsidRPr="007F2AE7">
        <w:rPr>
          <w:rFonts w:ascii="Times New Roman" w:hAnsi="Times New Roman"/>
          <w:b/>
          <w:bCs/>
          <w:sz w:val="24"/>
          <w:szCs w:val="24"/>
          <w:lang w:val="ro-RO"/>
        </w:rPr>
        <w:t>29</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 xml:space="preserve">Pentru </w:t>
      </w:r>
      <w:r w:rsidR="00C96133" w:rsidRPr="007F2AE7">
        <w:rPr>
          <w:rFonts w:ascii="Times New Roman" w:hAnsi="Times New Roman"/>
          <w:bCs/>
          <w:sz w:val="24"/>
          <w:szCs w:val="24"/>
          <w:lang w:val="ro-RO"/>
        </w:rPr>
        <w:t>transparență</w:t>
      </w:r>
      <w:r w:rsidRPr="007F2AE7">
        <w:rPr>
          <w:rFonts w:ascii="Times New Roman" w:hAnsi="Times New Roman"/>
          <w:bCs/>
          <w:sz w:val="24"/>
          <w:szCs w:val="24"/>
          <w:lang w:val="ro-RO"/>
        </w:rPr>
        <w:t xml:space="preserve">, </w:t>
      </w:r>
      <w:r w:rsidR="00282F79" w:rsidRPr="007F2AE7">
        <w:rPr>
          <w:rFonts w:ascii="Times New Roman" w:hAnsi="Times New Roman"/>
          <w:bCs/>
          <w:sz w:val="24"/>
          <w:szCs w:val="24"/>
          <w:lang w:val="ro-RO"/>
        </w:rPr>
        <w:t xml:space="preserve">solicitantul </w:t>
      </w:r>
      <w:r w:rsidRPr="007F2AE7">
        <w:rPr>
          <w:rFonts w:ascii="Times New Roman" w:hAnsi="Times New Roman"/>
          <w:bCs/>
          <w:sz w:val="24"/>
          <w:szCs w:val="24"/>
          <w:lang w:val="ro-RO"/>
        </w:rPr>
        <w:t>poate solicita instituției finanțatoare,</w:t>
      </w:r>
      <w:r w:rsidR="00976D63" w:rsidRPr="007F2AE7">
        <w:rPr>
          <w:rFonts w:ascii="Times New Roman" w:hAnsi="Times New Roman"/>
          <w:bCs/>
          <w:sz w:val="24"/>
          <w:szCs w:val="24"/>
          <w:lang w:val="ro-RO"/>
        </w:rPr>
        <w:t xml:space="preserve"> în decursul anului calendaristic în care se desfășoară sesiunea,</w:t>
      </w:r>
      <w:r w:rsidRPr="007F2AE7">
        <w:rPr>
          <w:rFonts w:ascii="Times New Roman" w:hAnsi="Times New Roman"/>
          <w:bCs/>
          <w:sz w:val="24"/>
          <w:szCs w:val="24"/>
          <w:lang w:val="ro-RO"/>
        </w:rPr>
        <w:t xml:space="preserve"> grilele de punctaj și toate rapoartele de evaluare ale proiectului anonimizate. Acestea vor fi puse la dispoziția beneficiarului în termen de maxim 24 de ore (zi lucrătoare) de la solicitarea acestuia, în format electronic.</w:t>
      </w:r>
      <w:r w:rsidR="007540B8" w:rsidRPr="007F2AE7">
        <w:rPr>
          <w:rFonts w:ascii="Times New Roman" w:hAnsi="Times New Roman"/>
          <w:b/>
          <w:sz w:val="24"/>
          <w:szCs w:val="24"/>
          <w:lang w:val="ro-RO"/>
        </w:rPr>
        <w:t xml:space="preserve"> </w:t>
      </w:r>
    </w:p>
    <w:p w14:paraId="6BBC6CEB" w14:textId="35EBA933" w:rsidR="00CE31B1" w:rsidRPr="007F2AE7" w:rsidRDefault="00CE31B1"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 xml:space="preserve">Art. </w:t>
      </w:r>
      <w:r w:rsidR="00C15182" w:rsidRPr="007F2AE7">
        <w:rPr>
          <w:rFonts w:ascii="Times New Roman" w:hAnsi="Times New Roman"/>
          <w:b/>
          <w:bCs/>
          <w:sz w:val="24"/>
          <w:szCs w:val="24"/>
          <w:lang w:val="ro-RO"/>
        </w:rPr>
        <w:t>3</w:t>
      </w:r>
      <w:r w:rsidR="00377DBF" w:rsidRPr="007F2AE7">
        <w:rPr>
          <w:rFonts w:ascii="Times New Roman" w:hAnsi="Times New Roman"/>
          <w:b/>
          <w:bCs/>
          <w:sz w:val="24"/>
          <w:szCs w:val="24"/>
          <w:lang w:val="ro-RO"/>
        </w:rPr>
        <w:t>0</w:t>
      </w:r>
      <w:r w:rsidRPr="007F2AE7">
        <w:rPr>
          <w:rFonts w:ascii="Times New Roman" w:hAnsi="Times New Roman"/>
          <w:b/>
          <w:bCs/>
          <w:sz w:val="24"/>
          <w:szCs w:val="24"/>
          <w:lang w:val="ro-RO"/>
        </w:rPr>
        <w:t xml:space="preserve">. </w:t>
      </w:r>
      <w:r w:rsidR="00976D63" w:rsidRPr="007F2AE7">
        <w:rPr>
          <w:rFonts w:ascii="Times New Roman" w:hAnsi="Times New Roman"/>
          <w:sz w:val="24"/>
          <w:szCs w:val="24"/>
          <w:lang w:val="ro-RO"/>
        </w:rPr>
        <w:t>Soluționarea contestațiilor se va concretiza sub forma unui raport emis de către Comisia de soluționare a contestațiilor.</w:t>
      </w:r>
      <w:r w:rsidR="00976D63" w:rsidRPr="007F2AE7">
        <w:rPr>
          <w:rFonts w:ascii="Times New Roman" w:hAnsi="Times New Roman"/>
          <w:b/>
          <w:bCs/>
          <w:sz w:val="24"/>
          <w:szCs w:val="24"/>
          <w:lang w:val="ro-RO"/>
        </w:rPr>
        <w:t xml:space="preserve"> </w:t>
      </w:r>
    </w:p>
    <w:p w14:paraId="730053D5" w14:textId="44144BD7" w:rsidR="00E22656" w:rsidRPr="007F2AE7" w:rsidRDefault="00E22656"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 xml:space="preserve">Art. </w:t>
      </w:r>
      <w:r w:rsidR="00C15182" w:rsidRPr="007F2AE7">
        <w:rPr>
          <w:rFonts w:ascii="Times New Roman" w:hAnsi="Times New Roman"/>
          <w:b/>
          <w:bCs/>
          <w:sz w:val="24"/>
          <w:szCs w:val="24"/>
          <w:lang w:val="ro-RO"/>
        </w:rPr>
        <w:t>3</w:t>
      </w:r>
      <w:r w:rsidR="00377DBF" w:rsidRPr="007F2AE7">
        <w:rPr>
          <w:rFonts w:ascii="Times New Roman" w:hAnsi="Times New Roman"/>
          <w:b/>
          <w:bCs/>
          <w:sz w:val="24"/>
          <w:szCs w:val="24"/>
          <w:lang w:val="ro-RO"/>
        </w:rPr>
        <w:t>1</w:t>
      </w:r>
      <w:r w:rsidR="00C15182" w:rsidRPr="007F2AE7">
        <w:rPr>
          <w:rFonts w:ascii="Times New Roman" w:hAnsi="Times New Roman"/>
          <w:b/>
          <w:bCs/>
          <w:sz w:val="24"/>
          <w:szCs w:val="24"/>
          <w:lang w:val="ro-RO"/>
        </w:rPr>
        <w:t xml:space="preserve">. </w:t>
      </w:r>
      <w:r w:rsidRPr="007F2AE7">
        <w:rPr>
          <w:rFonts w:ascii="Times New Roman" w:hAnsi="Times New Roman"/>
          <w:bCs/>
          <w:sz w:val="24"/>
          <w:szCs w:val="24"/>
          <w:lang w:val="ro-RO"/>
        </w:rPr>
        <w:t xml:space="preserve">Comisia de evaluare </w:t>
      </w:r>
      <w:proofErr w:type="spellStart"/>
      <w:r w:rsidRPr="007F2AE7">
        <w:rPr>
          <w:rFonts w:ascii="Times New Roman" w:hAnsi="Times New Roman"/>
          <w:bCs/>
          <w:sz w:val="24"/>
          <w:szCs w:val="24"/>
          <w:lang w:val="ro-RO"/>
        </w:rPr>
        <w:t>şi</w:t>
      </w:r>
      <w:proofErr w:type="spellEnd"/>
      <w:r w:rsidRPr="007F2AE7">
        <w:rPr>
          <w:rFonts w:ascii="Times New Roman" w:hAnsi="Times New Roman"/>
          <w:bCs/>
          <w:sz w:val="24"/>
          <w:szCs w:val="24"/>
          <w:lang w:val="ro-RO"/>
        </w:rPr>
        <w:t xml:space="preserve"> selecție va lua act de Raportul Comisiei de soluționare a contestațiilor </w:t>
      </w:r>
      <w:proofErr w:type="spellStart"/>
      <w:r w:rsidRPr="007F2AE7">
        <w:rPr>
          <w:rFonts w:ascii="Times New Roman" w:hAnsi="Times New Roman"/>
          <w:bCs/>
          <w:sz w:val="24"/>
          <w:szCs w:val="24"/>
          <w:lang w:val="ro-RO"/>
        </w:rPr>
        <w:t>şi</w:t>
      </w:r>
      <w:proofErr w:type="spellEnd"/>
      <w:r w:rsidRPr="007F2AE7">
        <w:rPr>
          <w:rFonts w:ascii="Times New Roman" w:hAnsi="Times New Roman"/>
          <w:bCs/>
          <w:sz w:val="24"/>
          <w:szCs w:val="24"/>
          <w:lang w:val="ro-RO"/>
        </w:rPr>
        <w:t xml:space="preserve"> va înainta serviciului de specialitate din cadrul Primăriei </w:t>
      </w:r>
      <w:r w:rsidR="007F2AE7" w:rsidRPr="007F2AE7">
        <w:rPr>
          <w:rFonts w:ascii="Times New Roman" w:hAnsi="Times New Roman"/>
          <w:bCs/>
          <w:sz w:val="24"/>
          <w:szCs w:val="24"/>
          <w:lang w:val="ro-RO"/>
        </w:rPr>
        <w:t>Orașului Săliște</w:t>
      </w:r>
      <w:r w:rsidRPr="007F2AE7">
        <w:rPr>
          <w:rFonts w:ascii="Times New Roman" w:hAnsi="Times New Roman"/>
          <w:bCs/>
          <w:sz w:val="24"/>
          <w:szCs w:val="24"/>
          <w:lang w:val="ro-RO"/>
        </w:rPr>
        <w:t xml:space="preserve">, </w:t>
      </w:r>
      <w:r w:rsidRPr="007F2AE7">
        <w:rPr>
          <w:rFonts w:ascii="Times New Roman" w:hAnsi="Times New Roman"/>
          <w:b/>
          <w:sz w:val="24"/>
          <w:szCs w:val="24"/>
          <w:lang w:val="ro-RO"/>
        </w:rPr>
        <w:t>Raportul final</w:t>
      </w:r>
      <w:r w:rsidRPr="007F2AE7">
        <w:rPr>
          <w:rFonts w:ascii="Times New Roman" w:hAnsi="Times New Roman"/>
          <w:bCs/>
          <w:sz w:val="24"/>
          <w:szCs w:val="24"/>
          <w:lang w:val="ro-RO"/>
        </w:rPr>
        <w:t xml:space="preserve"> </w:t>
      </w:r>
      <w:r w:rsidR="00976D63" w:rsidRPr="007F2AE7">
        <w:rPr>
          <w:rFonts w:ascii="Times New Roman" w:hAnsi="Times New Roman"/>
          <w:bCs/>
          <w:sz w:val="24"/>
          <w:szCs w:val="24"/>
          <w:lang w:val="ro-RO"/>
        </w:rPr>
        <w:t xml:space="preserve">al </w:t>
      </w:r>
      <w:r w:rsidR="005E47B8" w:rsidRPr="007F2AE7">
        <w:rPr>
          <w:rFonts w:ascii="Times New Roman" w:hAnsi="Times New Roman"/>
          <w:bCs/>
          <w:sz w:val="24"/>
          <w:szCs w:val="24"/>
          <w:lang w:val="ro-RO"/>
        </w:rPr>
        <w:t xml:space="preserve">selecției, care va fi supus spre aprobare Consiliului Local al </w:t>
      </w:r>
      <w:r w:rsidR="007F2AE7" w:rsidRPr="007F2AE7">
        <w:rPr>
          <w:rFonts w:ascii="Times New Roman" w:hAnsi="Times New Roman"/>
          <w:bCs/>
          <w:sz w:val="24"/>
          <w:szCs w:val="24"/>
          <w:lang w:val="ro-RO"/>
        </w:rPr>
        <w:t>Orașului Săliște</w:t>
      </w:r>
      <w:r w:rsidR="005E47B8" w:rsidRPr="007F2AE7">
        <w:rPr>
          <w:rFonts w:ascii="Times New Roman" w:hAnsi="Times New Roman"/>
          <w:bCs/>
          <w:sz w:val="24"/>
          <w:szCs w:val="24"/>
          <w:lang w:val="ro-RO"/>
        </w:rPr>
        <w:t xml:space="preserve">.  </w:t>
      </w:r>
    </w:p>
    <w:p w14:paraId="65478D56" w14:textId="389EF182" w:rsidR="00743E13" w:rsidRPr="007F2AE7" w:rsidRDefault="00743E13" w:rsidP="001B3373">
      <w:pPr>
        <w:spacing w:line="360" w:lineRule="auto"/>
        <w:jc w:val="both"/>
        <w:rPr>
          <w:rFonts w:ascii="Times New Roman" w:hAnsi="Times New Roman"/>
          <w:color w:val="0070C0"/>
          <w:sz w:val="24"/>
          <w:szCs w:val="24"/>
          <w:lang w:val="ro-RO"/>
        </w:rPr>
      </w:pPr>
      <w:r w:rsidRPr="007F2AE7">
        <w:rPr>
          <w:rFonts w:ascii="Times New Roman" w:hAnsi="Times New Roman"/>
          <w:b/>
          <w:bCs/>
          <w:sz w:val="24"/>
          <w:szCs w:val="24"/>
          <w:lang w:val="ro-RO"/>
        </w:rPr>
        <w:t>Ar</w:t>
      </w:r>
      <w:r w:rsidR="00D31136" w:rsidRPr="007F2AE7">
        <w:rPr>
          <w:rFonts w:ascii="Times New Roman" w:hAnsi="Times New Roman"/>
          <w:b/>
          <w:bCs/>
          <w:sz w:val="24"/>
          <w:szCs w:val="24"/>
          <w:lang w:val="ro-RO"/>
        </w:rPr>
        <w:t xml:space="preserve">t. </w:t>
      </w:r>
      <w:r w:rsidR="00C15182" w:rsidRPr="007F2AE7">
        <w:rPr>
          <w:rFonts w:ascii="Times New Roman" w:hAnsi="Times New Roman"/>
          <w:b/>
          <w:bCs/>
          <w:sz w:val="24"/>
          <w:szCs w:val="24"/>
          <w:lang w:val="ro-RO"/>
        </w:rPr>
        <w:t>3</w:t>
      </w:r>
      <w:r w:rsidR="00377DBF" w:rsidRPr="007F2AE7">
        <w:rPr>
          <w:rFonts w:ascii="Times New Roman" w:hAnsi="Times New Roman"/>
          <w:b/>
          <w:bCs/>
          <w:sz w:val="24"/>
          <w:szCs w:val="24"/>
          <w:lang w:val="ro-RO"/>
        </w:rPr>
        <w:t>2</w:t>
      </w:r>
      <w:r w:rsidR="00D31136" w:rsidRPr="007F2AE7">
        <w:rPr>
          <w:rFonts w:ascii="Times New Roman" w:hAnsi="Times New Roman"/>
          <w:b/>
          <w:bCs/>
          <w:sz w:val="24"/>
          <w:szCs w:val="24"/>
          <w:lang w:val="ro-RO"/>
        </w:rPr>
        <w:t>.</w:t>
      </w:r>
      <w:r w:rsidR="00D31136" w:rsidRPr="007F2AE7">
        <w:rPr>
          <w:rFonts w:ascii="Times New Roman" w:hAnsi="Times New Roman"/>
          <w:sz w:val="24"/>
          <w:szCs w:val="24"/>
          <w:lang w:val="ro-RO"/>
        </w:rPr>
        <w:t xml:space="preserve"> </w:t>
      </w:r>
      <w:r w:rsidR="00152A73" w:rsidRPr="007F2AE7">
        <w:rPr>
          <w:rFonts w:ascii="Times New Roman" w:hAnsi="Times New Roman"/>
          <w:bCs/>
          <w:sz w:val="24"/>
          <w:szCs w:val="24"/>
          <w:lang w:val="ro-RO"/>
        </w:rPr>
        <w:t xml:space="preserve">Raportul final al Comisiei de evaluare și selecție va conține lista beneficiarilor, cu precizarea rezumatului proiectelor culturale </w:t>
      </w:r>
      <w:proofErr w:type="spellStart"/>
      <w:r w:rsidR="00152A73" w:rsidRPr="007F2AE7">
        <w:rPr>
          <w:rFonts w:ascii="Times New Roman" w:hAnsi="Times New Roman"/>
          <w:bCs/>
          <w:sz w:val="24"/>
          <w:szCs w:val="24"/>
          <w:lang w:val="ro-RO"/>
        </w:rPr>
        <w:t>şi</w:t>
      </w:r>
      <w:proofErr w:type="spellEnd"/>
      <w:r w:rsidR="00152A73" w:rsidRPr="007F2AE7">
        <w:rPr>
          <w:rFonts w:ascii="Times New Roman" w:hAnsi="Times New Roman"/>
          <w:bCs/>
          <w:sz w:val="24"/>
          <w:szCs w:val="24"/>
          <w:lang w:val="ro-RO"/>
        </w:rPr>
        <w:t xml:space="preserve"> a valorii </w:t>
      </w:r>
      <w:proofErr w:type="spellStart"/>
      <w:r w:rsidR="00152A73" w:rsidRPr="007F2AE7">
        <w:rPr>
          <w:rFonts w:ascii="Times New Roman" w:hAnsi="Times New Roman"/>
          <w:bCs/>
          <w:sz w:val="24"/>
          <w:szCs w:val="24"/>
          <w:lang w:val="ro-RO"/>
        </w:rPr>
        <w:t>finanţării</w:t>
      </w:r>
      <w:proofErr w:type="spellEnd"/>
      <w:r w:rsidR="00152A73" w:rsidRPr="007F2AE7">
        <w:rPr>
          <w:rFonts w:ascii="Times New Roman" w:hAnsi="Times New Roman"/>
          <w:bCs/>
          <w:sz w:val="24"/>
          <w:szCs w:val="24"/>
          <w:lang w:val="ro-RO"/>
        </w:rPr>
        <w:t xml:space="preserve"> nerambursabile acordate</w:t>
      </w:r>
      <w:r w:rsidR="001B3373" w:rsidRPr="007F2AE7">
        <w:rPr>
          <w:rFonts w:ascii="Times New Roman" w:hAnsi="Times New Roman"/>
          <w:sz w:val="24"/>
          <w:szCs w:val="24"/>
          <w:lang w:val="ro-RO"/>
        </w:rPr>
        <w:t>.</w:t>
      </w:r>
    </w:p>
    <w:p w14:paraId="5510BFA1" w14:textId="5A5603B0" w:rsidR="0081137F" w:rsidRPr="007F2AE7" w:rsidRDefault="00222FDC"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 xml:space="preserve">Art. </w:t>
      </w:r>
      <w:r w:rsidR="00C15182" w:rsidRPr="007F2AE7">
        <w:rPr>
          <w:rFonts w:ascii="Times New Roman" w:hAnsi="Times New Roman"/>
          <w:b/>
          <w:bCs/>
          <w:sz w:val="24"/>
          <w:szCs w:val="24"/>
          <w:lang w:val="ro-RO"/>
        </w:rPr>
        <w:t>3</w:t>
      </w:r>
      <w:r w:rsidR="00377DBF" w:rsidRPr="007F2AE7">
        <w:rPr>
          <w:rFonts w:ascii="Times New Roman" w:hAnsi="Times New Roman"/>
          <w:b/>
          <w:bCs/>
          <w:sz w:val="24"/>
          <w:szCs w:val="24"/>
          <w:lang w:val="ro-RO"/>
        </w:rPr>
        <w:t>3</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0081137F" w:rsidRPr="007F2AE7">
        <w:rPr>
          <w:rFonts w:ascii="Times New Roman" w:hAnsi="Times New Roman"/>
          <w:bCs/>
          <w:sz w:val="24"/>
          <w:szCs w:val="24"/>
          <w:lang w:val="ro-RO"/>
        </w:rPr>
        <w:t xml:space="preserve">Pentru activitatea depusă, membrii comisiilor de </w:t>
      </w:r>
      <w:proofErr w:type="spellStart"/>
      <w:r w:rsidR="0081137F" w:rsidRPr="007F2AE7">
        <w:rPr>
          <w:rFonts w:ascii="Times New Roman" w:hAnsi="Times New Roman"/>
          <w:bCs/>
          <w:sz w:val="24"/>
          <w:szCs w:val="24"/>
          <w:lang w:val="ro-RO"/>
        </w:rPr>
        <w:t>selecţie</w:t>
      </w:r>
      <w:proofErr w:type="spellEnd"/>
      <w:r w:rsidR="0081137F" w:rsidRPr="007F2AE7">
        <w:rPr>
          <w:rFonts w:ascii="Times New Roman" w:hAnsi="Times New Roman"/>
          <w:bCs/>
          <w:sz w:val="24"/>
          <w:szCs w:val="24"/>
          <w:lang w:val="ro-RO"/>
        </w:rPr>
        <w:t xml:space="preserve"> </w:t>
      </w:r>
      <w:proofErr w:type="spellStart"/>
      <w:r w:rsidR="0081137F" w:rsidRPr="007F2AE7">
        <w:rPr>
          <w:rFonts w:ascii="Times New Roman" w:hAnsi="Times New Roman"/>
          <w:bCs/>
          <w:sz w:val="24"/>
          <w:szCs w:val="24"/>
          <w:lang w:val="ro-RO"/>
        </w:rPr>
        <w:t>şi</w:t>
      </w:r>
      <w:proofErr w:type="spellEnd"/>
      <w:r w:rsidR="0081137F" w:rsidRPr="007F2AE7">
        <w:rPr>
          <w:rFonts w:ascii="Times New Roman" w:hAnsi="Times New Roman"/>
          <w:bCs/>
          <w:sz w:val="24"/>
          <w:szCs w:val="24"/>
          <w:lang w:val="ro-RO"/>
        </w:rPr>
        <w:t xml:space="preserve"> membrii comisiilor de </w:t>
      </w:r>
      <w:proofErr w:type="spellStart"/>
      <w:r w:rsidR="0081137F" w:rsidRPr="007F2AE7">
        <w:rPr>
          <w:rFonts w:ascii="Times New Roman" w:hAnsi="Times New Roman"/>
          <w:bCs/>
          <w:sz w:val="24"/>
          <w:szCs w:val="24"/>
          <w:lang w:val="ro-RO"/>
        </w:rPr>
        <w:t>soluţionare</w:t>
      </w:r>
      <w:proofErr w:type="spellEnd"/>
      <w:r w:rsidR="0081137F" w:rsidRPr="007F2AE7">
        <w:rPr>
          <w:rFonts w:ascii="Times New Roman" w:hAnsi="Times New Roman"/>
          <w:bCs/>
          <w:sz w:val="24"/>
          <w:szCs w:val="24"/>
          <w:lang w:val="ro-RO"/>
        </w:rPr>
        <w:t xml:space="preserve"> a </w:t>
      </w:r>
      <w:proofErr w:type="spellStart"/>
      <w:r w:rsidR="0081137F" w:rsidRPr="007F2AE7">
        <w:rPr>
          <w:rFonts w:ascii="Times New Roman" w:hAnsi="Times New Roman"/>
          <w:bCs/>
          <w:sz w:val="24"/>
          <w:szCs w:val="24"/>
          <w:lang w:val="ro-RO"/>
        </w:rPr>
        <w:t>contestaţiilor</w:t>
      </w:r>
      <w:proofErr w:type="spellEnd"/>
      <w:r w:rsidR="0081137F" w:rsidRPr="007F2AE7">
        <w:rPr>
          <w:rFonts w:ascii="Times New Roman" w:hAnsi="Times New Roman"/>
          <w:bCs/>
          <w:sz w:val="24"/>
          <w:szCs w:val="24"/>
          <w:lang w:val="ro-RO"/>
        </w:rPr>
        <w:t xml:space="preserve">, care nu fac parte din categoria personalului angajat prin contract individual de muncă încheiat cu autoritatea </w:t>
      </w:r>
      <w:proofErr w:type="spellStart"/>
      <w:r w:rsidR="0081137F" w:rsidRPr="007F2AE7">
        <w:rPr>
          <w:rFonts w:ascii="Times New Roman" w:hAnsi="Times New Roman"/>
          <w:bCs/>
          <w:sz w:val="24"/>
          <w:szCs w:val="24"/>
          <w:lang w:val="ro-RO"/>
        </w:rPr>
        <w:t>finanţatoare</w:t>
      </w:r>
      <w:proofErr w:type="spellEnd"/>
      <w:r w:rsidR="0081137F" w:rsidRPr="007F2AE7">
        <w:rPr>
          <w:rFonts w:ascii="Times New Roman" w:hAnsi="Times New Roman"/>
          <w:bCs/>
          <w:sz w:val="24"/>
          <w:szCs w:val="24"/>
          <w:lang w:val="ro-RO"/>
        </w:rPr>
        <w:t xml:space="preserve">, primesc o </w:t>
      </w:r>
      <w:proofErr w:type="spellStart"/>
      <w:r w:rsidR="0081137F" w:rsidRPr="007F2AE7">
        <w:rPr>
          <w:rFonts w:ascii="Times New Roman" w:hAnsi="Times New Roman"/>
          <w:bCs/>
          <w:sz w:val="24"/>
          <w:szCs w:val="24"/>
          <w:lang w:val="ro-RO"/>
        </w:rPr>
        <w:t>indemnizaţie</w:t>
      </w:r>
      <w:proofErr w:type="spellEnd"/>
      <w:r w:rsidR="0081137F" w:rsidRPr="007F2AE7">
        <w:rPr>
          <w:rFonts w:ascii="Times New Roman" w:hAnsi="Times New Roman"/>
          <w:bCs/>
          <w:sz w:val="24"/>
          <w:szCs w:val="24"/>
          <w:lang w:val="ro-RO"/>
        </w:rPr>
        <w:t xml:space="preserve"> al cărei cuantum este stabilit prin actele administrative</w:t>
      </w:r>
      <w:r w:rsidR="00F76823" w:rsidRPr="007F2AE7">
        <w:rPr>
          <w:rFonts w:ascii="Times New Roman" w:hAnsi="Times New Roman"/>
          <w:bCs/>
          <w:sz w:val="24"/>
          <w:szCs w:val="24"/>
          <w:lang w:val="ro-RO"/>
        </w:rPr>
        <w:t>.</w:t>
      </w:r>
      <w:r w:rsidR="0081137F" w:rsidRPr="007F2AE7">
        <w:rPr>
          <w:rFonts w:ascii="Times New Roman" w:hAnsi="Times New Roman"/>
          <w:bCs/>
          <w:sz w:val="24"/>
          <w:szCs w:val="24"/>
          <w:lang w:val="ro-RO"/>
        </w:rPr>
        <w:t xml:space="preserve"> </w:t>
      </w:r>
    </w:p>
    <w:p w14:paraId="067F9F07" w14:textId="7FF42A89" w:rsidR="00152A73" w:rsidRPr="007F2AE7" w:rsidRDefault="002243C1" w:rsidP="00F337D4">
      <w:pPr>
        <w:spacing w:line="360" w:lineRule="auto"/>
        <w:jc w:val="both"/>
        <w:rPr>
          <w:rFonts w:ascii="Times New Roman" w:hAnsi="Times New Roman"/>
          <w:b/>
          <w:bCs/>
          <w:color w:val="C45911" w:themeColor="accent2" w:themeShade="BF"/>
          <w:sz w:val="24"/>
          <w:szCs w:val="24"/>
          <w:u w:val="single"/>
          <w:lang w:val="ro-RO"/>
        </w:rPr>
      </w:pPr>
      <w:r w:rsidRPr="007F2AE7">
        <w:rPr>
          <w:rFonts w:ascii="Times New Roman" w:hAnsi="Times New Roman"/>
          <w:b/>
          <w:bCs/>
          <w:color w:val="C45911" w:themeColor="accent2" w:themeShade="BF"/>
          <w:sz w:val="24"/>
          <w:szCs w:val="24"/>
          <w:u w:val="single"/>
          <w:lang w:val="ro-RO"/>
        </w:rPr>
        <w:t>Procedura evaluării și selecționării proiectelor culturale</w:t>
      </w:r>
    </w:p>
    <w:p w14:paraId="285DF64F" w14:textId="77F2B931" w:rsidR="00F76823" w:rsidRPr="007F2AE7" w:rsidRDefault="002243C1" w:rsidP="0045460E">
      <w:pPr>
        <w:spacing w:line="360" w:lineRule="auto"/>
        <w:jc w:val="both"/>
        <w:rPr>
          <w:rFonts w:ascii="Times New Roman" w:hAnsi="Times New Roman"/>
          <w:bCs/>
          <w:sz w:val="24"/>
          <w:szCs w:val="24"/>
          <w:lang w:val="ro-RO"/>
        </w:rPr>
      </w:pPr>
      <w:bookmarkStart w:id="15" w:name="_Hlk126869403"/>
      <w:r w:rsidRPr="007F2AE7">
        <w:rPr>
          <w:rFonts w:ascii="Times New Roman" w:hAnsi="Times New Roman"/>
          <w:b/>
          <w:bCs/>
          <w:sz w:val="24"/>
          <w:szCs w:val="24"/>
          <w:lang w:val="ro-RO"/>
        </w:rPr>
        <w:t xml:space="preserve">Art. </w:t>
      </w:r>
      <w:r w:rsidR="00C15182" w:rsidRPr="007F2AE7">
        <w:rPr>
          <w:rFonts w:ascii="Times New Roman" w:hAnsi="Times New Roman"/>
          <w:b/>
          <w:bCs/>
          <w:sz w:val="24"/>
          <w:szCs w:val="24"/>
          <w:lang w:val="ro-RO"/>
        </w:rPr>
        <w:t>3</w:t>
      </w:r>
      <w:r w:rsidR="00377DBF" w:rsidRPr="007F2AE7">
        <w:rPr>
          <w:rFonts w:ascii="Times New Roman" w:hAnsi="Times New Roman"/>
          <w:b/>
          <w:bCs/>
          <w:sz w:val="24"/>
          <w:szCs w:val="24"/>
          <w:lang w:val="ro-RO"/>
        </w:rPr>
        <w:t>4</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 xml:space="preserve">Criteriile de evaluare ale comisiei </w:t>
      </w:r>
      <w:proofErr w:type="spellStart"/>
      <w:r w:rsidRPr="007F2AE7">
        <w:rPr>
          <w:rFonts w:ascii="Times New Roman" w:hAnsi="Times New Roman"/>
          <w:bCs/>
          <w:sz w:val="24"/>
          <w:szCs w:val="24"/>
          <w:lang w:val="ro-RO"/>
        </w:rPr>
        <w:t>şi</w:t>
      </w:r>
      <w:proofErr w:type="spellEnd"/>
      <w:r w:rsidRPr="007F2AE7">
        <w:rPr>
          <w:rFonts w:ascii="Times New Roman" w:hAnsi="Times New Roman"/>
          <w:bCs/>
          <w:sz w:val="24"/>
          <w:szCs w:val="24"/>
          <w:lang w:val="ro-RO"/>
        </w:rPr>
        <w:t xml:space="preserve"> grila de acordare a punctajelor pentru ofertele culturale sunt:</w:t>
      </w:r>
    </w:p>
    <w:tbl>
      <w:tblPr>
        <w:tblW w:w="0" w:type="auto"/>
        <w:tblInd w:w="-5" w:type="dxa"/>
        <w:tblLayout w:type="fixed"/>
        <w:tblLook w:val="0000" w:firstRow="0" w:lastRow="0" w:firstColumn="0" w:lastColumn="0" w:noHBand="0" w:noVBand="0"/>
      </w:tblPr>
      <w:tblGrid>
        <w:gridCol w:w="426"/>
        <w:gridCol w:w="7039"/>
        <w:gridCol w:w="1367"/>
      </w:tblGrid>
      <w:tr w:rsidR="00F76823" w:rsidRPr="007F2AE7" w14:paraId="5BAD7298" w14:textId="77777777" w:rsidTr="007E4421">
        <w:trPr>
          <w:trHeight w:val="417"/>
        </w:trPr>
        <w:tc>
          <w:tcPr>
            <w:tcW w:w="426" w:type="dxa"/>
            <w:tcBorders>
              <w:top w:val="single" w:sz="4" w:space="0" w:color="000000"/>
              <w:left w:val="single" w:sz="4" w:space="0" w:color="000000"/>
              <w:bottom w:val="single" w:sz="4" w:space="0" w:color="000000"/>
            </w:tcBorders>
          </w:tcPr>
          <w:p w14:paraId="5DDF27CE" w14:textId="04006159" w:rsidR="00F76823" w:rsidRPr="007F2AE7" w:rsidRDefault="00F76823" w:rsidP="00F337D4">
            <w:pPr>
              <w:spacing w:after="0" w:line="360" w:lineRule="auto"/>
              <w:jc w:val="both"/>
              <w:rPr>
                <w:rFonts w:ascii="Times New Roman" w:hAnsi="Times New Roman"/>
                <w:sz w:val="24"/>
                <w:szCs w:val="24"/>
              </w:rPr>
            </w:pPr>
            <w:r w:rsidRPr="007F2AE7">
              <w:rPr>
                <w:rFonts w:ascii="Times New Roman" w:hAnsi="Times New Roman"/>
                <w:sz w:val="24"/>
                <w:szCs w:val="24"/>
                <w:lang w:val="ro-RO"/>
              </w:rPr>
              <w:t>Nr</w:t>
            </w:r>
          </w:p>
        </w:tc>
        <w:tc>
          <w:tcPr>
            <w:tcW w:w="7039" w:type="dxa"/>
            <w:tcBorders>
              <w:top w:val="single" w:sz="4" w:space="0" w:color="000000"/>
              <w:left w:val="single" w:sz="4" w:space="0" w:color="000000"/>
              <w:bottom w:val="single" w:sz="4" w:space="0" w:color="000000"/>
            </w:tcBorders>
          </w:tcPr>
          <w:p w14:paraId="5506E3C0" w14:textId="77777777" w:rsidR="00F76823" w:rsidRPr="007F2AE7" w:rsidRDefault="00F76823" w:rsidP="00F337D4">
            <w:pPr>
              <w:spacing w:after="0" w:line="360" w:lineRule="auto"/>
              <w:jc w:val="both"/>
              <w:rPr>
                <w:rFonts w:ascii="Times New Roman" w:hAnsi="Times New Roman"/>
                <w:sz w:val="24"/>
                <w:szCs w:val="24"/>
              </w:rPr>
            </w:pPr>
            <w:r w:rsidRPr="007F2AE7">
              <w:rPr>
                <w:rFonts w:ascii="Times New Roman" w:hAnsi="Times New Roman"/>
                <w:sz w:val="24"/>
                <w:szCs w:val="24"/>
                <w:lang w:val="ro-RO"/>
              </w:rPr>
              <w:t>CRITERIU</w:t>
            </w:r>
          </w:p>
        </w:tc>
        <w:tc>
          <w:tcPr>
            <w:tcW w:w="1367" w:type="dxa"/>
            <w:tcBorders>
              <w:top w:val="single" w:sz="4" w:space="0" w:color="000000"/>
              <w:left w:val="single" w:sz="4" w:space="0" w:color="000000"/>
              <w:bottom w:val="single" w:sz="4" w:space="0" w:color="000000"/>
              <w:right w:val="single" w:sz="4" w:space="0" w:color="000000"/>
            </w:tcBorders>
          </w:tcPr>
          <w:p w14:paraId="045C1565" w14:textId="4D830984" w:rsidR="00F76823" w:rsidRPr="007F2AE7" w:rsidRDefault="00F76823" w:rsidP="00F337D4">
            <w:pPr>
              <w:spacing w:after="0" w:line="360" w:lineRule="auto"/>
              <w:jc w:val="both"/>
              <w:rPr>
                <w:rFonts w:ascii="Times New Roman" w:hAnsi="Times New Roman"/>
                <w:sz w:val="24"/>
                <w:szCs w:val="24"/>
              </w:rPr>
            </w:pPr>
            <w:r w:rsidRPr="007F2AE7">
              <w:rPr>
                <w:rFonts w:ascii="Times New Roman" w:hAnsi="Times New Roman"/>
                <w:sz w:val="24"/>
                <w:szCs w:val="24"/>
                <w:lang w:val="ro-RO"/>
              </w:rPr>
              <w:t>P</w:t>
            </w:r>
            <w:r w:rsidR="007E4421" w:rsidRPr="007F2AE7">
              <w:rPr>
                <w:rFonts w:ascii="Times New Roman" w:hAnsi="Times New Roman"/>
                <w:sz w:val="24"/>
                <w:szCs w:val="24"/>
                <w:lang w:val="ro-RO"/>
              </w:rPr>
              <w:t xml:space="preserve">CT </w:t>
            </w:r>
            <w:r w:rsidRPr="007F2AE7">
              <w:rPr>
                <w:rFonts w:ascii="Times New Roman" w:hAnsi="Times New Roman"/>
                <w:sz w:val="24"/>
                <w:szCs w:val="24"/>
                <w:lang w:val="ro-RO"/>
              </w:rPr>
              <w:t>MAXIM</w:t>
            </w:r>
          </w:p>
        </w:tc>
      </w:tr>
      <w:tr w:rsidR="00F76823" w:rsidRPr="007F2AE7" w14:paraId="3271944C" w14:textId="77777777" w:rsidTr="00D45D85">
        <w:trPr>
          <w:trHeight w:val="422"/>
        </w:trPr>
        <w:tc>
          <w:tcPr>
            <w:tcW w:w="426" w:type="dxa"/>
            <w:vMerge w:val="restart"/>
            <w:tcBorders>
              <w:top w:val="single" w:sz="4" w:space="0" w:color="000000"/>
              <w:left w:val="single" w:sz="4" w:space="0" w:color="000000"/>
              <w:bottom w:val="single" w:sz="4" w:space="0" w:color="000000"/>
            </w:tcBorders>
          </w:tcPr>
          <w:p w14:paraId="2812262F" w14:textId="77777777" w:rsidR="00F76823" w:rsidRPr="007F2AE7" w:rsidRDefault="00F76823" w:rsidP="00F337D4">
            <w:pPr>
              <w:spacing w:after="0" w:line="360" w:lineRule="auto"/>
              <w:jc w:val="both"/>
              <w:rPr>
                <w:rFonts w:ascii="Times New Roman" w:hAnsi="Times New Roman"/>
                <w:color w:val="4472C4" w:themeColor="accent1"/>
                <w:sz w:val="24"/>
                <w:szCs w:val="24"/>
              </w:rPr>
            </w:pPr>
            <w:r w:rsidRPr="007F2AE7">
              <w:rPr>
                <w:rFonts w:ascii="Times New Roman" w:hAnsi="Times New Roman"/>
                <w:b/>
                <w:sz w:val="24"/>
                <w:szCs w:val="24"/>
                <w:lang w:val="ro-RO"/>
              </w:rPr>
              <w:t>1.</w:t>
            </w:r>
          </w:p>
        </w:tc>
        <w:tc>
          <w:tcPr>
            <w:tcW w:w="7039" w:type="dxa"/>
            <w:tcBorders>
              <w:top w:val="single" w:sz="4" w:space="0" w:color="000000"/>
              <w:left w:val="single" w:sz="4" w:space="0" w:color="000000"/>
              <w:bottom w:val="single" w:sz="4" w:space="0" w:color="000000"/>
            </w:tcBorders>
          </w:tcPr>
          <w:p w14:paraId="5B4FA14E" w14:textId="3980BDC7" w:rsidR="00F76823" w:rsidRPr="007F2AE7" w:rsidRDefault="00F76823" w:rsidP="00F337D4">
            <w:pPr>
              <w:spacing w:after="0" w:line="360" w:lineRule="auto"/>
              <w:jc w:val="both"/>
              <w:rPr>
                <w:rFonts w:ascii="Times New Roman" w:hAnsi="Times New Roman"/>
                <w:color w:val="4472C4" w:themeColor="accent1"/>
                <w:sz w:val="24"/>
                <w:szCs w:val="24"/>
                <w:lang w:val="fr-FR"/>
              </w:rPr>
            </w:pPr>
            <w:r w:rsidRPr="007F2AE7">
              <w:rPr>
                <w:rFonts w:ascii="Times New Roman" w:eastAsia="Arial Narrow" w:hAnsi="Times New Roman"/>
                <w:b/>
                <w:color w:val="4472C4" w:themeColor="accent1"/>
                <w:sz w:val="24"/>
                <w:szCs w:val="24"/>
                <w:lang w:val="ro-RO"/>
              </w:rPr>
              <w:t xml:space="preserve"> </w:t>
            </w:r>
            <w:r w:rsidRPr="007F2AE7">
              <w:rPr>
                <w:rFonts w:ascii="Times New Roman" w:hAnsi="Times New Roman"/>
                <w:b/>
                <w:sz w:val="24"/>
                <w:szCs w:val="24"/>
                <w:lang w:val="ro-RO"/>
              </w:rPr>
              <w:t xml:space="preserve">Calitatea </w:t>
            </w:r>
            <w:r w:rsidR="004B3585" w:rsidRPr="007F2AE7">
              <w:rPr>
                <w:rFonts w:ascii="Times New Roman" w:hAnsi="Times New Roman"/>
                <w:b/>
                <w:sz w:val="24"/>
                <w:szCs w:val="24"/>
                <w:lang w:val="ro-RO"/>
              </w:rPr>
              <w:t>artistică</w:t>
            </w:r>
            <w:r w:rsidR="00E4650D" w:rsidRPr="007F2AE7">
              <w:rPr>
                <w:rFonts w:ascii="Times New Roman" w:hAnsi="Times New Roman"/>
                <w:b/>
                <w:sz w:val="24"/>
                <w:szCs w:val="24"/>
                <w:lang w:val="ro-RO"/>
              </w:rPr>
              <w:t>/culturală</w:t>
            </w:r>
            <w:r w:rsidR="004B3585" w:rsidRPr="007F2AE7">
              <w:rPr>
                <w:rFonts w:ascii="Times New Roman" w:hAnsi="Times New Roman"/>
                <w:b/>
                <w:sz w:val="24"/>
                <w:szCs w:val="24"/>
                <w:lang w:val="ro-RO"/>
              </w:rPr>
              <w:t xml:space="preserve"> </w:t>
            </w:r>
            <w:proofErr w:type="spellStart"/>
            <w:r w:rsidRPr="007F2AE7">
              <w:rPr>
                <w:rFonts w:ascii="Times New Roman" w:hAnsi="Times New Roman"/>
                <w:b/>
                <w:sz w:val="24"/>
                <w:szCs w:val="24"/>
                <w:lang w:val="ro-RO"/>
              </w:rPr>
              <w:t>şi</w:t>
            </w:r>
            <w:proofErr w:type="spellEnd"/>
            <w:r w:rsidRPr="007F2AE7">
              <w:rPr>
                <w:rFonts w:ascii="Times New Roman" w:hAnsi="Times New Roman"/>
                <w:b/>
                <w:sz w:val="24"/>
                <w:szCs w:val="24"/>
                <w:lang w:val="ro-RO"/>
              </w:rPr>
              <w:t xml:space="preserve"> originalitatea proiectului </w:t>
            </w:r>
            <w:r w:rsidR="004B3585" w:rsidRPr="007F2AE7">
              <w:rPr>
                <w:rFonts w:ascii="Times New Roman" w:hAnsi="Times New Roman"/>
                <w:b/>
                <w:sz w:val="24"/>
                <w:szCs w:val="24"/>
                <w:lang w:val="ro-RO"/>
              </w:rPr>
              <w:t>cultural</w:t>
            </w:r>
          </w:p>
        </w:tc>
        <w:tc>
          <w:tcPr>
            <w:tcW w:w="1367" w:type="dxa"/>
            <w:tcBorders>
              <w:top w:val="single" w:sz="4" w:space="0" w:color="000000"/>
              <w:left w:val="single" w:sz="4" w:space="0" w:color="000000"/>
              <w:bottom w:val="single" w:sz="4" w:space="0" w:color="000000"/>
              <w:right w:val="single" w:sz="4" w:space="0" w:color="000000"/>
            </w:tcBorders>
            <w:vAlign w:val="center"/>
          </w:tcPr>
          <w:p w14:paraId="18EC0B13" w14:textId="77777777" w:rsidR="00F76823" w:rsidRPr="007F2AE7" w:rsidRDefault="00F76823" w:rsidP="00F337D4">
            <w:pPr>
              <w:spacing w:after="0" w:line="360" w:lineRule="auto"/>
              <w:jc w:val="both"/>
              <w:rPr>
                <w:rFonts w:ascii="Times New Roman" w:hAnsi="Times New Roman"/>
                <w:color w:val="4472C4" w:themeColor="accent1"/>
                <w:sz w:val="24"/>
                <w:szCs w:val="24"/>
              </w:rPr>
            </w:pPr>
            <w:r w:rsidRPr="007F2AE7">
              <w:rPr>
                <w:rFonts w:ascii="Times New Roman" w:hAnsi="Times New Roman"/>
                <w:b/>
                <w:sz w:val="24"/>
                <w:szCs w:val="24"/>
                <w:lang w:val="ro-RO"/>
              </w:rPr>
              <w:t>25</w:t>
            </w:r>
          </w:p>
        </w:tc>
      </w:tr>
      <w:tr w:rsidR="00F76823" w:rsidRPr="007F2AE7" w14:paraId="477F3CCD" w14:textId="77777777" w:rsidTr="00D45D85">
        <w:trPr>
          <w:trHeight w:val="422"/>
        </w:trPr>
        <w:tc>
          <w:tcPr>
            <w:tcW w:w="426" w:type="dxa"/>
            <w:vMerge/>
            <w:tcBorders>
              <w:top w:val="single" w:sz="4" w:space="0" w:color="000000"/>
              <w:left w:val="single" w:sz="4" w:space="0" w:color="000000"/>
              <w:bottom w:val="single" w:sz="4" w:space="0" w:color="000000"/>
            </w:tcBorders>
          </w:tcPr>
          <w:p w14:paraId="4A52EA85" w14:textId="77777777" w:rsidR="00F76823" w:rsidRPr="007F2AE7" w:rsidRDefault="00F76823" w:rsidP="00F337D4">
            <w:pPr>
              <w:snapToGrid w:val="0"/>
              <w:spacing w:after="0" w:line="360" w:lineRule="auto"/>
              <w:jc w:val="both"/>
              <w:rPr>
                <w:rFonts w:ascii="Times New Roman" w:hAnsi="Times New Roman"/>
                <w:b/>
                <w:color w:val="4472C4" w:themeColor="accent1"/>
                <w:sz w:val="24"/>
                <w:szCs w:val="24"/>
                <w:lang w:val="ro-RO"/>
              </w:rPr>
            </w:pPr>
          </w:p>
        </w:tc>
        <w:tc>
          <w:tcPr>
            <w:tcW w:w="7039" w:type="dxa"/>
            <w:tcBorders>
              <w:top w:val="single" w:sz="4" w:space="0" w:color="000000"/>
              <w:left w:val="single" w:sz="4" w:space="0" w:color="000000"/>
              <w:bottom w:val="single" w:sz="4" w:space="0" w:color="000000"/>
            </w:tcBorders>
          </w:tcPr>
          <w:p w14:paraId="69FBD205" w14:textId="350EDBE7" w:rsidR="00F76823" w:rsidRPr="007F2AE7" w:rsidRDefault="00F76823">
            <w:pPr>
              <w:numPr>
                <w:ilvl w:val="1"/>
                <w:numId w:val="6"/>
              </w:numPr>
              <w:spacing w:after="0" w:line="360" w:lineRule="auto"/>
              <w:jc w:val="both"/>
              <w:rPr>
                <w:rFonts w:ascii="Times New Roman" w:hAnsi="Times New Roman"/>
                <w:sz w:val="24"/>
                <w:szCs w:val="24"/>
              </w:rPr>
            </w:pPr>
            <w:r w:rsidRPr="007F2AE7">
              <w:rPr>
                <w:rFonts w:ascii="Times New Roman" w:hAnsi="Times New Roman"/>
                <w:b/>
                <w:sz w:val="24"/>
                <w:szCs w:val="24"/>
                <w:lang w:val="ro-RO"/>
              </w:rPr>
              <w:t>Calitatea și claritatea viziunii artistice</w:t>
            </w:r>
            <w:r w:rsidR="004B3585" w:rsidRPr="007F2AE7">
              <w:rPr>
                <w:rFonts w:ascii="Times New Roman" w:hAnsi="Times New Roman"/>
                <w:b/>
                <w:sz w:val="24"/>
                <w:szCs w:val="24"/>
                <w:lang w:val="ro-RO"/>
              </w:rPr>
              <w:t>, din care:</w:t>
            </w:r>
          </w:p>
        </w:tc>
        <w:tc>
          <w:tcPr>
            <w:tcW w:w="1367" w:type="dxa"/>
            <w:tcBorders>
              <w:top w:val="single" w:sz="4" w:space="0" w:color="000000"/>
              <w:left w:val="single" w:sz="4" w:space="0" w:color="000000"/>
              <w:bottom w:val="single" w:sz="4" w:space="0" w:color="000000"/>
              <w:right w:val="single" w:sz="4" w:space="0" w:color="000000"/>
            </w:tcBorders>
            <w:vAlign w:val="center"/>
          </w:tcPr>
          <w:p w14:paraId="7CB5049F" w14:textId="77777777" w:rsidR="00F76823" w:rsidRPr="007F2AE7" w:rsidRDefault="00F76823" w:rsidP="00F337D4">
            <w:pPr>
              <w:spacing w:after="0" w:line="360" w:lineRule="auto"/>
              <w:jc w:val="both"/>
              <w:rPr>
                <w:rFonts w:ascii="Times New Roman" w:hAnsi="Times New Roman"/>
                <w:sz w:val="24"/>
                <w:szCs w:val="24"/>
              </w:rPr>
            </w:pPr>
            <w:r w:rsidRPr="007F2AE7">
              <w:rPr>
                <w:rFonts w:ascii="Times New Roman" w:hAnsi="Times New Roman"/>
                <w:b/>
                <w:i/>
                <w:sz w:val="24"/>
                <w:szCs w:val="24"/>
                <w:lang w:val="ro-RO"/>
              </w:rPr>
              <w:t>10</w:t>
            </w:r>
          </w:p>
        </w:tc>
      </w:tr>
      <w:tr w:rsidR="00F76823" w:rsidRPr="007F2AE7" w14:paraId="02937685" w14:textId="77777777" w:rsidTr="00D45D85">
        <w:trPr>
          <w:trHeight w:val="217"/>
        </w:trPr>
        <w:tc>
          <w:tcPr>
            <w:tcW w:w="426" w:type="dxa"/>
            <w:vMerge/>
            <w:tcBorders>
              <w:top w:val="single" w:sz="4" w:space="0" w:color="000000"/>
              <w:left w:val="single" w:sz="4" w:space="0" w:color="000000"/>
              <w:bottom w:val="single" w:sz="4" w:space="0" w:color="000000"/>
            </w:tcBorders>
          </w:tcPr>
          <w:p w14:paraId="774C53D2" w14:textId="77777777" w:rsidR="00F76823" w:rsidRPr="007F2AE7" w:rsidRDefault="00F76823" w:rsidP="00F337D4">
            <w:pPr>
              <w:snapToGrid w:val="0"/>
              <w:spacing w:after="0" w:line="360" w:lineRule="auto"/>
              <w:jc w:val="both"/>
              <w:rPr>
                <w:rFonts w:ascii="Times New Roman" w:hAnsi="Times New Roman"/>
                <w:b/>
                <w:i/>
                <w:color w:val="4472C4" w:themeColor="accent1"/>
                <w:sz w:val="24"/>
                <w:szCs w:val="24"/>
                <w:lang w:val="ro-RO"/>
              </w:rPr>
            </w:pPr>
          </w:p>
        </w:tc>
        <w:tc>
          <w:tcPr>
            <w:tcW w:w="7039" w:type="dxa"/>
            <w:tcBorders>
              <w:top w:val="single" w:sz="4" w:space="0" w:color="000000"/>
              <w:left w:val="single" w:sz="4" w:space="0" w:color="000000"/>
              <w:bottom w:val="single" w:sz="4" w:space="0" w:color="000000"/>
            </w:tcBorders>
          </w:tcPr>
          <w:p w14:paraId="463886D7" w14:textId="77777777" w:rsidR="00F76823" w:rsidRPr="007F2AE7" w:rsidRDefault="00F76823">
            <w:pPr>
              <w:numPr>
                <w:ilvl w:val="2"/>
                <w:numId w:val="5"/>
              </w:numPr>
              <w:tabs>
                <w:tab w:val="clear" w:pos="0"/>
              </w:tabs>
              <w:spacing w:after="0" w:line="360" w:lineRule="auto"/>
              <w:ind w:hanging="203"/>
              <w:jc w:val="both"/>
              <w:rPr>
                <w:rFonts w:ascii="Times New Roman" w:hAnsi="Times New Roman"/>
                <w:sz w:val="24"/>
                <w:szCs w:val="24"/>
              </w:rPr>
            </w:pPr>
            <w:proofErr w:type="spellStart"/>
            <w:r w:rsidRPr="007F2AE7">
              <w:rPr>
                <w:rFonts w:ascii="Times New Roman" w:hAnsi="Times New Roman"/>
                <w:i/>
                <w:sz w:val="24"/>
                <w:szCs w:val="24"/>
              </w:rPr>
              <w:t>Claritatea</w:t>
            </w:r>
            <w:proofErr w:type="spellEnd"/>
            <w:r w:rsidRPr="007F2AE7">
              <w:rPr>
                <w:rFonts w:ascii="Times New Roman" w:hAnsi="Times New Roman"/>
                <w:i/>
                <w:sz w:val="24"/>
                <w:szCs w:val="24"/>
              </w:rPr>
              <w:t xml:space="preserve"> </w:t>
            </w:r>
            <w:proofErr w:type="spellStart"/>
            <w:r w:rsidRPr="007F2AE7">
              <w:rPr>
                <w:rFonts w:ascii="Times New Roman" w:hAnsi="Times New Roman"/>
                <w:i/>
                <w:sz w:val="24"/>
                <w:szCs w:val="24"/>
              </w:rPr>
              <w:t>expunerii</w:t>
            </w:r>
            <w:proofErr w:type="spellEnd"/>
            <w:r w:rsidRPr="007F2AE7">
              <w:rPr>
                <w:rFonts w:ascii="Times New Roman" w:hAnsi="Times New Roman"/>
                <w:i/>
                <w:sz w:val="24"/>
                <w:szCs w:val="24"/>
              </w:rPr>
              <w:t xml:space="preserve"> </w:t>
            </w:r>
            <w:proofErr w:type="spellStart"/>
            <w:r w:rsidRPr="007F2AE7">
              <w:rPr>
                <w:rFonts w:ascii="Times New Roman" w:hAnsi="Times New Roman"/>
                <w:i/>
                <w:sz w:val="24"/>
                <w:szCs w:val="24"/>
              </w:rPr>
              <w:t>ideilor</w:t>
            </w:r>
            <w:proofErr w:type="spellEnd"/>
            <w:r w:rsidRPr="007F2AE7">
              <w:rPr>
                <w:rFonts w:ascii="Times New Roman" w:hAnsi="Times New Roman"/>
                <w:i/>
                <w:sz w:val="24"/>
                <w:szCs w:val="24"/>
              </w:rPr>
              <w:t xml:space="preserve"> </w:t>
            </w:r>
            <w:proofErr w:type="spellStart"/>
            <w:r w:rsidRPr="007F2AE7">
              <w:rPr>
                <w:rFonts w:ascii="Times New Roman" w:hAnsi="Times New Roman"/>
                <w:i/>
                <w:sz w:val="24"/>
                <w:szCs w:val="24"/>
              </w:rPr>
              <w:t>solicitantului</w:t>
            </w:r>
            <w:proofErr w:type="spellEnd"/>
            <w:r w:rsidRPr="007F2AE7">
              <w:rPr>
                <w:rFonts w:ascii="Times New Roman" w:hAnsi="Times New Roman"/>
                <w:i/>
                <w:sz w:val="24"/>
                <w:szCs w:val="24"/>
              </w:rPr>
              <w:t xml:space="preserve"> </w:t>
            </w:r>
          </w:p>
        </w:tc>
        <w:tc>
          <w:tcPr>
            <w:tcW w:w="1367" w:type="dxa"/>
            <w:tcBorders>
              <w:top w:val="single" w:sz="4" w:space="0" w:color="000000"/>
              <w:left w:val="single" w:sz="4" w:space="0" w:color="000000"/>
              <w:bottom w:val="single" w:sz="4" w:space="0" w:color="000000"/>
              <w:right w:val="single" w:sz="4" w:space="0" w:color="000000"/>
            </w:tcBorders>
            <w:vAlign w:val="center"/>
          </w:tcPr>
          <w:p w14:paraId="0199C126" w14:textId="77777777" w:rsidR="00F76823" w:rsidRPr="007F2AE7" w:rsidRDefault="00F76823" w:rsidP="00F337D4">
            <w:pPr>
              <w:spacing w:after="0" w:line="360" w:lineRule="auto"/>
              <w:jc w:val="both"/>
              <w:rPr>
                <w:rFonts w:ascii="Times New Roman" w:hAnsi="Times New Roman"/>
                <w:sz w:val="24"/>
                <w:szCs w:val="24"/>
              </w:rPr>
            </w:pPr>
            <w:r w:rsidRPr="007F2AE7">
              <w:rPr>
                <w:rFonts w:ascii="Times New Roman" w:hAnsi="Times New Roman"/>
                <w:i/>
                <w:sz w:val="24"/>
                <w:szCs w:val="24"/>
                <w:lang w:val="ro-RO"/>
              </w:rPr>
              <w:t>3</w:t>
            </w:r>
          </w:p>
        </w:tc>
      </w:tr>
      <w:tr w:rsidR="00F76823" w:rsidRPr="007F2AE7" w14:paraId="4C52E446" w14:textId="77777777" w:rsidTr="00D45D85">
        <w:trPr>
          <w:trHeight w:val="353"/>
        </w:trPr>
        <w:tc>
          <w:tcPr>
            <w:tcW w:w="426" w:type="dxa"/>
            <w:vMerge/>
            <w:tcBorders>
              <w:top w:val="single" w:sz="4" w:space="0" w:color="000000"/>
              <w:left w:val="single" w:sz="4" w:space="0" w:color="000000"/>
              <w:bottom w:val="single" w:sz="4" w:space="0" w:color="000000"/>
            </w:tcBorders>
          </w:tcPr>
          <w:p w14:paraId="6E368A22" w14:textId="77777777" w:rsidR="00F76823" w:rsidRPr="007F2AE7" w:rsidRDefault="00F76823" w:rsidP="00F337D4">
            <w:pPr>
              <w:snapToGrid w:val="0"/>
              <w:spacing w:after="0" w:line="360" w:lineRule="auto"/>
              <w:jc w:val="both"/>
              <w:rPr>
                <w:rFonts w:ascii="Times New Roman" w:hAnsi="Times New Roman"/>
                <w:b/>
                <w:i/>
                <w:color w:val="4472C4" w:themeColor="accent1"/>
                <w:sz w:val="24"/>
                <w:szCs w:val="24"/>
                <w:lang w:val="ro-RO"/>
              </w:rPr>
            </w:pPr>
          </w:p>
        </w:tc>
        <w:tc>
          <w:tcPr>
            <w:tcW w:w="7039" w:type="dxa"/>
            <w:tcBorders>
              <w:top w:val="single" w:sz="4" w:space="0" w:color="000000"/>
              <w:left w:val="single" w:sz="4" w:space="0" w:color="000000"/>
              <w:bottom w:val="single" w:sz="4" w:space="0" w:color="000000"/>
            </w:tcBorders>
          </w:tcPr>
          <w:p w14:paraId="3D5E1A12" w14:textId="77777777" w:rsidR="00F76823" w:rsidRPr="007F2AE7" w:rsidRDefault="00F76823">
            <w:pPr>
              <w:numPr>
                <w:ilvl w:val="2"/>
                <w:numId w:val="5"/>
              </w:numPr>
              <w:spacing w:after="0" w:line="360" w:lineRule="auto"/>
              <w:ind w:hanging="259"/>
              <w:jc w:val="both"/>
              <w:rPr>
                <w:rFonts w:ascii="Times New Roman" w:hAnsi="Times New Roman"/>
                <w:sz w:val="24"/>
                <w:szCs w:val="24"/>
                <w:lang w:val="es-ES"/>
              </w:rPr>
            </w:pPr>
            <w:r w:rsidRPr="007F2AE7">
              <w:rPr>
                <w:rFonts w:ascii="Times New Roman" w:hAnsi="Times New Roman"/>
                <w:i/>
                <w:sz w:val="24"/>
                <w:szCs w:val="24"/>
                <w:lang w:val="es-ES"/>
              </w:rPr>
              <w:t xml:space="preserve">Structurarea articulată și coerenţa etapelor proiectului </w:t>
            </w:r>
          </w:p>
        </w:tc>
        <w:tc>
          <w:tcPr>
            <w:tcW w:w="1367" w:type="dxa"/>
            <w:tcBorders>
              <w:top w:val="single" w:sz="4" w:space="0" w:color="000000"/>
              <w:left w:val="single" w:sz="4" w:space="0" w:color="000000"/>
              <w:bottom w:val="single" w:sz="4" w:space="0" w:color="000000"/>
              <w:right w:val="single" w:sz="4" w:space="0" w:color="000000"/>
            </w:tcBorders>
            <w:vAlign w:val="center"/>
          </w:tcPr>
          <w:p w14:paraId="5E1AFC6E" w14:textId="77777777" w:rsidR="00F76823" w:rsidRPr="007F2AE7" w:rsidRDefault="00F76823" w:rsidP="00F337D4">
            <w:pPr>
              <w:spacing w:after="0" w:line="360" w:lineRule="auto"/>
              <w:jc w:val="both"/>
              <w:rPr>
                <w:rFonts w:ascii="Times New Roman" w:hAnsi="Times New Roman"/>
                <w:sz w:val="24"/>
                <w:szCs w:val="24"/>
              </w:rPr>
            </w:pPr>
            <w:r w:rsidRPr="007F2AE7">
              <w:rPr>
                <w:rFonts w:ascii="Times New Roman" w:hAnsi="Times New Roman"/>
                <w:i/>
                <w:sz w:val="24"/>
                <w:szCs w:val="24"/>
                <w:lang w:val="ro-RO"/>
              </w:rPr>
              <w:t>2</w:t>
            </w:r>
          </w:p>
        </w:tc>
      </w:tr>
      <w:tr w:rsidR="00F76823" w:rsidRPr="007F2AE7" w14:paraId="7BB3E53C" w14:textId="77777777" w:rsidTr="00D45D85">
        <w:trPr>
          <w:trHeight w:val="664"/>
        </w:trPr>
        <w:tc>
          <w:tcPr>
            <w:tcW w:w="426" w:type="dxa"/>
            <w:vMerge/>
            <w:tcBorders>
              <w:top w:val="single" w:sz="4" w:space="0" w:color="000000"/>
              <w:left w:val="single" w:sz="4" w:space="0" w:color="000000"/>
              <w:bottom w:val="single" w:sz="4" w:space="0" w:color="000000"/>
            </w:tcBorders>
          </w:tcPr>
          <w:p w14:paraId="230C22E1" w14:textId="77777777" w:rsidR="00F76823" w:rsidRPr="007F2AE7" w:rsidRDefault="00F76823" w:rsidP="00F337D4">
            <w:pPr>
              <w:snapToGrid w:val="0"/>
              <w:spacing w:after="0" w:line="360" w:lineRule="auto"/>
              <w:jc w:val="both"/>
              <w:rPr>
                <w:rFonts w:ascii="Times New Roman" w:hAnsi="Times New Roman"/>
                <w:b/>
                <w:i/>
                <w:color w:val="4472C4" w:themeColor="accent1"/>
                <w:sz w:val="24"/>
                <w:szCs w:val="24"/>
                <w:lang w:val="ro-RO"/>
              </w:rPr>
            </w:pPr>
          </w:p>
        </w:tc>
        <w:tc>
          <w:tcPr>
            <w:tcW w:w="7039" w:type="dxa"/>
            <w:tcBorders>
              <w:top w:val="single" w:sz="4" w:space="0" w:color="000000"/>
              <w:left w:val="single" w:sz="4" w:space="0" w:color="000000"/>
              <w:bottom w:val="single" w:sz="4" w:space="0" w:color="000000"/>
            </w:tcBorders>
          </w:tcPr>
          <w:p w14:paraId="23A2D63A" w14:textId="0CCD2555" w:rsidR="00F76823" w:rsidRPr="007F2AE7" w:rsidRDefault="00F76823">
            <w:pPr>
              <w:numPr>
                <w:ilvl w:val="2"/>
                <w:numId w:val="5"/>
              </w:numPr>
              <w:spacing w:after="0" w:line="360" w:lineRule="auto"/>
              <w:ind w:hanging="259"/>
              <w:jc w:val="both"/>
              <w:rPr>
                <w:rFonts w:ascii="Times New Roman" w:hAnsi="Times New Roman"/>
                <w:sz w:val="24"/>
                <w:szCs w:val="24"/>
                <w:lang w:val="es-ES"/>
              </w:rPr>
            </w:pPr>
            <w:r w:rsidRPr="007F2AE7">
              <w:rPr>
                <w:rFonts w:ascii="Times New Roman" w:eastAsia="Arial Narrow" w:hAnsi="Times New Roman"/>
                <w:i/>
                <w:sz w:val="24"/>
                <w:szCs w:val="24"/>
                <w:lang w:val="es-ES"/>
              </w:rPr>
              <w:t xml:space="preserve"> </w:t>
            </w:r>
            <w:r w:rsidRPr="007F2AE7">
              <w:rPr>
                <w:rFonts w:ascii="Times New Roman" w:hAnsi="Times New Roman"/>
                <w:i/>
                <w:sz w:val="24"/>
                <w:szCs w:val="24"/>
                <w:lang w:val="es-ES"/>
              </w:rPr>
              <w:t xml:space="preserve">Capacitatea de sinteză și respectarea cerinţelor de conţinut </w:t>
            </w:r>
            <w:r w:rsidR="00D45D85" w:rsidRPr="007F2AE7">
              <w:rPr>
                <w:rFonts w:ascii="Times New Roman" w:hAnsi="Times New Roman"/>
                <w:i/>
                <w:sz w:val="24"/>
                <w:szCs w:val="24"/>
                <w:lang w:val="es-ES"/>
              </w:rPr>
              <w:t xml:space="preserve">  </w:t>
            </w:r>
            <w:r w:rsidRPr="007F2AE7">
              <w:rPr>
                <w:rFonts w:ascii="Times New Roman" w:hAnsi="Times New Roman"/>
                <w:i/>
                <w:sz w:val="24"/>
                <w:szCs w:val="24"/>
                <w:lang w:val="es-ES"/>
              </w:rPr>
              <w:t xml:space="preserve">pentru fiecare rubrică a cererii de finanţare </w:t>
            </w:r>
          </w:p>
        </w:tc>
        <w:tc>
          <w:tcPr>
            <w:tcW w:w="1367" w:type="dxa"/>
            <w:tcBorders>
              <w:top w:val="single" w:sz="4" w:space="0" w:color="000000"/>
              <w:left w:val="single" w:sz="4" w:space="0" w:color="000000"/>
              <w:bottom w:val="single" w:sz="4" w:space="0" w:color="000000"/>
              <w:right w:val="single" w:sz="4" w:space="0" w:color="000000"/>
            </w:tcBorders>
            <w:vAlign w:val="center"/>
          </w:tcPr>
          <w:p w14:paraId="3901234C" w14:textId="77777777" w:rsidR="00F76823" w:rsidRPr="007F2AE7" w:rsidRDefault="00F76823" w:rsidP="00F337D4">
            <w:pPr>
              <w:spacing w:after="0" w:line="360" w:lineRule="auto"/>
              <w:jc w:val="both"/>
              <w:rPr>
                <w:rFonts w:ascii="Times New Roman" w:hAnsi="Times New Roman"/>
                <w:sz w:val="24"/>
                <w:szCs w:val="24"/>
              </w:rPr>
            </w:pPr>
            <w:r w:rsidRPr="007F2AE7">
              <w:rPr>
                <w:rFonts w:ascii="Times New Roman" w:hAnsi="Times New Roman"/>
                <w:i/>
                <w:sz w:val="24"/>
                <w:szCs w:val="24"/>
                <w:lang w:val="ro-RO"/>
              </w:rPr>
              <w:t>2</w:t>
            </w:r>
          </w:p>
        </w:tc>
      </w:tr>
      <w:tr w:rsidR="00F76823" w:rsidRPr="007F2AE7" w14:paraId="4234C792" w14:textId="77777777" w:rsidTr="00D45D85">
        <w:trPr>
          <w:trHeight w:val="276"/>
        </w:trPr>
        <w:tc>
          <w:tcPr>
            <w:tcW w:w="426" w:type="dxa"/>
            <w:vMerge/>
            <w:tcBorders>
              <w:top w:val="single" w:sz="4" w:space="0" w:color="000000"/>
              <w:left w:val="single" w:sz="4" w:space="0" w:color="000000"/>
              <w:bottom w:val="single" w:sz="4" w:space="0" w:color="000000"/>
            </w:tcBorders>
          </w:tcPr>
          <w:p w14:paraId="3F6E2BB4" w14:textId="77777777" w:rsidR="00F76823" w:rsidRPr="007F2AE7" w:rsidRDefault="00F76823" w:rsidP="00F337D4">
            <w:pPr>
              <w:snapToGrid w:val="0"/>
              <w:spacing w:after="0" w:line="360" w:lineRule="auto"/>
              <w:jc w:val="both"/>
              <w:rPr>
                <w:rFonts w:ascii="Times New Roman" w:hAnsi="Times New Roman"/>
                <w:b/>
                <w:i/>
                <w:color w:val="4472C4" w:themeColor="accent1"/>
                <w:sz w:val="24"/>
                <w:szCs w:val="24"/>
                <w:lang w:val="ro-RO"/>
              </w:rPr>
            </w:pPr>
          </w:p>
        </w:tc>
        <w:tc>
          <w:tcPr>
            <w:tcW w:w="7039" w:type="dxa"/>
            <w:tcBorders>
              <w:top w:val="single" w:sz="4" w:space="0" w:color="000000"/>
              <w:left w:val="single" w:sz="4" w:space="0" w:color="000000"/>
              <w:bottom w:val="single" w:sz="4" w:space="0" w:color="000000"/>
            </w:tcBorders>
          </w:tcPr>
          <w:p w14:paraId="008F6A71" w14:textId="77777777" w:rsidR="00F76823" w:rsidRPr="007F2AE7" w:rsidRDefault="00F76823">
            <w:pPr>
              <w:numPr>
                <w:ilvl w:val="2"/>
                <w:numId w:val="5"/>
              </w:numPr>
              <w:spacing w:after="0" w:line="360" w:lineRule="auto"/>
              <w:ind w:hanging="259"/>
              <w:jc w:val="both"/>
              <w:rPr>
                <w:rFonts w:ascii="Times New Roman" w:hAnsi="Times New Roman"/>
                <w:sz w:val="24"/>
                <w:szCs w:val="24"/>
              </w:rPr>
            </w:pPr>
            <w:proofErr w:type="spellStart"/>
            <w:r w:rsidRPr="007F2AE7">
              <w:rPr>
                <w:rFonts w:ascii="Times New Roman" w:hAnsi="Times New Roman"/>
                <w:i/>
                <w:sz w:val="24"/>
                <w:szCs w:val="24"/>
              </w:rPr>
              <w:t>Urmărirea</w:t>
            </w:r>
            <w:proofErr w:type="spellEnd"/>
            <w:r w:rsidRPr="007F2AE7">
              <w:rPr>
                <w:rFonts w:ascii="Times New Roman" w:hAnsi="Times New Roman"/>
                <w:i/>
                <w:sz w:val="24"/>
                <w:szCs w:val="24"/>
              </w:rPr>
              <w:t xml:space="preserve"> </w:t>
            </w:r>
            <w:proofErr w:type="spellStart"/>
            <w:r w:rsidRPr="007F2AE7">
              <w:rPr>
                <w:rFonts w:ascii="Times New Roman" w:hAnsi="Times New Roman"/>
                <w:i/>
                <w:sz w:val="24"/>
                <w:szCs w:val="24"/>
              </w:rPr>
              <w:t>unui</w:t>
            </w:r>
            <w:proofErr w:type="spellEnd"/>
            <w:r w:rsidRPr="007F2AE7">
              <w:rPr>
                <w:rFonts w:ascii="Times New Roman" w:hAnsi="Times New Roman"/>
                <w:i/>
                <w:sz w:val="24"/>
                <w:szCs w:val="24"/>
              </w:rPr>
              <w:t xml:space="preserve"> scop </w:t>
            </w:r>
            <w:proofErr w:type="spellStart"/>
            <w:r w:rsidRPr="007F2AE7">
              <w:rPr>
                <w:rFonts w:ascii="Times New Roman" w:hAnsi="Times New Roman"/>
                <w:i/>
                <w:sz w:val="24"/>
                <w:szCs w:val="24"/>
              </w:rPr>
              <w:t>clar</w:t>
            </w:r>
            <w:proofErr w:type="spellEnd"/>
            <w:r w:rsidRPr="007F2AE7">
              <w:rPr>
                <w:rFonts w:ascii="Times New Roman" w:hAnsi="Times New Roman"/>
                <w:i/>
                <w:sz w:val="24"/>
                <w:szCs w:val="24"/>
              </w:rPr>
              <w:t xml:space="preserve"> </w:t>
            </w:r>
            <w:proofErr w:type="spellStart"/>
            <w:r w:rsidRPr="007F2AE7">
              <w:rPr>
                <w:rFonts w:ascii="Times New Roman" w:hAnsi="Times New Roman"/>
                <w:i/>
                <w:sz w:val="24"/>
                <w:szCs w:val="24"/>
              </w:rPr>
              <w:t>formulat</w:t>
            </w:r>
            <w:proofErr w:type="spellEnd"/>
            <w:r w:rsidRPr="007F2AE7">
              <w:rPr>
                <w:rFonts w:ascii="Times New Roman" w:hAnsi="Times New Roman"/>
                <w:i/>
                <w:sz w:val="24"/>
                <w:szCs w:val="24"/>
              </w:rPr>
              <w:t xml:space="preserve"> </w:t>
            </w:r>
            <w:proofErr w:type="spellStart"/>
            <w:r w:rsidRPr="007F2AE7">
              <w:rPr>
                <w:rFonts w:ascii="Times New Roman" w:hAnsi="Times New Roman"/>
                <w:i/>
                <w:sz w:val="24"/>
                <w:szCs w:val="24"/>
              </w:rPr>
              <w:t>și</w:t>
            </w:r>
            <w:proofErr w:type="spellEnd"/>
            <w:r w:rsidRPr="007F2AE7">
              <w:rPr>
                <w:rFonts w:ascii="Times New Roman" w:hAnsi="Times New Roman"/>
                <w:i/>
                <w:sz w:val="24"/>
                <w:szCs w:val="24"/>
              </w:rPr>
              <w:t xml:space="preserve"> a </w:t>
            </w:r>
            <w:proofErr w:type="spellStart"/>
            <w:r w:rsidRPr="007F2AE7">
              <w:rPr>
                <w:rFonts w:ascii="Times New Roman" w:hAnsi="Times New Roman"/>
                <w:i/>
                <w:sz w:val="24"/>
                <w:szCs w:val="24"/>
              </w:rPr>
              <w:t>unor</w:t>
            </w:r>
            <w:proofErr w:type="spellEnd"/>
            <w:r w:rsidRPr="007F2AE7">
              <w:rPr>
                <w:rFonts w:ascii="Times New Roman" w:hAnsi="Times New Roman"/>
                <w:i/>
                <w:sz w:val="24"/>
                <w:szCs w:val="24"/>
              </w:rPr>
              <w:t xml:space="preserve"> </w:t>
            </w:r>
            <w:proofErr w:type="spellStart"/>
            <w:r w:rsidRPr="007F2AE7">
              <w:rPr>
                <w:rFonts w:ascii="Times New Roman" w:hAnsi="Times New Roman"/>
                <w:i/>
                <w:sz w:val="24"/>
                <w:szCs w:val="24"/>
              </w:rPr>
              <w:t>obiective</w:t>
            </w:r>
            <w:proofErr w:type="spellEnd"/>
            <w:r w:rsidRPr="007F2AE7">
              <w:rPr>
                <w:rFonts w:ascii="Times New Roman" w:hAnsi="Times New Roman"/>
                <w:i/>
                <w:sz w:val="24"/>
                <w:szCs w:val="24"/>
              </w:rPr>
              <w:t xml:space="preserve"> </w:t>
            </w:r>
            <w:proofErr w:type="spellStart"/>
            <w:r w:rsidRPr="007F2AE7">
              <w:rPr>
                <w:rFonts w:ascii="Times New Roman" w:hAnsi="Times New Roman"/>
                <w:i/>
                <w:sz w:val="24"/>
                <w:szCs w:val="24"/>
              </w:rPr>
              <w:t>măsurabile</w:t>
            </w:r>
            <w:proofErr w:type="spellEnd"/>
            <w:r w:rsidRPr="007F2AE7">
              <w:rPr>
                <w:rFonts w:ascii="Times New Roman" w:hAnsi="Times New Roman"/>
                <w:i/>
                <w:sz w:val="24"/>
                <w:szCs w:val="24"/>
              </w:rPr>
              <w:t xml:space="preserve"> </w:t>
            </w:r>
          </w:p>
        </w:tc>
        <w:tc>
          <w:tcPr>
            <w:tcW w:w="1367" w:type="dxa"/>
            <w:tcBorders>
              <w:top w:val="single" w:sz="4" w:space="0" w:color="000000"/>
              <w:left w:val="single" w:sz="4" w:space="0" w:color="000000"/>
              <w:bottom w:val="single" w:sz="4" w:space="0" w:color="000000"/>
              <w:right w:val="single" w:sz="4" w:space="0" w:color="000000"/>
            </w:tcBorders>
            <w:vAlign w:val="center"/>
          </w:tcPr>
          <w:p w14:paraId="18F3208F" w14:textId="77777777" w:rsidR="00F76823" w:rsidRPr="007F2AE7" w:rsidRDefault="00F76823" w:rsidP="00F337D4">
            <w:pPr>
              <w:spacing w:after="0" w:line="360" w:lineRule="auto"/>
              <w:jc w:val="both"/>
              <w:rPr>
                <w:rFonts w:ascii="Times New Roman" w:hAnsi="Times New Roman"/>
                <w:sz w:val="24"/>
                <w:szCs w:val="24"/>
              </w:rPr>
            </w:pPr>
            <w:r w:rsidRPr="007F2AE7">
              <w:rPr>
                <w:rFonts w:ascii="Times New Roman" w:hAnsi="Times New Roman"/>
                <w:i/>
                <w:sz w:val="24"/>
                <w:szCs w:val="24"/>
                <w:lang w:val="ro-RO"/>
              </w:rPr>
              <w:t>1</w:t>
            </w:r>
          </w:p>
        </w:tc>
      </w:tr>
      <w:tr w:rsidR="00F76823" w:rsidRPr="007F2AE7" w14:paraId="2602B1DE" w14:textId="77777777" w:rsidTr="00D45D85">
        <w:trPr>
          <w:trHeight w:val="480"/>
        </w:trPr>
        <w:tc>
          <w:tcPr>
            <w:tcW w:w="426" w:type="dxa"/>
            <w:vMerge/>
            <w:tcBorders>
              <w:top w:val="single" w:sz="4" w:space="0" w:color="000000"/>
              <w:left w:val="single" w:sz="4" w:space="0" w:color="000000"/>
              <w:bottom w:val="single" w:sz="4" w:space="0" w:color="000000"/>
            </w:tcBorders>
          </w:tcPr>
          <w:p w14:paraId="7DD9052A" w14:textId="77777777" w:rsidR="00F76823" w:rsidRPr="007F2AE7" w:rsidRDefault="00F76823" w:rsidP="00F337D4">
            <w:pPr>
              <w:snapToGrid w:val="0"/>
              <w:spacing w:after="0" w:line="360" w:lineRule="auto"/>
              <w:jc w:val="both"/>
              <w:rPr>
                <w:rFonts w:ascii="Times New Roman" w:hAnsi="Times New Roman"/>
                <w:b/>
                <w:i/>
                <w:color w:val="4472C4" w:themeColor="accent1"/>
                <w:sz w:val="24"/>
                <w:szCs w:val="24"/>
                <w:lang w:val="ro-RO"/>
              </w:rPr>
            </w:pPr>
          </w:p>
        </w:tc>
        <w:tc>
          <w:tcPr>
            <w:tcW w:w="7039" w:type="dxa"/>
            <w:tcBorders>
              <w:top w:val="single" w:sz="4" w:space="0" w:color="000000"/>
              <w:left w:val="single" w:sz="4" w:space="0" w:color="000000"/>
              <w:bottom w:val="single" w:sz="4" w:space="0" w:color="000000"/>
            </w:tcBorders>
          </w:tcPr>
          <w:p w14:paraId="09A80B9B" w14:textId="77777777" w:rsidR="00F76823" w:rsidRPr="007F2AE7" w:rsidRDefault="00F76823">
            <w:pPr>
              <w:numPr>
                <w:ilvl w:val="2"/>
                <w:numId w:val="5"/>
              </w:numPr>
              <w:spacing w:after="0" w:line="360" w:lineRule="auto"/>
              <w:ind w:hanging="259"/>
              <w:jc w:val="both"/>
              <w:rPr>
                <w:rFonts w:ascii="Times New Roman" w:hAnsi="Times New Roman"/>
                <w:sz w:val="24"/>
                <w:szCs w:val="24"/>
                <w:lang w:val="es-ES"/>
              </w:rPr>
            </w:pPr>
            <w:r w:rsidRPr="007F2AE7">
              <w:rPr>
                <w:rFonts w:ascii="Times New Roman" w:hAnsi="Times New Roman"/>
                <w:i/>
                <w:sz w:val="24"/>
                <w:szCs w:val="24"/>
                <w:lang w:val="es-ES"/>
              </w:rPr>
              <w:t xml:space="preserve">Acordarea demersului artistic la grupul țintă și la rezultatele anticipate </w:t>
            </w:r>
          </w:p>
        </w:tc>
        <w:tc>
          <w:tcPr>
            <w:tcW w:w="1367" w:type="dxa"/>
            <w:tcBorders>
              <w:top w:val="single" w:sz="4" w:space="0" w:color="000000"/>
              <w:left w:val="single" w:sz="4" w:space="0" w:color="000000"/>
              <w:bottom w:val="single" w:sz="4" w:space="0" w:color="000000"/>
              <w:right w:val="single" w:sz="4" w:space="0" w:color="000000"/>
            </w:tcBorders>
            <w:vAlign w:val="center"/>
          </w:tcPr>
          <w:p w14:paraId="0ED1E9CA" w14:textId="77777777" w:rsidR="00F76823" w:rsidRPr="007F2AE7" w:rsidRDefault="00F76823" w:rsidP="00F337D4">
            <w:pPr>
              <w:spacing w:after="0" w:line="360" w:lineRule="auto"/>
              <w:jc w:val="both"/>
              <w:rPr>
                <w:rFonts w:ascii="Times New Roman" w:hAnsi="Times New Roman"/>
                <w:sz w:val="24"/>
                <w:szCs w:val="24"/>
              </w:rPr>
            </w:pPr>
            <w:r w:rsidRPr="007F2AE7">
              <w:rPr>
                <w:rFonts w:ascii="Times New Roman" w:hAnsi="Times New Roman"/>
                <w:i/>
                <w:sz w:val="24"/>
                <w:szCs w:val="24"/>
                <w:lang w:val="ro-RO"/>
              </w:rPr>
              <w:t>2</w:t>
            </w:r>
          </w:p>
        </w:tc>
      </w:tr>
      <w:tr w:rsidR="00F76823" w:rsidRPr="007F2AE7" w14:paraId="23E571D9" w14:textId="77777777" w:rsidTr="00D45D85">
        <w:trPr>
          <w:trHeight w:val="1241"/>
        </w:trPr>
        <w:tc>
          <w:tcPr>
            <w:tcW w:w="426" w:type="dxa"/>
            <w:vMerge/>
            <w:tcBorders>
              <w:top w:val="single" w:sz="4" w:space="0" w:color="000000"/>
              <w:left w:val="single" w:sz="4" w:space="0" w:color="000000"/>
              <w:bottom w:val="single" w:sz="4" w:space="0" w:color="000000"/>
            </w:tcBorders>
          </w:tcPr>
          <w:p w14:paraId="506E5010" w14:textId="77777777" w:rsidR="00F76823" w:rsidRPr="007F2AE7" w:rsidRDefault="00F76823" w:rsidP="00F337D4">
            <w:pPr>
              <w:snapToGrid w:val="0"/>
              <w:spacing w:after="0" w:line="360" w:lineRule="auto"/>
              <w:jc w:val="both"/>
              <w:rPr>
                <w:rFonts w:ascii="Times New Roman" w:hAnsi="Times New Roman"/>
                <w:b/>
                <w:i/>
                <w:color w:val="4472C4" w:themeColor="accent1"/>
                <w:sz w:val="24"/>
                <w:szCs w:val="24"/>
                <w:lang w:val="ro-RO"/>
              </w:rPr>
            </w:pPr>
          </w:p>
        </w:tc>
        <w:tc>
          <w:tcPr>
            <w:tcW w:w="7039" w:type="dxa"/>
            <w:tcBorders>
              <w:top w:val="single" w:sz="4" w:space="0" w:color="000000"/>
              <w:left w:val="single" w:sz="4" w:space="0" w:color="000000"/>
              <w:bottom w:val="single" w:sz="4" w:space="0" w:color="000000"/>
            </w:tcBorders>
          </w:tcPr>
          <w:p w14:paraId="33025B6B" w14:textId="0F7C2B54" w:rsidR="00F76823" w:rsidRPr="007F2AE7" w:rsidRDefault="00F76823" w:rsidP="00F337D4">
            <w:pPr>
              <w:spacing w:after="0" w:line="360" w:lineRule="auto"/>
              <w:jc w:val="both"/>
              <w:rPr>
                <w:rFonts w:ascii="Times New Roman" w:hAnsi="Times New Roman"/>
                <w:color w:val="4472C4" w:themeColor="accent1"/>
                <w:sz w:val="24"/>
                <w:szCs w:val="24"/>
                <w:lang w:val="ro-RO"/>
              </w:rPr>
            </w:pPr>
            <w:r w:rsidRPr="007F2AE7">
              <w:rPr>
                <w:rFonts w:ascii="Times New Roman" w:hAnsi="Times New Roman"/>
                <w:b/>
                <w:sz w:val="24"/>
                <w:szCs w:val="24"/>
                <w:lang w:val="ro-RO"/>
              </w:rPr>
              <w:t xml:space="preserve">1.2 Originalitatea abordării temei proiectului </w:t>
            </w:r>
            <w:proofErr w:type="spellStart"/>
            <w:r w:rsidRPr="007F2AE7">
              <w:rPr>
                <w:rFonts w:ascii="Times New Roman" w:hAnsi="Times New Roman"/>
                <w:b/>
                <w:sz w:val="24"/>
                <w:szCs w:val="24"/>
                <w:lang w:val="ro-RO"/>
              </w:rPr>
              <w:t>şi</w:t>
            </w:r>
            <w:proofErr w:type="spellEnd"/>
            <w:r w:rsidRPr="007F2AE7">
              <w:rPr>
                <w:rFonts w:ascii="Times New Roman" w:hAnsi="Times New Roman"/>
                <w:b/>
                <w:sz w:val="24"/>
                <w:szCs w:val="24"/>
                <w:lang w:val="ro-RO"/>
              </w:rPr>
              <w:t xml:space="preserve"> caracterul inovator al proiectului</w:t>
            </w:r>
            <w:r w:rsidRPr="007F2AE7">
              <w:rPr>
                <w:rFonts w:ascii="Times New Roman" w:hAnsi="Times New Roman"/>
                <w:sz w:val="24"/>
                <w:szCs w:val="24"/>
                <w:lang w:val="ro-RO"/>
              </w:rPr>
              <w:t xml:space="preserve"> </w:t>
            </w:r>
            <w:r w:rsidR="004B3585" w:rsidRPr="007F2AE7">
              <w:rPr>
                <w:rFonts w:ascii="Times New Roman" w:hAnsi="Times New Roman"/>
                <w:sz w:val="24"/>
                <w:szCs w:val="24"/>
                <w:lang w:val="ro-RO"/>
              </w:rPr>
              <w:t xml:space="preserve">cultural </w:t>
            </w:r>
            <w:r w:rsidRPr="007F2AE7">
              <w:rPr>
                <w:rFonts w:ascii="Times New Roman" w:hAnsi="Times New Roman"/>
                <w:i/>
                <w:sz w:val="24"/>
                <w:szCs w:val="24"/>
                <w:lang w:val="ro-RO"/>
              </w:rPr>
              <w:t xml:space="preserve">(În cazul proiectelor cu mai multe </w:t>
            </w:r>
            <w:proofErr w:type="spellStart"/>
            <w:r w:rsidRPr="007F2AE7">
              <w:rPr>
                <w:rFonts w:ascii="Times New Roman" w:hAnsi="Times New Roman"/>
                <w:i/>
                <w:sz w:val="24"/>
                <w:szCs w:val="24"/>
                <w:lang w:val="ro-RO"/>
              </w:rPr>
              <w:t>ediţii</w:t>
            </w:r>
            <w:proofErr w:type="spellEnd"/>
            <w:r w:rsidRPr="007F2AE7">
              <w:rPr>
                <w:rFonts w:ascii="Times New Roman" w:hAnsi="Times New Roman"/>
                <w:i/>
                <w:sz w:val="24"/>
                <w:szCs w:val="24"/>
                <w:lang w:val="ro-RO"/>
              </w:rPr>
              <w:t xml:space="preserve">, se evaluează obligatoriu elementele de noutate </w:t>
            </w:r>
            <w:proofErr w:type="spellStart"/>
            <w:r w:rsidRPr="007F2AE7">
              <w:rPr>
                <w:rFonts w:ascii="Times New Roman" w:hAnsi="Times New Roman"/>
                <w:i/>
                <w:sz w:val="24"/>
                <w:szCs w:val="24"/>
                <w:lang w:val="ro-RO"/>
              </w:rPr>
              <w:t>faţă</w:t>
            </w:r>
            <w:proofErr w:type="spellEnd"/>
            <w:r w:rsidRPr="007F2AE7">
              <w:rPr>
                <w:rFonts w:ascii="Times New Roman" w:hAnsi="Times New Roman"/>
                <w:i/>
                <w:sz w:val="24"/>
                <w:szCs w:val="24"/>
                <w:lang w:val="ro-RO"/>
              </w:rPr>
              <w:t xml:space="preserve"> de </w:t>
            </w:r>
            <w:proofErr w:type="spellStart"/>
            <w:r w:rsidRPr="007F2AE7">
              <w:rPr>
                <w:rFonts w:ascii="Times New Roman" w:hAnsi="Times New Roman"/>
                <w:i/>
                <w:sz w:val="24"/>
                <w:szCs w:val="24"/>
                <w:lang w:val="ro-RO"/>
              </w:rPr>
              <w:t>ediţia</w:t>
            </w:r>
            <w:proofErr w:type="spellEnd"/>
            <w:r w:rsidRPr="007F2AE7">
              <w:rPr>
                <w:rFonts w:ascii="Times New Roman" w:hAnsi="Times New Roman"/>
                <w:i/>
                <w:sz w:val="24"/>
                <w:szCs w:val="24"/>
                <w:lang w:val="ro-RO"/>
              </w:rPr>
              <w:t xml:space="preserve"> anterioară, cât și notorietatea acestuia</w:t>
            </w:r>
            <w:r w:rsidR="00D45D85" w:rsidRPr="007F2AE7">
              <w:rPr>
                <w:rFonts w:ascii="Times New Roman" w:hAnsi="Times New Roman"/>
                <w:i/>
                <w:sz w:val="24"/>
                <w:szCs w:val="24"/>
                <w:lang w:val="ro-RO"/>
              </w:rPr>
              <w:t xml:space="preserve">, promovarea/aplicarea formelor noi de </w:t>
            </w:r>
            <w:proofErr w:type="spellStart"/>
            <w:r w:rsidR="00D45D85" w:rsidRPr="007F2AE7">
              <w:rPr>
                <w:rFonts w:ascii="Times New Roman" w:hAnsi="Times New Roman"/>
                <w:i/>
                <w:sz w:val="24"/>
                <w:szCs w:val="24"/>
                <w:lang w:val="ro-RO"/>
              </w:rPr>
              <w:t>antreprenoriat</w:t>
            </w:r>
            <w:proofErr w:type="spellEnd"/>
            <w:r w:rsidR="00D45D85" w:rsidRPr="007F2AE7">
              <w:rPr>
                <w:rFonts w:ascii="Times New Roman" w:hAnsi="Times New Roman"/>
                <w:i/>
                <w:sz w:val="24"/>
                <w:szCs w:val="24"/>
                <w:lang w:val="ro-RO"/>
              </w:rPr>
              <w:t xml:space="preserve"> cultural </w:t>
            </w:r>
            <w:proofErr w:type="spellStart"/>
            <w:r w:rsidR="00D45D85" w:rsidRPr="007F2AE7">
              <w:rPr>
                <w:rFonts w:ascii="Times New Roman" w:hAnsi="Times New Roman"/>
                <w:i/>
                <w:sz w:val="24"/>
                <w:szCs w:val="24"/>
                <w:lang w:val="ro-RO"/>
              </w:rPr>
              <w:t>şi</w:t>
            </w:r>
            <w:proofErr w:type="spellEnd"/>
            <w:r w:rsidR="00D45D85" w:rsidRPr="007F2AE7">
              <w:rPr>
                <w:rFonts w:ascii="Times New Roman" w:hAnsi="Times New Roman"/>
                <w:i/>
                <w:sz w:val="24"/>
                <w:szCs w:val="24"/>
                <w:lang w:val="ro-RO"/>
              </w:rPr>
              <w:t xml:space="preserve"> creativ, explorarea noilor tehnologii;</w:t>
            </w:r>
            <w:r w:rsidRPr="007F2AE7">
              <w:rPr>
                <w:rFonts w:ascii="Times New Roman" w:hAnsi="Times New Roman"/>
                <w:i/>
                <w:sz w:val="24"/>
                <w:szCs w:val="24"/>
                <w:lang w:val="ro-RO"/>
              </w:rPr>
              <w:t>.)</w:t>
            </w:r>
          </w:p>
        </w:tc>
        <w:tc>
          <w:tcPr>
            <w:tcW w:w="1367" w:type="dxa"/>
            <w:tcBorders>
              <w:top w:val="single" w:sz="4" w:space="0" w:color="000000"/>
              <w:left w:val="single" w:sz="4" w:space="0" w:color="000000"/>
              <w:bottom w:val="single" w:sz="4" w:space="0" w:color="000000"/>
              <w:right w:val="single" w:sz="4" w:space="0" w:color="000000"/>
            </w:tcBorders>
            <w:vAlign w:val="center"/>
          </w:tcPr>
          <w:p w14:paraId="7C79D708" w14:textId="77777777" w:rsidR="00F76823" w:rsidRPr="007F2AE7" w:rsidRDefault="00F76823" w:rsidP="00F337D4">
            <w:pPr>
              <w:spacing w:after="0" w:line="360" w:lineRule="auto"/>
              <w:jc w:val="both"/>
              <w:rPr>
                <w:rFonts w:ascii="Times New Roman" w:hAnsi="Times New Roman"/>
                <w:color w:val="0D0D0D" w:themeColor="text1" w:themeTint="F2"/>
                <w:sz w:val="24"/>
                <w:szCs w:val="24"/>
              </w:rPr>
            </w:pPr>
            <w:r w:rsidRPr="007F2AE7">
              <w:rPr>
                <w:rFonts w:ascii="Times New Roman" w:hAnsi="Times New Roman"/>
                <w:b/>
                <w:i/>
                <w:color w:val="0D0D0D" w:themeColor="text1" w:themeTint="F2"/>
                <w:sz w:val="24"/>
                <w:szCs w:val="24"/>
                <w:lang w:val="ro-RO"/>
              </w:rPr>
              <w:t>10</w:t>
            </w:r>
          </w:p>
          <w:p w14:paraId="693B52D4" w14:textId="77777777" w:rsidR="00F76823" w:rsidRPr="007F2AE7" w:rsidRDefault="00F76823" w:rsidP="00F337D4">
            <w:pPr>
              <w:spacing w:after="0" w:line="360" w:lineRule="auto"/>
              <w:jc w:val="both"/>
              <w:rPr>
                <w:rFonts w:ascii="Times New Roman" w:hAnsi="Times New Roman"/>
                <w:b/>
                <w:i/>
                <w:color w:val="4472C4" w:themeColor="accent1"/>
                <w:sz w:val="24"/>
                <w:szCs w:val="24"/>
                <w:lang w:val="ro-RO"/>
              </w:rPr>
            </w:pPr>
          </w:p>
        </w:tc>
      </w:tr>
      <w:tr w:rsidR="00F76823" w:rsidRPr="007F2AE7" w14:paraId="6813FAC5" w14:textId="77777777" w:rsidTr="00D45D85">
        <w:trPr>
          <w:trHeight w:val="777"/>
        </w:trPr>
        <w:tc>
          <w:tcPr>
            <w:tcW w:w="426" w:type="dxa"/>
            <w:vMerge/>
            <w:tcBorders>
              <w:top w:val="single" w:sz="4" w:space="0" w:color="000000"/>
              <w:left w:val="single" w:sz="4" w:space="0" w:color="000000"/>
              <w:bottom w:val="single" w:sz="4" w:space="0" w:color="000000"/>
            </w:tcBorders>
          </w:tcPr>
          <w:p w14:paraId="344D5BB6" w14:textId="77777777" w:rsidR="00F76823" w:rsidRPr="007F2AE7" w:rsidRDefault="00F76823" w:rsidP="00F337D4">
            <w:pPr>
              <w:snapToGrid w:val="0"/>
              <w:spacing w:after="0" w:line="360" w:lineRule="auto"/>
              <w:jc w:val="both"/>
              <w:rPr>
                <w:rFonts w:ascii="Times New Roman" w:hAnsi="Times New Roman"/>
                <w:b/>
                <w:color w:val="4472C4" w:themeColor="accent1"/>
                <w:sz w:val="24"/>
                <w:szCs w:val="24"/>
                <w:lang w:val="ro-RO"/>
              </w:rPr>
            </w:pPr>
          </w:p>
        </w:tc>
        <w:tc>
          <w:tcPr>
            <w:tcW w:w="7039" w:type="dxa"/>
            <w:tcBorders>
              <w:top w:val="single" w:sz="4" w:space="0" w:color="000000"/>
              <w:left w:val="single" w:sz="4" w:space="0" w:color="000000"/>
              <w:bottom w:val="single" w:sz="4" w:space="0" w:color="000000"/>
            </w:tcBorders>
          </w:tcPr>
          <w:p w14:paraId="16C432B5" w14:textId="50BE1BD3" w:rsidR="00F76823" w:rsidRPr="007F2AE7" w:rsidRDefault="00F76823" w:rsidP="00F337D4">
            <w:pPr>
              <w:spacing w:after="0" w:line="360" w:lineRule="auto"/>
              <w:ind w:left="603" w:hanging="142"/>
              <w:jc w:val="both"/>
              <w:rPr>
                <w:rFonts w:ascii="Times New Roman" w:hAnsi="Times New Roman"/>
                <w:color w:val="0D0D0D" w:themeColor="text1" w:themeTint="F2"/>
                <w:sz w:val="24"/>
                <w:szCs w:val="24"/>
                <w:lang w:val="ro-RO"/>
              </w:rPr>
            </w:pPr>
            <w:r w:rsidRPr="007F2AE7">
              <w:rPr>
                <w:rFonts w:ascii="Times New Roman" w:hAnsi="Times New Roman"/>
                <w:i/>
                <w:color w:val="0D0D0D" w:themeColor="text1" w:themeTint="F2"/>
                <w:sz w:val="24"/>
                <w:szCs w:val="24"/>
                <w:lang w:val="ro-RO"/>
              </w:rPr>
              <w:t xml:space="preserve">1.2.1 </w:t>
            </w:r>
            <w:r w:rsidR="00D45D85" w:rsidRPr="007F2AE7">
              <w:rPr>
                <w:rFonts w:ascii="Times New Roman" w:hAnsi="Times New Roman"/>
                <w:i/>
                <w:color w:val="0D0D0D" w:themeColor="text1" w:themeTint="F2"/>
                <w:sz w:val="24"/>
                <w:szCs w:val="24"/>
                <w:lang w:val="ro-RO"/>
              </w:rPr>
              <w:t xml:space="preserve">    </w:t>
            </w:r>
            <w:r w:rsidRPr="007F2AE7">
              <w:rPr>
                <w:rFonts w:ascii="Times New Roman" w:hAnsi="Times New Roman"/>
                <w:i/>
                <w:color w:val="0D0D0D" w:themeColor="text1" w:themeTint="F2"/>
                <w:sz w:val="24"/>
                <w:szCs w:val="24"/>
                <w:lang w:val="ro-RO"/>
              </w:rPr>
              <w:t xml:space="preserve">Noutatea propunerii pentru </w:t>
            </w:r>
            <w:proofErr w:type="spellStart"/>
            <w:r w:rsidRPr="007F2AE7">
              <w:rPr>
                <w:rFonts w:ascii="Times New Roman" w:hAnsi="Times New Roman"/>
                <w:i/>
                <w:color w:val="0D0D0D" w:themeColor="text1" w:themeTint="F2"/>
                <w:sz w:val="24"/>
                <w:szCs w:val="24"/>
                <w:lang w:val="ro-RO"/>
              </w:rPr>
              <w:t>contexul</w:t>
            </w:r>
            <w:proofErr w:type="spellEnd"/>
            <w:r w:rsidRPr="007F2AE7">
              <w:rPr>
                <w:rFonts w:ascii="Times New Roman" w:hAnsi="Times New Roman"/>
                <w:i/>
                <w:color w:val="0D0D0D" w:themeColor="text1" w:themeTint="F2"/>
                <w:sz w:val="24"/>
                <w:szCs w:val="24"/>
                <w:lang w:val="ro-RO"/>
              </w:rPr>
              <w:t xml:space="preserve"> cultural în care are loc și pentru grupul </w:t>
            </w:r>
            <w:proofErr w:type="spellStart"/>
            <w:r w:rsidRPr="007F2AE7">
              <w:rPr>
                <w:rFonts w:ascii="Times New Roman" w:hAnsi="Times New Roman"/>
                <w:i/>
                <w:color w:val="0D0D0D" w:themeColor="text1" w:themeTint="F2"/>
                <w:sz w:val="24"/>
                <w:szCs w:val="24"/>
                <w:lang w:val="ro-RO"/>
              </w:rPr>
              <w:t>ţintă</w:t>
            </w:r>
            <w:proofErr w:type="spellEnd"/>
            <w:r w:rsidRPr="007F2AE7">
              <w:rPr>
                <w:rFonts w:ascii="Times New Roman" w:hAnsi="Times New Roman"/>
                <w:i/>
                <w:color w:val="0D0D0D" w:themeColor="text1" w:themeTint="F2"/>
                <w:sz w:val="24"/>
                <w:szCs w:val="24"/>
                <w:lang w:val="ro-RO"/>
              </w:rPr>
              <w:t xml:space="preserve"> care </w:t>
            </w:r>
            <w:proofErr w:type="spellStart"/>
            <w:r w:rsidRPr="007F2AE7">
              <w:rPr>
                <w:rFonts w:ascii="Times New Roman" w:hAnsi="Times New Roman"/>
                <w:i/>
                <w:color w:val="0D0D0D" w:themeColor="text1" w:themeTint="F2"/>
                <w:sz w:val="24"/>
                <w:szCs w:val="24"/>
                <w:lang w:val="ro-RO"/>
              </w:rPr>
              <w:t>beneficiează</w:t>
            </w:r>
            <w:proofErr w:type="spellEnd"/>
            <w:r w:rsidRPr="007F2AE7">
              <w:rPr>
                <w:rFonts w:ascii="Times New Roman" w:hAnsi="Times New Roman"/>
                <w:i/>
                <w:color w:val="0D0D0D" w:themeColor="text1" w:themeTint="F2"/>
                <w:sz w:val="24"/>
                <w:szCs w:val="24"/>
                <w:lang w:val="ro-RO"/>
              </w:rPr>
              <w:t xml:space="preserve"> de proiect.</w:t>
            </w:r>
          </w:p>
        </w:tc>
        <w:tc>
          <w:tcPr>
            <w:tcW w:w="1367" w:type="dxa"/>
            <w:tcBorders>
              <w:top w:val="single" w:sz="4" w:space="0" w:color="000000"/>
              <w:left w:val="single" w:sz="4" w:space="0" w:color="000000"/>
              <w:bottom w:val="single" w:sz="4" w:space="0" w:color="000000"/>
              <w:right w:val="single" w:sz="4" w:space="0" w:color="000000"/>
            </w:tcBorders>
            <w:vAlign w:val="center"/>
          </w:tcPr>
          <w:p w14:paraId="7FD9F835" w14:textId="77777777" w:rsidR="00F76823" w:rsidRPr="007F2AE7" w:rsidRDefault="00F76823" w:rsidP="00F337D4">
            <w:pPr>
              <w:spacing w:after="0" w:line="360" w:lineRule="auto"/>
              <w:jc w:val="both"/>
              <w:rPr>
                <w:rFonts w:ascii="Times New Roman" w:hAnsi="Times New Roman"/>
                <w:color w:val="0D0D0D" w:themeColor="text1" w:themeTint="F2"/>
                <w:sz w:val="24"/>
                <w:szCs w:val="24"/>
              </w:rPr>
            </w:pPr>
            <w:r w:rsidRPr="007F2AE7">
              <w:rPr>
                <w:rFonts w:ascii="Times New Roman" w:hAnsi="Times New Roman"/>
                <w:color w:val="0D0D0D" w:themeColor="text1" w:themeTint="F2"/>
                <w:sz w:val="24"/>
                <w:szCs w:val="24"/>
                <w:lang w:val="ro-RO"/>
              </w:rPr>
              <w:t>5</w:t>
            </w:r>
          </w:p>
        </w:tc>
      </w:tr>
      <w:tr w:rsidR="00F76823" w:rsidRPr="007F2AE7" w14:paraId="79C58618" w14:textId="77777777" w:rsidTr="00D45D85">
        <w:trPr>
          <w:trHeight w:val="925"/>
        </w:trPr>
        <w:tc>
          <w:tcPr>
            <w:tcW w:w="426" w:type="dxa"/>
            <w:vMerge/>
            <w:tcBorders>
              <w:top w:val="single" w:sz="4" w:space="0" w:color="000000"/>
              <w:left w:val="single" w:sz="4" w:space="0" w:color="000000"/>
              <w:bottom w:val="single" w:sz="4" w:space="0" w:color="000000"/>
            </w:tcBorders>
          </w:tcPr>
          <w:p w14:paraId="61883899" w14:textId="77777777" w:rsidR="00F76823" w:rsidRPr="007F2AE7" w:rsidRDefault="00F76823" w:rsidP="00F337D4">
            <w:pPr>
              <w:snapToGrid w:val="0"/>
              <w:spacing w:after="0" w:line="360" w:lineRule="auto"/>
              <w:jc w:val="both"/>
              <w:rPr>
                <w:rFonts w:ascii="Times New Roman" w:hAnsi="Times New Roman"/>
                <w:b/>
                <w:color w:val="4472C4" w:themeColor="accent1"/>
                <w:sz w:val="24"/>
                <w:szCs w:val="24"/>
                <w:lang w:val="ro-RO"/>
              </w:rPr>
            </w:pPr>
          </w:p>
        </w:tc>
        <w:tc>
          <w:tcPr>
            <w:tcW w:w="7039" w:type="dxa"/>
            <w:tcBorders>
              <w:top w:val="single" w:sz="4" w:space="0" w:color="000000"/>
              <w:left w:val="single" w:sz="4" w:space="0" w:color="000000"/>
              <w:bottom w:val="single" w:sz="4" w:space="0" w:color="000000"/>
            </w:tcBorders>
          </w:tcPr>
          <w:p w14:paraId="41F0280A" w14:textId="3AF8BD3D" w:rsidR="00F76823" w:rsidRPr="007F2AE7" w:rsidRDefault="00F76823" w:rsidP="00F337D4">
            <w:pPr>
              <w:spacing w:after="0" w:line="360" w:lineRule="auto"/>
              <w:ind w:left="461"/>
              <w:jc w:val="both"/>
              <w:rPr>
                <w:rFonts w:ascii="Times New Roman" w:hAnsi="Times New Roman"/>
                <w:color w:val="0D0D0D" w:themeColor="text1" w:themeTint="F2"/>
                <w:sz w:val="24"/>
                <w:szCs w:val="24"/>
                <w:lang w:val="es-ES"/>
              </w:rPr>
            </w:pPr>
            <w:r w:rsidRPr="007F2AE7">
              <w:rPr>
                <w:rFonts w:ascii="Times New Roman" w:hAnsi="Times New Roman"/>
                <w:i/>
                <w:color w:val="0D0D0D" w:themeColor="text1" w:themeTint="F2"/>
                <w:sz w:val="24"/>
                <w:szCs w:val="24"/>
                <w:lang w:val="es-ES"/>
              </w:rPr>
              <w:t xml:space="preserve">1.2.3 </w:t>
            </w:r>
            <w:r w:rsidR="00D45D85" w:rsidRPr="007F2AE7">
              <w:rPr>
                <w:rFonts w:ascii="Times New Roman" w:hAnsi="Times New Roman"/>
                <w:i/>
                <w:color w:val="0D0D0D" w:themeColor="text1" w:themeTint="F2"/>
                <w:sz w:val="24"/>
                <w:szCs w:val="24"/>
                <w:lang w:val="es-ES"/>
              </w:rPr>
              <w:t xml:space="preserve">    </w:t>
            </w:r>
            <w:r w:rsidRPr="007F2AE7">
              <w:rPr>
                <w:rFonts w:ascii="Times New Roman" w:hAnsi="Times New Roman"/>
                <w:i/>
                <w:color w:val="0D0D0D" w:themeColor="text1" w:themeTint="F2"/>
                <w:sz w:val="24"/>
                <w:szCs w:val="24"/>
                <w:lang w:val="es-ES"/>
              </w:rPr>
              <w:t>Capacitatea proiectului de a determina o schimbare la nivel practic, dar și teoretic în domeniul de referinţă</w:t>
            </w:r>
          </w:p>
        </w:tc>
        <w:tc>
          <w:tcPr>
            <w:tcW w:w="1367" w:type="dxa"/>
            <w:tcBorders>
              <w:top w:val="single" w:sz="4" w:space="0" w:color="000000"/>
              <w:left w:val="single" w:sz="4" w:space="0" w:color="000000"/>
              <w:bottom w:val="single" w:sz="4" w:space="0" w:color="000000"/>
              <w:right w:val="single" w:sz="4" w:space="0" w:color="000000"/>
            </w:tcBorders>
            <w:vAlign w:val="center"/>
          </w:tcPr>
          <w:p w14:paraId="353CD509" w14:textId="77777777" w:rsidR="00F76823" w:rsidRPr="007F2AE7" w:rsidRDefault="00F76823" w:rsidP="00F337D4">
            <w:pPr>
              <w:spacing w:after="0" w:line="360" w:lineRule="auto"/>
              <w:jc w:val="both"/>
              <w:rPr>
                <w:rFonts w:ascii="Times New Roman" w:hAnsi="Times New Roman"/>
                <w:color w:val="0D0D0D" w:themeColor="text1" w:themeTint="F2"/>
                <w:sz w:val="24"/>
                <w:szCs w:val="24"/>
              </w:rPr>
            </w:pPr>
            <w:r w:rsidRPr="007F2AE7">
              <w:rPr>
                <w:rFonts w:ascii="Times New Roman" w:hAnsi="Times New Roman"/>
                <w:color w:val="0D0D0D" w:themeColor="text1" w:themeTint="F2"/>
                <w:sz w:val="24"/>
                <w:szCs w:val="24"/>
                <w:lang w:val="ro-RO"/>
              </w:rPr>
              <w:t>5</w:t>
            </w:r>
          </w:p>
        </w:tc>
      </w:tr>
      <w:tr w:rsidR="00F76823" w:rsidRPr="007F2AE7" w14:paraId="19AC13A1" w14:textId="77777777" w:rsidTr="00D45D85">
        <w:tc>
          <w:tcPr>
            <w:tcW w:w="426" w:type="dxa"/>
            <w:vMerge/>
            <w:tcBorders>
              <w:top w:val="single" w:sz="4" w:space="0" w:color="000000"/>
              <w:left w:val="single" w:sz="4" w:space="0" w:color="000000"/>
              <w:bottom w:val="single" w:sz="4" w:space="0" w:color="000000"/>
            </w:tcBorders>
          </w:tcPr>
          <w:p w14:paraId="29B64008" w14:textId="77777777" w:rsidR="00F76823" w:rsidRPr="007F2AE7" w:rsidRDefault="00F76823" w:rsidP="00F337D4">
            <w:pPr>
              <w:snapToGrid w:val="0"/>
              <w:spacing w:after="0" w:line="360" w:lineRule="auto"/>
              <w:jc w:val="both"/>
              <w:rPr>
                <w:rFonts w:ascii="Times New Roman" w:hAnsi="Times New Roman"/>
                <w:b/>
                <w:color w:val="4472C4" w:themeColor="accent1"/>
                <w:sz w:val="24"/>
                <w:szCs w:val="24"/>
                <w:lang w:val="ro-RO"/>
              </w:rPr>
            </w:pPr>
          </w:p>
        </w:tc>
        <w:tc>
          <w:tcPr>
            <w:tcW w:w="7039" w:type="dxa"/>
            <w:tcBorders>
              <w:top w:val="single" w:sz="4" w:space="0" w:color="000000"/>
              <w:left w:val="single" w:sz="4" w:space="0" w:color="000000"/>
              <w:bottom w:val="single" w:sz="4" w:space="0" w:color="000000"/>
            </w:tcBorders>
          </w:tcPr>
          <w:p w14:paraId="4FC32961" w14:textId="64A15C6B" w:rsidR="00CB66CF" w:rsidRPr="007F2AE7" w:rsidRDefault="00F76823" w:rsidP="00FF0324">
            <w:pPr>
              <w:pStyle w:val="Listparagraf"/>
              <w:numPr>
                <w:ilvl w:val="1"/>
                <w:numId w:val="24"/>
              </w:numPr>
              <w:spacing w:after="0" w:line="360" w:lineRule="auto"/>
              <w:jc w:val="both"/>
              <w:rPr>
                <w:rFonts w:ascii="Times New Roman" w:hAnsi="Times New Roman"/>
                <w:color w:val="0D0D0D" w:themeColor="text1" w:themeTint="F2"/>
                <w:sz w:val="24"/>
                <w:szCs w:val="24"/>
                <w:lang w:val="fr-FR"/>
              </w:rPr>
            </w:pPr>
            <w:r w:rsidRPr="007F2AE7">
              <w:rPr>
                <w:rFonts w:ascii="Times New Roman" w:hAnsi="Times New Roman"/>
                <w:b/>
                <w:color w:val="0D0D0D" w:themeColor="text1" w:themeTint="F2"/>
                <w:sz w:val="24"/>
                <w:szCs w:val="24"/>
                <w:lang w:val="ro-RO"/>
              </w:rPr>
              <w:t>Factorul de excelență culturală</w:t>
            </w:r>
            <w:r w:rsidR="00CB66CF" w:rsidRPr="007F2AE7">
              <w:rPr>
                <w:rFonts w:ascii="Times New Roman" w:hAnsi="Times New Roman"/>
                <w:color w:val="0D0D0D" w:themeColor="text1" w:themeTint="F2"/>
                <w:sz w:val="24"/>
                <w:szCs w:val="24"/>
                <w:lang w:val="fr-FR"/>
              </w:rPr>
              <w:t xml:space="preserve"> (</w:t>
            </w:r>
            <w:proofErr w:type="spellStart"/>
            <w:r w:rsidR="00CB66CF" w:rsidRPr="007F2AE7">
              <w:rPr>
                <w:rFonts w:ascii="Times New Roman" w:hAnsi="Times New Roman"/>
                <w:color w:val="0D0D0D" w:themeColor="text1" w:themeTint="F2"/>
                <w:sz w:val="24"/>
                <w:szCs w:val="24"/>
                <w:lang w:val="fr-FR"/>
              </w:rPr>
              <w:t>importanţa</w:t>
            </w:r>
            <w:proofErr w:type="spellEnd"/>
            <w:r w:rsidR="00CB66CF" w:rsidRPr="007F2AE7">
              <w:rPr>
                <w:rFonts w:ascii="Times New Roman" w:hAnsi="Times New Roman"/>
                <w:color w:val="0D0D0D" w:themeColor="text1" w:themeTint="F2"/>
                <w:sz w:val="24"/>
                <w:szCs w:val="24"/>
                <w:lang w:val="fr-FR"/>
              </w:rPr>
              <w:t xml:space="preserve">, </w:t>
            </w:r>
            <w:proofErr w:type="spellStart"/>
            <w:r w:rsidR="00CB66CF" w:rsidRPr="007F2AE7">
              <w:rPr>
                <w:rFonts w:ascii="Times New Roman" w:hAnsi="Times New Roman"/>
                <w:color w:val="0D0D0D" w:themeColor="text1" w:themeTint="F2"/>
                <w:sz w:val="24"/>
                <w:szCs w:val="24"/>
                <w:lang w:val="fr-FR"/>
              </w:rPr>
              <w:t>reprezentativitatea</w:t>
            </w:r>
            <w:proofErr w:type="spellEnd"/>
            <w:r w:rsidR="00CB66CF" w:rsidRPr="007F2AE7">
              <w:rPr>
                <w:rFonts w:ascii="Times New Roman" w:hAnsi="Times New Roman"/>
                <w:color w:val="0D0D0D" w:themeColor="text1" w:themeTint="F2"/>
                <w:sz w:val="24"/>
                <w:szCs w:val="24"/>
                <w:lang w:val="fr-FR"/>
              </w:rPr>
              <w:t xml:space="preserve"> </w:t>
            </w:r>
            <w:proofErr w:type="spellStart"/>
            <w:r w:rsidR="00CB66CF" w:rsidRPr="007F2AE7">
              <w:rPr>
                <w:rFonts w:ascii="Times New Roman" w:hAnsi="Times New Roman"/>
                <w:color w:val="0D0D0D" w:themeColor="text1" w:themeTint="F2"/>
                <w:sz w:val="24"/>
                <w:szCs w:val="24"/>
                <w:lang w:val="fr-FR"/>
              </w:rPr>
              <w:t>sau</w:t>
            </w:r>
            <w:proofErr w:type="spellEnd"/>
            <w:r w:rsidR="00CB66CF" w:rsidRPr="007F2AE7">
              <w:rPr>
                <w:rFonts w:ascii="Times New Roman" w:hAnsi="Times New Roman"/>
                <w:color w:val="0D0D0D" w:themeColor="text1" w:themeTint="F2"/>
                <w:sz w:val="24"/>
                <w:szCs w:val="24"/>
                <w:lang w:val="fr-FR"/>
              </w:rPr>
              <w:t xml:space="preserve"> </w:t>
            </w:r>
            <w:proofErr w:type="spellStart"/>
            <w:r w:rsidR="00CB66CF" w:rsidRPr="007F2AE7">
              <w:rPr>
                <w:rFonts w:ascii="Times New Roman" w:hAnsi="Times New Roman"/>
                <w:color w:val="0D0D0D" w:themeColor="text1" w:themeTint="F2"/>
                <w:sz w:val="24"/>
                <w:szCs w:val="24"/>
                <w:lang w:val="fr-FR"/>
              </w:rPr>
              <w:t>valoarea</w:t>
            </w:r>
            <w:proofErr w:type="spellEnd"/>
            <w:r w:rsidR="00CB66CF" w:rsidRPr="007F2AE7">
              <w:rPr>
                <w:rFonts w:ascii="Times New Roman" w:hAnsi="Times New Roman"/>
                <w:color w:val="0D0D0D" w:themeColor="text1" w:themeTint="F2"/>
                <w:sz w:val="24"/>
                <w:szCs w:val="24"/>
                <w:lang w:val="fr-FR"/>
              </w:rPr>
              <w:t xml:space="preserve"> </w:t>
            </w:r>
            <w:proofErr w:type="spellStart"/>
            <w:r w:rsidR="00CB66CF" w:rsidRPr="007F2AE7">
              <w:rPr>
                <w:rFonts w:ascii="Times New Roman" w:hAnsi="Times New Roman"/>
                <w:color w:val="0D0D0D" w:themeColor="text1" w:themeTint="F2"/>
                <w:sz w:val="24"/>
                <w:szCs w:val="24"/>
                <w:lang w:val="fr-FR"/>
              </w:rPr>
              <w:t>culturală</w:t>
            </w:r>
            <w:proofErr w:type="spellEnd"/>
            <w:r w:rsidR="00CB66CF" w:rsidRPr="007F2AE7">
              <w:rPr>
                <w:rFonts w:ascii="Times New Roman" w:hAnsi="Times New Roman"/>
                <w:color w:val="0D0D0D" w:themeColor="text1" w:themeTint="F2"/>
                <w:sz w:val="24"/>
                <w:szCs w:val="24"/>
                <w:lang w:val="fr-FR"/>
              </w:rPr>
              <w:t>/</w:t>
            </w:r>
            <w:proofErr w:type="spellStart"/>
            <w:r w:rsidR="00CB66CF" w:rsidRPr="007F2AE7">
              <w:rPr>
                <w:rFonts w:ascii="Times New Roman" w:hAnsi="Times New Roman"/>
                <w:color w:val="0D0D0D" w:themeColor="text1" w:themeTint="F2"/>
                <w:sz w:val="24"/>
                <w:szCs w:val="24"/>
                <w:lang w:val="fr-FR"/>
              </w:rPr>
              <w:t>artistică</w:t>
            </w:r>
            <w:proofErr w:type="spellEnd"/>
            <w:r w:rsidR="00CB66CF" w:rsidRPr="007F2AE7">
              <w:rPr>
                <w:rFonts w:ascii="Times New Roman" w:hAnsi="Times New Roman"/>
                <w:color w:val="0D0D0D" w:themeColor="text1" w:themeTint="F2"/>
                <w:sz w:val="24"/>
                <w:szCs w:val="24"/>
                <w:lang w:val="fr-FR"/>
              </w:rPr>
              <w:t xml:space="preserve"> a </w:t>
            </w:r>
            <w:proofErr w:type="spellStart"/>
            <w:r w:rsidR="00CB66CF" w:rsidRPr="007F2AE7">
              <w:rPr>
                <w:rFonts w:ascii="Times New Roman" w:hAnsi="Times New Roman"/>
                <w:color w:val="0D0D0D" w:themeColor="text1" w:themeTint="F2"/>
                <w:sz w:val="24"/>
                <w:szCs w:val="24"/>
                <w:lang w:val="fr-FR"/>
              </w:rPr>
              <w:t>proiectului</w:t>
            </w:r>
            <w:proofErr w:type="spellEnd"/>
            <w:r w:rsidR="00CB66CF" w:rsidRPr="007F2AE7">
              <w:rPr>
                <w:rFonts w:ascii="Times New Roman" w:hAnsi="Times New Roman"/>
                <w:color w:val="0D0D0D" w:themeColor="text1" w:themeTint="F2"/>
                <w:sz w:val="24"/>
                <w:szCs w:val="24"/>
                <w:lang w:val="fr-FR"/>
              </w:rPr>
              <w:t xml:space="preserve">, </w:t>
            </w:r>
            <w:proofErr w:type="spellStart"/>
            <w:r w:rsidR="00CB66CF" w:rsidRPr="007F2AE7">
              <w:rPr>
                <w:rFonts w:ascii="Times New Roman" w:hAnsi="Times New Roman"/>
                <w:color w:val="0D0D0D" w:themeColor="text1" w:themeTint="F2"/>
                <w:sz w:val="24"/>
                <w:szCs w:val="24"/>
                <w:lang w:val="fr-FR"/>
              </w:rPr>
              <w:t>după</w:t>
            </w:r>
            <w:proofErr w:type="spellEnd"/>
            <w:r w:rsidR="00CB66CF" w:rsidRPr="007F2AE7">
              <w:rPr>
                <w:rFonts w:ascii="Times New Roman" w:hAnsi="Times New Roman"/>
                <w:color w:val="0D0D0D" w:themeColor="text1" w:themeTint="F2"/>
                <w:sz w:val="24"/>
                <w:szCs w:val="24"/>
                <w:lang w:val="fr-FR"/>
              </w:rPr>
              <w:t xml:space="preserve"> </w:t>
            </w:r>
            <w:proofErr w:type="spellStart"/>
            <w:r w:rsidR="00CB66CF" w:rsidRPr="007F2AE7">
              <w:rPr>
                <w:rFonts w:ascii="Times New Roman" w:hAnsi="Times New Roman"/>
                <w:color w:val="0D0D0D" w:themeColor="text1" w:themeTint="F2"/>
                <w:sz w:val="24"/>
                <w:szCs w:val="24"/>
                <w:lang w:val="fr-FR"/>
              </w:rPr>
              <w:t>caz</w:t>
            </w:r>
            <w:proofErr w:type="spellEnd"/>
            <w:r w:rsidR="00CB66CF" w:rsidRPr="007F2AE7">
              <w:rPr>
                <w:rFonts w:ascii="Times New Roman" w:hAnsi="Times New Roman"/>
                <w:color w:val="0D0D0D" w:themeColor="text1" w:themeTint="F2"/>
                <w:sz w:val="24"/>
                <w:szCs w:val="24"/>
                <w:lang w:val="fr-FR"/>
              </w:rPr>
              <w:t>.)</w:t>
            </w:r>
          </w:p>
        </w:tc>
        <w:tc>
          <w:tcPr>
            <w:tcW w:w="1367" w:type="dxa"/>
            <w:tcBorders>
              <w:top w:val="single" w:sz="4" w:space="0" w:color="000000"/>
              <w:left w:val="single" w:sz="4" w:space="0" w:color="000000"/>
              <w:bottom w:val="single" w:sz="4" w:space="0" w:color="000000"/>
              <w:right w:val="single" w:sz="4" w:space="0" w:color="000000"/>
            </w:tcBorders>
            <w:vAlign w:val="center"/>
          </w:tcPr>
          <w:p w14:paraId="0D174A1B" w14:textId="77777777" w:rsidR="00F76823" w:rsidRPr="007F2AE7" w:rsidRDefault="00F76823" w:rsidP="00F337D4">
            <w:pPr>
              <w:spacing w:after="0" w:line="360" w:lineRule="auto"/>
              <w:jc w:val="both"/>
              <w:rPr>
                <w:rFonts w:ascii="Times New Roman" w:hAnsi="Times New Roman"/>
                <w:color w:val="0D0D0D" w:themeColor="text1" w:themeTint="F2"/>
                <w:sz w:val="24"/>
                <w:szCs w:val="24"/>
              </w:rPr>
            </w:pPr>
            <w:r w:rsidRPr="007F2AE7">
              <w:rPr>
                <w:rFonts w:ascii="Times New Roman" w:hAnsi="Times New Roman"/>
                <w:b/>
                <w:i/>
                <w:color w:val="0D0D0D" w:themeColor="text1" w:themeTint="F2"/>
                <w:sz w:val="24"/>
                <w:szCs w:val="24"/>
                <w:lang w:val="ro-RO"/>
              </w:rPr>
              <w:t>5</w:t>
            </w:r>
          </w:p>
          <w:p w14:paraId="51829572" w14:textId="77777777" w:rsidR="00F76823" w:rsidRPr="007F2AE7" w:rsidRDefault="00F76823" w:rsidP="00F337D4">
            <w:pPr>
              <w:spacing w:after="0" w:line="360" w:lineRule="auto"/>
              <w:jc w:val="both"/>
              <w:rPr>
                <w:rFonts w:ascii="Times New Roman" w:hAnsi="Times New Roman"/>
                <w:b/>
                <w:i/>
                <w:color w:val="0D0D0D" w:themeColor="text1" w:themeTint="F2"/>
                <w:sz w:val="24"/>
                <w:szCs w:val="24"/>
                <w:lang w:val="ro-RO"/>
              </w:rPr>
            </w:pPr>
          </w:p>
        </w:tc>
      </w:tr>
      <w:tr w:rsidR="00F76823" w:rsidRPr="007F2AE7" w14:paraId="3B43561C" w14:textId="77777777" w:rsidTr="00D45D85">
        <w:trPr>
          <w:trHeight w:val="320"/>
        </w:trPr>
        <w:tc>
          <w:tcPr>
            <w:tcW w:w="426" w:type="dxa"/>
            <w:vMerge w:val="restart"/>
            <w:tcBorders>
              <w:top w:val="single" w:sz="4" w:space="0" w:color="000000"/>
              <w:left w:val="single" w:sz="4" w:space="0" w:color="000000"/>
              <w:bottom w:val="single" w:sz="4" w:space="0" w:color="000000"/>
            </w:tcBorders>
          </w:tcPr>
          <w:p w14:paraId="7979B976" w14:textId="77777777" w:rsidR="00F76823" w:rsidRPr="007F2AE7" w:rsidRDefault="00F76823" w:rsidP="00F337D4">
            <w:pPr>
              <w:spacing w:after="0" w:line="360" w:lineRule="auto"/>
              <w:jc w:val="both"/>
              <w:rPr>
                <w:rFonts w:ascii="Times New Roman" w:hAnsi="Times New Roman"/>
                <w:color w:val="4472C4" w:themeColor="accent1"/>
                <w:sz w:val="24"/>
                <w:szCs w:val="24"/>
              </w:rPr>
            </w:pPr>
            <w:r w:rsidRPr="007F2AE7">
              <w:rPr>
                <w:rFonts w:ascii="Times New Roman" w:hAnsi="Times New Roman"/>
                <w:b/>
                <w:color w:val="0D0D0D" w:themeColor="text1" w:themeTint="F2"/>
                <w:sz w:val="24"/>
                <w:szCs w:val="24"/>
                <w:lang w:val="ro-RO"/>
              </w:rPr>
              <w:t>2.</w:t>
            </w:r>
          </w:p>
        </w:tc>
        <w:tc>
          <w:tcPr>
            <w:tcW w:w="7039" w:type="dxa"/>
            <w:tcBorders>
              <w:top w:val="single" w:sz="4" w:space="0" w:color="000000"/>
              <w:left w:val="single" w:sz="4" w:space="0" w:color="000000"/>
              <w:bottom w:val="single" w:sz="4" w:space="0" w:color="000000"/>
            </w:tcBorders>
          </w:tcPr>
          <w:p w14:paraId="4DCCE9FD" w14:textId="77777777" w:rsidR="00F76823" w:rsidRPr="007F2AE7" w:rsidRDefault="00F76823" w:rsidP="00F337D4">
            <w:pPr>
              <w:spacing w:after="0" w:line="360" w:lineRule="auto"/>
              <w:jc w:val="both"/>
              <w:rPr>
                <w:rFonts w:ascii="Times New Roman" w:hAnsi="Times New Roman"/>
                <w:color w:val="0D0D0D" w:themeColor="text1" w:themeTint="F2"/>
                <w:sz w:val="24"/>
                <w:szCs w:val="24"/>
              </w:rPr>
            </w:pPr>
            <w:r w:rsidRPr="007F2AE7">
              <w:rPr>
                <w:rFonts w:ascii="Times New Roman" w:eastAsia="Arial Narrow" w:hAnsi="Times New Roman"/>
                <w:b/>
                <w:color w:val="0D0D0D" w:themeColor="text1" w:themeTint="F2"/>
                <w:sz w:val="24"/>
                <w:szCs w:val="24"/>
                <w:lang w:val="ro-RO"/>
              </w:rPr>
              <w:t xml:space="preserve"> </w:t>
            </w:r>
            <w:r w:rsidRPr="007F2AE7">
              <w:rPr>
                <w:rFonts w:ascii="Times New Roman" w:hAnsi="Times New Roman"/>
                <w:b/>
                <w:color w:val="0D0D0D" w:themeColor="text1" w:themeTint="F2"/>
                <w:sz w:val="24"/>
                <w:szCs w:val="24"/>
                <w:lang w:val="ro-RO"/>
              </w:rPr>
              <w:t xml:space="preserve">Relevanța proiectului </w:t>
            </w:r>
          </w:p>
        </w:tc>
        <w:tc>
          <w:tcPr>
            <w:tcW w:w="1367" w:type="dxa"/>
            <w:tcBorders>
              <w:top w:val="single" w:sz="4" w:space="0" w:color="000000"/>
              <w:left w:val="single" w:sz="4" w:space="0" w:color="000000"/>
              <w:bottom w:val="single" w:sz="4" w:space="0" w:color="000000"/>
              <w:right w:val="single" w:sz="4" w:space="0" w:color="000000"/>
            </w:tcBorders>
            <w:vAlign w:val="center"/>
          </w:tcPr>
          <w:p w14:paraId="49396E25" w14:textId="77777777" w:rsidR="00F76823" w:rsidRPr="007F2AE7" w:rsidRDefault="00F76823" w:rsidP="00F337D4">
            <w:pPr>
              <w:spacing w:after="0" w:line="360" w:lineRule="auto"/>
              <w:jc w:val="both"/>
              <w:rPr>
                <w:rFonts w:ascii="Times New Roman" w:hAnsi="Times New Roman"/>
                <w:color w:val="0D0D0D" w:themeColor="text1" w:themeTint="F2"/>
                <w:sz w:val="24"/>
                <w:szCs w:val="24"/>
              </w:rPr>
            </w:pPr>
            <w:r w:rsidRPr="007F2AE7">
              <w:rPr>
                <w:rFonts w:ascii="Times New Roman" w:hAnsi="Times New Roman"/>
                <w:b/>
                <w:color w:val="0D0D0D" w:themeColor="text1" w:themeTint="F2"/>
                <w:sz w:val="24"/>
                <w:szCs w:val="24"/>
                <w:lang w:val="ro-RO"/>
              </w:rPr>
              <w:t>30</w:t>
            </w:r>
          </w:p>
        </w:tc>
      </w:tr>
      <w:tr w:rsidR="00F76823" w:rsidRPr="007F2AE7" w14:paraId="1FB1C005" w14:textId="77777777" w:rsidTr="00D45D85">
        <w:trPr>
          <w:trHeight w:val="588"/>
        </w:trPr>
        <w:tc>
          <w:tcPr>
            <w:tcW w:w="426" w:type="dxa"/>
            <w:vMerge/>
            <w:tcBorders>
              <w:top w:val="single" w:sz="4" w:space="0" w:color="000000"/>
              <w:left w:val="single" w:sz="4" w:space="0" w:color="000000"/>
              <w:bottom w:val="single" w:sz="4" w:space="0" w:color="000000"/>
            </w:tcBorders>
          </w:tcPr>
          <w:p w14:paraId="214B53C1" w14:textId="77777777" w:rsidR="00F76823" w:rsidRPr="007F2AE7" w:rsidRDefault="00F76823" w:rsidP="00F337D4">
            <w:pPr>
              <w:snapToGrid w:val="0"/>
              <w:spacing w:after="0" w:line="360" w:lineRule="auto"/>
              <w:jc w:val="both"/>
              <w:rPr>
                <w:rFonts w:ascii="Times New Roman" w:hAnsi="Times New Roman"/>
                <w:b/>
                <w:color w:val="4472C4" w:themeColor="accent1"/>
                <w:sz w:val="24"/>
                <w:szCs w:val="24"/>
                <w:lang w:val="ro-RO"/>
              </w:rPr>
            </w:pPr>
          </w:p>
        </w:tc>
        <w:tc>
          <w:tcPr>
            <w:tcW w:w="7039" w:type="dxa"/>
            <w:tcBorders>
              <w:top w:val="single" w:sz="4" w:space="0" w:color="000000"/>
              <w:left w:val="single" w:sz="4" w:space="0" w:color="000000"/>
              <w:bottom w:val="single" w:sz="4" w:space="0" w:color="000000"/>
            </w:tcBorders>
          </w:tcPr>
          <w:p w14:paraId="61D8D5F3" w14:textId="7380B169" w:rsidR="00F76823" w:rsidRPr="007F2AE7" w:rsidRDefault="00F76823"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2.1. </w:t>
            </w:r>
            <w:r w:rsidR="004B3585" w:rsidRPr="007F2AE7">
              <w:rPr>
                <w:rFonts w:ascii="Times New Roman" w:hAnsi="Times New Roman"/>
                <w:b/>
                <w:bCs/>
                <w:sz w:val="24"/>
                <w:szCs w:val="24"/>
                <w:lang w:val="ro-RO"/>
              </w:rPr>
              <w:t xml:space="preserve">Relevanța proiectului în raport </w:t>
            </w:r>
            <w:r w:rsidRPr="007F2AE7">
              <w:rPr>
                <w:rFonts w:ascii="Times New Roman" w:hAnsi="Times New Roman"/>
                <w:b/>
                <w:bCs/>
                <w:sz w:val="24"/>
                <w:szCs w:val="24"/>
                <w:lang w:val="ro-RO"/>
              </w:rPr>
              <w:t>cu strategia de dezvoltare, respectiv culturală a orașului</w:t>
            </w:r>
            <w:r w:rsidRPr="007F2AE7">
              <w:rPr>
                <w:rFonts w:ascii="Times New Roman" w:hAnsi="Times New Roman"/>
                <w:sz w:val="24"/>
                <w:szCs w:val="24"/>
                <w:lang w:val="ro-RO"/>
              </w:rPr>
              <w:t xml:space="preserve"> </w:t>
            </w:r>
            <w:r w:rsidRPr="007F2AE7">
              <w:rPr>
                <w:rFonts w:ascii="Times New Roman" w:hAnsi="Times New Roman"/>
                <w:i/>
                <w:sz w:val="24"/>
                <w:szCs w:val="24"/>
                <w:lang w:val="ro-RO"/>
              </w:rPr>
              <w:t xml:space="preserve">(aria tematică, parteneriate strategice, ani tematici, nevoia / oportunitatea identificată și modul  în care scopul proiectului propune o adresare reală și eficientă a acesteia, prin </w:t>
            </w:r>
            <w:proofErr w:type="spellStart"/>
            <w:r w:rsidRPr="007F2AE7">
              <w:rPr>
                <w:rFonts w:ascii="Times New Roman" w:hAnsi="Times New Roman"/>
                <w:i/>
                <w:sz w:val="24"/>
                <w:szCs w:val="24"/>
                <w:lang w:val="ro-RO"/>
              </w:rPr>
              <w:t>activităţile</w:t>
            </w:r>
            <w:proofErr w:type="spellEnd"/>
            <w:r w:rsidRPr="007F2AE7">
              <w:rPr>
                <w:rFonts w:ascii="Times New Roman" w:hAnsi="Times New Roman"/>
                <w:i/>
                <w:sz w:val="24"/>
                <w:szCs w:val="24"/>
                <w:lang w:val="ro-RO"/>
              </w:rPr>
              <w:t xml:space="preserve"> planificate; aprecierea realistă a impactului și efectelor pe termen lung ale proiectului, prin raportarea la nevoile / </w:t>
            </w:r>
            <w:proofErr w:type="spellStart"/>
            <w:r w:rsidRPr="007F2AE7">
              <w:rPr>
                <w:rFonts w:ascii="Times New Roman" w:hAnsi="Times New Roman"/>
                <w:i/>
                <w:sz w:val="24"/>
                <w:szCs w:val="24"/>
                <w:lang w:val="ro-RO"/>
              </w:rPr>
              <w:t>oportunităţile</w:t>
            </w:r>
            <w:proofErr w:type="spellEnd"/>
            <w:r w:rsidRPr="007F2AE7">
              <w:rPr>
                <w:rFonts w:ascii="Times New Roman" w:hAnsi="Times New Roman"/>
                <w:i/>
                <w:sz w:val="24"/>
                <w:szCs w:val="24"/>
                <w:lang w:val="ro-RO"/>
              </w:rPr>
              <w:t xml:space="preserve"> precizate.)</w:t>
            </w:r>
          </w:p>
        </w:tc>
        <w:tc>
          <w:tcPr>
            <w:tcW w:w="1367" w:type="dxa"/>
            <w:tcBorders>
              <w:top w:val="single" w:sz="4" w:space="0" w:color="000000"/>
              <w:left w:val="single" w:sz="4" w:space="0" w:color="000000"/>
              <w:bottom w:val="single" w:sz="4" w:space="0" w:color="000000"/>
              <w:right w:val="single" w:sz="4" w:space="0" w:color="000000"/>
            </w:tcBorders>
            <w:vAlign w:val="center"/>
          </w:tcPr>
          <w:p w14:paraId="5694A604" w14:textId="77777777" w:rsidR="00F76823" w:rsidRPr="007F2AE7" w:rsidRDefault="00F76823" w:rsidP="00F337D4">
            <w:pPr>
              <w:spacing w:after="0" w:line="360" w:lineRule="auto"/>
              <w:jc w:val="both"/>
              <w:rPr>
                <w:rFonts w:ascii="Times New Roman" w:hAnsi="Times New Roman"/>
                <w:iCs/>
                <w:sz w:val="24"/>
                <w:szCs w:val="24"/>
              </w:rPr>
            </w:pPr>
            <w:r w:rsidRPr="007F2AE7">
              <w:rPr>
                <w:rFonts w:ascii="Times New Roman" w:hAnsi="Times New Roman"/>
                <w:iCs/>
                <w:sz w:val="24"/>
                <w:szCs w:val="24"/>
                <w:lang w:val="ro-RO"/>
              </w:rPr>
              <w:t>20</w:t>
            </w:r>
          </w:p>
        </w:tc>
      </w:tr>
      <w:tr w:rsidR="00F76823" w:rsidRPr="007F2AE7" w14:paraId="6B6A081E" w14:textId="77777777" w:rsidTr="00D45D85">
        <w:trPr>
          <w:trHeight w:val="680"/>
        </w:trPr>
        <w:tc>
          <w:tcPr>
            <w:tcW w:w="426" w:type="dxa"/>
            <w:vMerge/>
            <w:tcBorders>
              <w:top w:val="single" w:sz="4" w:space="0" w:color="000000"/>
              <w:left w:val="single" w:sz="4" w:space="0" w:color="000000"/>
              <w:bottom w:val="single" w:sz="4" w:space="0" w:color="000000"/>
            </w:tcBorders>
          </w:tcPr>
          <w:p w14:paraId="01204E1F" w14:textId="77777777" w:rsidR="00F76823" w:rsidRPr="007F2AE7" w:rsidRDefault="00F76823" w:rsidP="00F337D4">
            <w:pPr>
              <w:snapToGrid w:val="0"/>
              <w:spacing w:after="0" w:line="360" w:lineRule="auto"/>
              <w:jc w:val="both"/>
              <w:rPr>
                <w:rFonts w:ascii="Times New Roman" w:hAnsi="Times New Roman"/>
                <w:b/>
                <w:i/>
                <w:color w:val="4472C4" w:themeColor="accent1"/>
                <w:sz w:val="24"/>
                <w:szCs w:val="24"/>
                <w:lang w:val="ro-RO"/>
              </w:rPr>
            </w:pPr>
          </w:p>
        </w:tc>
        <w:tc>
          <w:tcPr>
            <w:tcW w:w="7039" w:type="dxa"/>
            <w:tcBorders>
              <w:top w:val="single" w:sz="4" w:space="0" w:color="000000"/>
              <w:left w:val="single" w:sz="4" w:space="0" w:color="000000"/>
              <w:bottom w:val="single" w:sz="4" w:space="0" w:color="000000"/>
            </w:tcBorders>
          </w:tcPr>
          <w:p w14:paraId="4F61A79E" w14:textId="282E6D3B" w:rsidR="00F76823" w:rsidRPr="007F2AE7" w:rsidRDefault="00F76823" w:rsidP="00F337D4">
            <w:pPr>
              <w:spacing w:after="0" w:line="360" w:lineRule="auto"/>
              <w:jc w:val="both"/>
              <w:rPr>
                <w:rFonts w:ascii="Times New Roman" w:hAnsi="Times New Roman"/>
                <w:sz w:val="24"/>
                <w:szCs w:val="24"/>
                <w:lang w:val="es-ES"/>
              </w:rPr>
            </w:pPr>
            <w:r w:rsidRPr="007F2AE7">
              <w:rPr>
                <w:rFonts w:ascii="Times New Roman" w:hAnsi="Times New Roman"/>
                <w:b/>
                <w:bCs/>
                <w:sz w:val="24"/>
                <w:szCs w:val="24"/>
                <w:lang w:val="ro-RO"/>
              </w:rPr>
              <w:t xml:space="preserve">2.2. Capacitatea proiectului de a acționa ca </w:t>
            </w:r>
            <w:proofErr w:type="spellStart"/>
            <w:r w:rsidRPr="007F2AE7">
              <w:rPr>
                <w:rFonts w:ascii="Times New Roman" w:hAnsi="Times New Roman"/>
                <w:b/>
                <w:bCs/>
                <w:sz w:val="24"/>
                <w:szCs w:val="24"/>
                <w:lang w:val="ro-RO"/>
              </w:rPr>
              <w:t>şi</w:t>
            </w:r>
            <w:proofErr w:type="spellEnd"/>
            <w:r w:rsidRPr="007F2AE7">
              <w:rPr>
                <w:rFonts w:ascii="Times New Roman" w:hAnsi="Times New Roman"/>
                <w:b/>
                <w:bCs/>
                <w:sz w:val="24"/>
                <w:szCs w:val="24"/>
                <w:lang w:val="ro-RO"/>
              </w:rPr>
              <w:t xml:space="preserve"> catalizator al dezvoltării orașului, de a consolida identitatea </w:t>
            </w:r>
            <w:proofErr w:type="spellStart"/>
            <w:r w:rsidRPr="007F2AE7">
              <w:rPr>
                <w:rFonts w:ascii="Times New Roman" w:hAnsi="Times New Roman"/>
                <w:b/>
                <w:bCs/>
                <w:sz w:val="24"/>
                <w:szCs w:val="24"/>
                <w:lang w:val="ro-RO"/>
              </w:rPr>
              <w:t>şi</w:t>
            </w:r>
            <w:proofErr w:type="spellEnd"/>
            <w:r w:rsidRPr="007F2AE7">
              <w:rPr>
                <w:rFonts w:ascii="Times New Roman" w:hAnsi="Times New Roman"/>
                <w:b/>
                <w:bCs/>
                <w:sz w:val="24"/>
                <w:szCs w:val="24"/>
                <w:lang w:val="ro-RO"/>
              </w:rPr>
              <w:t xml:space="preserve"> imaginea locului </w:t>
            </w:r>
            <w:proofErr w:type="spellStart"/>
            <w:r w:rsidRPr="007F2AE7">
              <w:rPr>
                <w:rFonts w:ascii="Times New Roman" w:hAnsi="Times New Roman"/>
                <w:b/>
                <w:bCs/>
                <w:sz w:val="24"/>
                <w:szCs w:val="24"/>
                <w:lang w:val="ro-RO"/>
              </w:rPr>
              <w:t>şi</w:t>
            </w:r>
            <w:proofErr w:type="spellEnd"/>
            <w:r w:rsidRPr="007F2AE7">
              <w:rPr>
                <w:rFonts w:ascii="Times New Roman" w:hAnsi="Times New Roman"/>
                <w:b/>
                <w:bCs/>
                <w:sz w:val="24"/>
                <w:szCs w:val="24"/>
                <w:lang w:val="ro-RO"/>
              </w:rPr>
              <w:t xml:space="preserve"> de a exploata potențialul turistic</w:t>
            </w:r>
            <w:r w:rsidRPr="007F2AE7">
              <w:rPr>
                <w:rFonts w:ascii="Times New Roman" w:hAnsi="Times New Roman"/>
                <w:sz w:val="24"/>
                <w:szCs w:val="24"/>
                <w:lang w:val="ro-RO"/>
              </w:rPr>
              <w:t xml:space="preserve"> (facilitarea/dezvoltarea accesului la cultură, atragerea publicului, </w:t>
            </w:r>
            <w:proofErr w:type="spellStart"/>
            <w:r w:rsidRPr="007F2AE7">
              <w:rPr>
                <w:rFonts w:ascii="Times New Roman" w:hAnsi="Times New Roman"/>
                <w:sz w:val="24"/>
                <w:szCs w:val="24"/>
                <w:lang w:val="ro-RO"/>
              </w:rPr>
              <w:t>contribuţia</w:t>
            </w:r>
            <w:proofErr w:type="spellEnd"/>
            <w:r w:rsidRPr="007F2AE7">
              <w:rPr>
                <w:rFonts w:ascii="Times New Roman" w:hAnsi="Times New Roman"/>
                <w:sz w:val="24"/>
                <w:szCs w:val="24"/>
                <w:lang w:val="ro-RO"/>
              </w:rPr>
              <w:t xml:space="preserve"> la dezvoltarea sectorului turistic-cultural, după caz;).</w:t>
            </w:r>
          </w:p>
        </w:tc>
        <w:tc>
          <w:tcPr>
            <w:tcW w:w="1367" w:type="dxa"/>
            <w:tcBorders>
              <w:top w:val="single" w:sz="4" w:space="0" w:color="000000"/>
              <w:left w:val="single" w:sz="4" w:space="0" w:color="000000"/>
              <w:bottom w:val="single" w:sz="4" w:space="0" w:color="000000"/>
              <w:right w:val="single" w:sz="4" w:space="0" w:color="000000"/>
            </w:tcBorders>
            <w:vAlign w:val="center"/>
          </w:tcPr>
          <w:p w14:paraId="7068469E" w14:textId="77777777" w:rsidR="00F76823" w:rsidRPr="007F2AE7" w:rsidRDefault="00F76823" w:rsidP="00F337D4">
            <w:pPr>
              <w:spacing w:after="0" w:line="360" w:lineRule="auto"/>
              <w:jc w:val="both"/>
              <w:rPr>
                <w:rFonts w:ascii="Times New Roman" w:hAnsi="Times New Roman"/>
                <w:color w:val="4472C4" w:themeColor="accent1"/>
                <w:sz w:val="24"/>
                <w:szCs w:val="24"/>
              </w:rPr>
            </w:pPr>
            <w:r w:rsidRPr="007F2AE7">
              <w:rPr>
                <w:rFonts w:ascii="Times New Roman" w:hAnsi="Times New Roman"/>
                <w:i/>
                <w:color w:val="0D0D0D" w:themeColor="text1" w:themeTint="F2"/>
                <w:sz w:val="24"/>
                <w:szCs w:val="24"/>
                <w:lang w:val="ro-RO"/>
              </w:rPr>
              <w:t>10</w:t>
            </w:r>
          </w:p>
        </w:tc>
      </w:tr>
      <w:tr w:rsidR="00F76823" w:rsidRPr="007F2AE7" w14:paraId="6987CB94" w14:textId="77777777" w:rsidTr="00D45D85">
        <w:tc>
          <w:tcPr>
            <w:tcW w:w="426" w:type="dxa"/>
            <w:vMerge w:val="restart"/>
            <w:tcBorders>
              <w:top w:val="single" w:sz="4" w:space="0" w:color="000000"/>
              <w:left w:val="single" w:sz="4" w:space="0" w:color="000000"/>
              <w:bottom w:val="single" w:sz="4" w:space="0" w:color="000000"/>
            </w:tcBorders>
          </w:tcPr>
          <w:p w14:paraId="5DC65651" w14:textId="77777777" w:rsidR="00F76823" w:rsidRPr="007F2AE7" w:rsidRDefault="00F76823" w:rsidP="00F337D4">
            <w:pPr>
              <w:spacing w:after="0" w:line="360" w:lineRule="auto"/>
              <w:jc w:val="both"/>
              <w:rPr>
                <w:rFonts w:ascii="Times New Roman" w:hAnsi="Times New Roman"/>
                <w:color w:val="0D0D0D" w:themeColor="text1" w:themeTint="F2"/>
                <w:sz w:val="24"/>
                <w:szCs w:val="24"/>
              </w:rPr>
            </w:pPr>
            <w:r w:rsidRPr="007F2AE7">
              <w:rPr>
                <w:rFonts w:ascii="Times New Roman" w:hAnsi="Times New Roman"/>
                <w:b/>
                <w:color w:val="0D0D0D" w:themeColor="text1" w:themeTint="F2"/>
                <w:sz w:val="24"/>
                <w:szCs w:val="24"/>
                <w:lang w:val="ro-RO"/>
              </w:rPr>
              <w:t>3.</w:t>
            </w:r>
          </w:p>
        </w:tc>
        <w:tc>
          <w:tcPr>
            <w:tcW w:w="7039" w:type="dxa"/>
            <w:tcBorders>
              <w:top w:val="single" w:sz="4" w:space="0" w:color="000000"/>
              <w:left w:val="single" w:sz="4" w:space="0" w:color="000000"/>
              <w:bottom w:val="single" w:sz="4" w:space="0" w:color="000000"/>
            </w:tcBorders>
          </w:tcPr>
          <w:p w14:paraId="1CEA3F2A" w14:textId="77777777" w:rsidR="00F76823" w:rsidRPr="007F2AE7" w:rsidRDefault="00F76823" w:rsidP="00F337D4">
            <w:pPr>
              <w:spacing w:after="0" w:line="360" w:lineRule="auto"/>
              <w:jc w:val="both"/>
              <w:rPr>
                <w:rFonts w:ascii="Times New Roman" w:hAnsi="Times New Roman"/>
                <w:color w:val="0D0D0D" w:themeColor="text1" w:themeTint="F2"/>
                <w:sz w:val="24"/>
                <w:szCs w:val="24"/>
              </w:rPr>
            </w:pPr>
            <w:r w:rsidRPr="007F2AE7">
              <w:rPr>
                <w:rFonts w:ascii="Times New Roman" w:hAnsi="Times New Roman"/>
                <w:b/>
                <w:color w:val="0D0D0D" w:themeColor="text1" w:themeTint="F2"/>
                <w:sz w:val="24"/>
                <w:szCs w:val="24"/>
                <w:lang w:val="ro-RO"/>
              </w:rPr>
              <w:t>Fezabilitatea proiectului cultural</w:t>
            </w:r>
          </w:p>
        </w:tc>
        <w:tc>
          <w:tcPr>
            <w:tcW w:w="1367" w:type="dxa"/>
            <w:tcBorders>
              <w:top w:val="single" w:sz="4" w:space="0" w:color="000000"/>
              <w:left w:val="single" w:sz="4" w:space="0" w:color="000000"/>
              <w:bottom w:val="single" w:sz="4" w:space="0" w:color="000000"/>
              <w:right w:val="single" w:sz="4" w:space="0" w:color="000000"/>
            </w:tcBorders>
            <w:vAlign w:val="center"/>
          </w:tcPr>
          <w:p w14:paraId="6185EAA6" w14:textId="77777777" w:rsidR="00F76823" w:rsidRPr="007F2AE7" w:rsidRDefault="00F76823" w:rsidP="00F337D4">
            <w:pPr>
              <w:spacing w:after="0" w:line="360" w:lineRule="auto"/>
              <w:jc w:val="both"/>
              <w:rPr>
                <w:rFonts w:ascii="Times New Roman" w:hAnsi="Times New Roman"/>
                <w:color w:val="0D0D0D" w:themeColor="text1" w:themeTint="F2"/>
                <w:sz w:val="24"/>
                <w:szCs w:val="24"/>
              </w:rPr>
            </w:pPr>
            <w:r w:rsidRPr="007F2AE7">
              <w:rPr>
                <w:rFonts w:ascii="Times New Roman" w:hAnsi="Times New Roman"/>
                <w:b/>
                <w:color w:val="0D0D0D" w:themeColor="text1" w:themeTint="F2"/>
                <w:sz w:val="24"/>
                <w:szCs w:val="24"/>
                <w:lang w:val="ro-RO"/>
              </w:rPr>
              <w:t>15</w:t>
            </w:r>
          </w:p>
        </w:tc>
      </w:tr>
      <w:tr w:rsidR="00F76823" w:rsidRPr="007F2AE7" w14:paraId="496519EB" w14:textId="77777777" w:rsidTr="00D45D85">
        <w:trPr>
          <w:trHeight w:val="377"/>
        </w:trPr>
        <w:tc>
          <w:tcPr>
            <w:tcW w:w="426" w:type="dxa"/>
            <w:vMerge/>
            <w:tcBorders>
              <w:top w:val="single" w:sz="4" w:space="0" w:color="000000"/>
              <w:left w:val="single" w:sz="4" w:space="0" w:color="000000"/>
              <w:bottom w:val="single" w:sz="4" w:space="0" w:color="000000"/>
            </w:tcBorders>
          </w:tcPr>
          <w:p w14:paraId="1999CE7A" w14:textId="77777777" w:rsidR="00F76823" w:rsidRPr="007F2AE7" w:rsidRDefault="00F76823" w:rsidP="00F337D4">
            <w:pPr>
              <w:snapToGrid w:val="0"/>
              <w:spacing w:after="0" w:line="360" w:lineRule="auto"/>
              <w:jc w:val="both"/>
              <w:rPr>
                <w:rFonts w:ascii="Times New Roman" w:hAnsi="Times New Roman"/>
                <w:b/>
                <w:color w:val="0D0D0D" w:themeColor="text1" w:themeTint="F2"/>
                <w:sz w:val="24"/>
                <w:szCs w:val="24"/>
                <w:lang w:val="ro-RO"/>
              </w:rPr>
            </w:pPr>
          </w:p>
        </w:tc>
        <w:tc>
          <w:tcPr>
            <w:tcW w:w="7039" w:type="dxa"/>
            <w:tcBorders>
              <w:top w:val="single" w:sz="4" w:space="0" w:color="000000"/>
              <w:left w:val="single" w:sz="4" w:space="0" w:color="000000"/>
              <w:bottom w:val="single" w:sz="4" w:space="0" w:color="000000"/>
            </w:tcBorders>
          </w:tcPr>
          <w:p w14:paraId="3C92CC67" w14:textId="77777777" w:rsidR="00F76823" w:rsidRPr="007F2AE7" w:rsidRDefault="00F76823" w:rsidP="00F337D4">
            <w:pPr>
              <w:spacing w:after="0" w:line="360" w:lineRule="auto"/>
              <w:jc w:val="both"/>
              <w:rPr>
                <w:rFonts w:ascii="Times New Roman" w:hAnsi="Times New Roman"/>
                <w:color w:val="0D0D0D" w:themeColor="text1" w:themeTint="F2"/>
                <w:sz w:val="24"/>
                <w:szCs w:val="24"/>
              </w:rPr>
            </w:pPr>
            <w:r w:rsidRPr="007F2AE7">
              <w:rPr>
                <w:rFonts w:ascii="Times New Roman" w:hAnsi="Times New Roman"/>
                <w:b/>
                <w:color w:val="0D0D0D" w:themeColor="text1" w:themeTint="F2"/>
                <w:sz w:val="24"/>
                <w:szCs w:val="24"/>
                <w:lang w:val="ro-RO"/>
              </w:rPr>
              <w:t xml:space="preserve">3.1. </w:t>
            </w:r>
            <w:r w:rsidRPr="007F2AE7">
              <w:rPr>
                <w:rFonts w:ascii="Times New Roman" w:hAnsi="Times New Roman"/>
                <w:b/>
                <w:i/>
                <w:color w:val="0D0D0D" w:themeColor="text1" w:themeTint="F2"/>
                <w:sz w:val="24"/>
                <w:szCs w:val="24"/>
                <w:lang w:val="ro-RO"/>
              </w:rPr>
              <w:t xml:space="preserve">Experiența managerială </w:t>
            </w:r>
            <w:proofErr w:type="spellStart"/>
            <w:r w:rsidRPr="007F2AE7">
              <w:rPr>
                <w:rFonts w:ascii="Times New Roman" w:hAnsi="Times New Roman"/>
                <w:b/>
                <w:i/>
                <w:color w:val="0D0D0D" w:themeColor="text1" w:themeTint="F2"/>
                <w:sz w:val="24"/>
                <w:szCs w:val="24"/>
                <w:lang w:val="ro-RO"/>
              </w:rPr>
              <w:t>şi</w:t>
            </w:r>
            <w:proofErr w:type="spellEnd"/>
            <w:r w:rsidRPr="007F2AE7">
              <w:rPr>
                <w:rFonts w:ascii="Times New Roman" w:hAnsi="Times New Roman"/>
                <w:b/>
                <w:i/>
                <w:color w:val="0D0D0D" w:themeColor="text1" w:themeTint="F2"/>
                <w:sz w:val="24"/>
                <w:szCs w:val="24"/>
                <w:lang w:val="ro-RO"/>
              </w:rPr>
              <w:t xml:space="preserve"> capacitatea de implementare</w:t>
            </w:r>
          </w:p>
        </w:tc>
        <w:tc>
          <w:tcPr>
            <w:tcW w:w="1367" w:type="dxa"/>
            <w:tcBorders>
              <w:top w:val="single" w:sz="4" w:space="0" w:color="000000"/>
              <w:left w:val="single" w:sz="4" w:space="0" w:color="000000"/>
              <w:bottom w:val="single" w:sz="4" w:space="0" w:color="000000"/>
              <w:right w:val="single" w:sz="4" w:space="0" w:color="000000"/>
            </w:tcBorders>
            <w:vAlign w:val="center"/>
          </w:tcPr>
          <w:p w14:paraId="66B85A17" w14:textId="77777777" w:rsidR="00F76823" w:rsidRPr="007F2AE7" w:rsidRDefault="00F76823" w:rsidP="00F337D4">
            <w:pPr>
              <w:spacing w:after="0" w:line="360" w:lineRule="auto"/>
              <w:jc w:val="both"/>
              <w:rPr>
                <w:rFonts w:ascii="Times New Roman" w:hAnsi="Times New Roman"/>
                <w:color w:val="0D0D0D" w:themeColor="text1" w:themeTint="F2"/>
                <w:sz w:val="24"/>
                <w:szCs w:val="24"/>
              </w:rPr>
            </w:pPr>
            <w:r w:rsidRPr="007F2AE7">
              <w:rPr>
                <w:rFonts w:ascii="Times New Roman" w:hAnsi="Times New Roman"/>
                <w:b/>
                <w:i/>
                <w:color w:val="0D0D0D" w:themeColor="text1" w:themeTint="F2"/>
                <w:sz w:val="24"/>
                <w:szCs w:val="24"/>
                <w:lang w:val="ro-RO"/>
              </w:rPr>
              <w:t>10</w:t>
            </w:r>
          </w:p>
        </w:tc>
      </w:tr>
      <w:tr w:rsidR="00F76823" w:rsidRPr="007F2AE7" w14:paraId="51C53A0C" w14:textId="77777777" w:rsidTr="00D45D85">
        <w:trPr>
          <w:trHeight w:val="656"/>
        </w:trPr>
        <w:tc>
          <w:tcPr>
            <w:tcW w:w="426" w:type="dxa"/>
            <w:vMerge/>
            <w:tcBorders>
              <w:top w:val="single" w:sz="4" w:space="0" w:color="000000"/>
              <w:left w:val="single" w:sz="4" w:space="0" w:color="000000"/>
              <w:bottom w:val="single" w:sz="4" w:space="0" w:color="000000"/>
            </w:tcBorders>
          </w:tcPr>
          <w:p w14:paraId="46A025FC" w14:textId="77777777" w:rsidR="00F76823" w:rsidRPr="007F2AE7" w:rsidRDefault="00F76823" w:rsidP="00F337D4">
            <w:pPr>
              <w:snapToGrid w:val="0"/>
              <w:spacing w:after="0" w:line="360" w:lineRule="auto"/>
              <w:jc w:val="both"/>
              <w:rPr>
                <w:rFonts w:ascii="Times New Roman" w:hAnsi="Times New Roman"/>
                <w:b/>
                <w:i/>
                <w:color w:val="0D0D0D" w:themeColor="text1" w:themeTint="F2"/>
                <w:sz w:val="24"/>
                <w:szCs w:val="24"/>
                <w:lang w:val="ro-RO"/>
              </w:rPr>
            </w:pPr>
          </w:p>
        </w:tc>
        <w:tc>
          <w:tcPr>
            <w:tcW w:w="7039" w:type="dxa"/>
            <w:tcBorders>
              <w:top w:val="single" w:sz="4" w:space="0" w:color="000000"/>
              <w:left w:val="single" w:sz="4" w:space="0" w:color="000000"/>
              <w:bottom w:val="single" w:sz="4" w:space="0" w:color="000000"/>
            </w:tcBorders>
          </w:tcPr>
          <w:p w14:paraId="08DE17AE" w14:textId="77777777" w:rsidR="00F76823" w:rsidRPr="007F2AE7" w:rsidRDefault="00F76823" w:rsidP="00F337D4">
            <w:pPr>
              <w:spacing w:after="0" w:line="360" w:lineRule="auto"/>
              <w:ind w:left="603" w:hanging="7"/>
              <w:jc w:val="both"/>
              <w:rPr>
                <w:rFonts w:ascii="Times New Roman" w:hAnsi="Times New Roman"/>
                <w:color w:val="0D0D0D" w:themeColor="text1" w:themeTint="F2"/>
                <w:sz w:val="24"/>
                <w:szCs w:val="24"/>
                <w:lang w:val="fr-FR"/>
              </w:rPr>
            </w:pPr>
            <w:r w:rsidRPr="007F2AE7">
              <w:rPr>
                <w:rFonts w:ascii="Times New Roman" w:hAnsi="Times New Roman"/>
                <w:color w:val="0D0D0D" w:themeColor="text1" w:themeTint="F2"/>
                <w:sz w:val="24"/>
                <w:szCs w:val="24"/>
                <w:lang w:val="ro-RO"/>
              </w:rPr>
              <w:t xml:space="preserve">3.1.1. Solicitantul are experiență în managementul de proiect </w:t>
            </w:r>
            <w:proofErr w:type="spellStart"/>
            <w:r w:rsidRPr="007F2AE7">
              <w:rPr>
                <w:rFonts w:ascii="Times New Roman" w:hAnsi="Times New Roman"/>
                <w:color w:val="0D0D0D" w:themeColor="text1" w:themeTint="F2"/>
                <w:sz w:val="24"/>
                <w:szCs w:val="24"/>
                <w:lang w:val="ro-RO"/>
              </w:rPr>
              <w:t>şi</w:t>
            </w:r>
            <w:proofErr w:type="spellEnd"/>
            <w:r w:rsidRPr="007F2AE7">
              <w:rPr>
                <w:rFonts w:ascii="Times New Roman" w:hAnsi="Times New Roman"/>
                <w:color w:val="0D0D0D" w:themeColor="text1" w:themeTint="F2"/>
                <w:sz w:val="24"/>
                <w:szCs w:val="24"/>
                <w:lang w:val="ro-RO"/>
              </w:rPr>
              <w:t xml:space="preserve"> capacitate de administrare a acestuia.</w:t>
            </w:r>
          </w:p>
        </w:tc>
        <w:tc>
          <w:tcPr>
            <w:tcW w:w="1367" w:type="dxa"/>
            <w:tcBorders>
              <w:top w:val="single" w:sz="4" w:space="0" w:color="000000"/>
              <w:left w:val="single" w:sz="4" w:space="0" w:color="000000"/>
              <w:bottom w:val="single" w:sz="4" w:space="0" w:color="000000"/>
              <w:right w:val="single" w:sz="4" w:space="0" w:color="000000"/>
            </w:tcBorders>
            <w:vAlign w:val="center"/>
          </w:tcPr>
          <w:p w14:paraId="4B3F2D9A" w14:textId="77777777" w:rsidR="00F76823" w:rsidRPr="007F2AE7" w:rsidRDefault="00F76823" w:rsidP="00F337D4">
            <w:pPr>
              <w:spacing w:after="0" w:line="360" w:lineRule="auto"/>
              <w:jc w:val="both"/>
              <w:rPr>
                <w:rFonts w:ascii="Times New Roman" w:hAnsi="Times New Roman"/>
                <w:color w:val="0D0D0D" w:themeColor="text1" w:themeTint="F2"/>
                <w:sz w:val="24"/>
                <w:szCs w:val="24"/>
              </w:rPr>
            </w:pPr>
            <w:r w:rsidRPr="007F2AE7">
              <w:rPr>
                <w:rFonts w:ascii="Times New Roman" w:hAnsi="Times New Roman"/>
                <w:i/>
                <w:color w:val="0D0D0D" w:themeColor="text1" w:themeTint="F2"/>
                <w:sz w:val="24"/>
                <w:szCs w:val="24"/>
                <w:lang w:val="ro-RO"/>
              </w:rPr>
              <w:t>5</w:t>
            </w:r>
          </w:p>
        </w:tc>
      </w:tr>
      <w:tr w:rsidR="00F76823" w:rsidRPr="007F2AE7" w14:paraId="70AEF310" w14:textId="77777777" w:rsidTr="00D45D85">
        <w:trPr>
          <w:trHeight w:val="530"/>
        </w:trPr>
        <w:tc>
          <w:tcPr>
            <w:tcW w:w="426" w:type="dxa"/>
            <w:vMerge/>
            <w:tcBorders>
              <w:top w:val="single" w:sz="4" w:space="0" w:color="000000"/>
              <w:left w:val="single" w:sz="4" w:space="0" w:color="000000"/>
              <w:bottom w:val="single" w:sz="4" w:space="0" w:color="000000"/>
            </w:tcBorders>
          </w:tcPr>
          <w:p w14:paraId="1650B4AE" w14:textId="77777777" w:rsidR="00F76823" w:rsidRPr="007F2AE7" w:rsidRDefault="00F76823" w:rsidP="00F337D4">
            <w:pPr>
              <w:snapToGrid w:val="0"/>
              <w:spacing w:after="0" w:line="360" w:lineRule="auto"/>
              <w:jc w:val="both"/>
              <w:rPr>
                <w:rFonts w:ascii="Times New Roman" w:hAnsi="Times New Roman"/>
                <w:b/>
                <w:i/>
                <w:color w:val="0D0D0D" w:themeColor="text1" w:themeTint="F2"/>
                <w:sz w:val="24"/>
                <w:szCs w:val="24"/>
                <w:lang w:val="ro-RO"/>
              </w:rPr>
            </w:pPr>
          </w:p>
        </w:tc>
        <w:tc>
          <w:tcPr>
            <w:tcW w:w="7039" w:type="dxa"/>
            <w:tcBorders>
              <w:top w:val="single" w:sz="4" w:space="0" w:color="000000"/>
              <w:left w:val="single" w:sz="4" w:space="0" w:color="000000"/>
              <w:bottom w:val="single" w:sz="4" w:space="0" w:color="000000"/>
            </w:tcBorders>
          </w:tcPr>
          <w:p w14:paraId="31303447" w14:textId="77777777" w:rsidR="00F76823" w:rsidRPr="007F2AE7" w:rsidRDefault="00F76823" w:rsidP="00F337D4">
            <w:pPr>
              <w:spacing w:after="0" w:line="360" w:lineRule="auto"/>
              <w:ind w:left="596"/>
              <w:jc w:val="both"/>
              <w:rPr>
                <w:rFonts w:ascii="Times New Roman" w:hAnsi="Times New Roman"/>
                <w:color w:val="0D0D0D" w:themeColor="text1" w:themeTint="F2"/>
                <w:sz w:val="24"/>
                <w:szCs w:val="24"/>
                <w:lang w:val="fr-FR"/>
              </w:rPr>
            </w:pPr>
            <w:r w:rsidRPr="007F2AE7">
              <w:rPr>
                <w:rFonts w:ascii="Times New Roman" w:hAnsi="Times New Roman"/>
                <w:color w:val="0D0D0D" w:themeColor="text1" w:themeTint="F2"/>
                <w:sz w:val="24"/>
                <w:szCs w:val="24"/>
                <w:lang w:val="ro-RO"/>
              </w:rPr>
              <w:t>3.1.2.</w:t>
            </w:r>
            <w:r w:rsidRPr="007F2AE7">
              <w:rPr>
                <w:rFonts w:ascii="Times New Roman" w:hAnsi="Times New Roman"/>
                <w:b/>
                <w:color w:val="0D0D0D" w:themeColor="text1" w:themeTint="F2"/>
                <w:sz w:val="24"/>
                <w:szCs w:val="24"/>
                <w:lang w:val="ro-RO"/>
              </w:rPr>
              <w:t xml:space="preserve"> </w:t>
            </w:r>
            <w:r w:rsidRPr="007F2AE7">
              <w:rPr>
                <w:rFonts w:ascii="Times New Roman" w:hAnsi="Times New Roman"/>
                <w:color w:val="0D0D0D" w:themeColor="text1" w:themeTint="F2"/>
                <w:sz w:val="24"/>
                <w:szCs w:val="24"/>
                <w:lang w:val="ro-RO"/>
              </w:rPr>
              <w:t xml:space="preserve">Alocarea resursei umane necesare implementării proiectului în raport cu </w:t>
            </w:r>
            <w:proofErr w:type="spellStart"/>
            <w:r w:rsidRPr="007F2AE7">
              <w:rPr>
                <w:rFonts w:ascii="Times New Roman" w:hAnsi="Times New Roman"/>
                <w:color w:val="0D0D0D" w:themeColor="text1" w:themeTint="F2"/>
                <w:sz w:val="24"/>
                <w:szCs w:val="24"/>
                <w:lang w:val="ro-RO"/>
              </w:rPr>
              <w:t>activităţile</w:t>
            </w:r>
            <w:proofErr w:type="spellEnd"/>
            <w:r w:rsidRPr="007F2AE7">
              <w:rPr>
                <w:rFonts w:ascii="Times New Roman" w:hAnsi="Times New Roman"/>
                <w:color w:val="0D0D0D" w:themeColor="text1" w:themeTint="F2"/>
                <w:sz w:val="24"/>
                <w:szCs w:val="24"/>
                <w:lang w:val="ro-RO"/>
              </w:rPr>
              <w:t xml:space="preserve"> propuse.</w:t>
            </w:r>
          </w:p>
        </w:tc>
        <w:tc>
          <w:tcPr>
            <w:tcW w:w="1367" w:type="dxa"/>
            <w:tcBorders>
              <w:top w:val="single" w:sz="4" w:space="0" w:color="000000"/>
              <w:left w:val="single" w:sz="4" w:space="0" w:color="000000"/>
              <w:bottom w:val="single" w:sz="4" w:space="0" w:color="000000"/>
              <w:right w:val="single" w:sz="4" w:space="0" w:color="000000"/>
            </w:tcBorders>
            <w:vAlign w:val="center"/>
          </w:tcPr>
          <w:p w14:paraId="2152630F" w14:textId="77777777" w:rsidR="00F76823" w:rsidRPr="007F2AE7" w:rsidRDefault="00F76823" w:rsidP="00F337D4">
            <w:pPr>
              <w:spacing w:after="0" w:line="360" w:lineRule="auto"/>
              <w:jc w:val="both"/>
              <w:rPr>
                <w:rFonts w:ascii="Times New Roman" w:hAnsi="Times New Roman"/>
                <w:color w:val="0D0D0D" w:themeColor="text1" w:themeTint="F2"/>
                <w:sz w:val="24"/>
                <w:szCs w:val="24"/>
              </w:rPr>
            </w:pPr>
            <w:r w:rsidRPr="007F2AE7">
              <w:rPr>
                <w:rFonts w:ascii="Times New Roman" w:hAnsi="Times New Roman"/>
                <w:i/>
                <w:color w:val="0D0D0D" w:themeColor="text1" w:themeTint="F2"/>
                <w:sz w:val="24"/>
                <w:szCs w:val="24"/>
                <w:lang w:val="ro-RO"/>
              </w:rPr>
              <w:t>5</w:t>
            </w:r>
          </w:p>
        </w:tc>
      </w:tr>
      <w:tr w:rsidR="00F76823" w:rsidRPr="007F2AE7" w14:paraId="14065E36" w14:textId="77777777" w:rsidTr="00D45D85">
        <w:trPr>
          <w:trHeight w:val="323"/>
        </w:trPr>
        <w:tc>
          <w:tcPr>
            <w:tcW w:w="426" w:type="dxa"/>
            <w:vMerge/>
            <w:tcBorders>
              <w:top w:val="single" w:sz="4" w:space="0" w:color="000000"/>
              <w:left w:val="single" w:sz="4" w:space="0" w:color="000000"/>
              <w:bottom w:val="single" w:sz="4" w:space="0" w:color="000000"/>
            </w:tcBorders>
          </w:tcPr>
          <w:p w14:paraId="02AFAAFF" w14:textId="77777777" w:rsidR="00F76823" w:rsidRPr="007F2AE7" w:rsidRDefault="00F76823" w:rsidP="00F337D4">
            <w:pPr>
              <w:snapToGrid w:val="0"/>
              <w:spacing w:after="0" w:line="360" w:lineRule="auto"/>
              <w:jc w:val="both"/>
              <w:rPr>
                <w:rFonts w:ascii="Times New Roman" w:hAnsi="Times New Roman"/>
                <w:b/>
                <w:i/>
                <w:color w:val="4472C4" w:themeColor="accent1"/>
                <w:sz w:val="24"/>
                <w:szCs w:val="24"/>
                <w:lang w:val="ro-RO"/>
              </w:rPr>
            </w:pPr>
          </w:p>
        </w:tc>
        <w:tc>
          <w:tcPr>
            <w:tcW w:w="7039" w:type="dxa"/>
            <w:tcBorders>
              <w:top w:val="single" w:sz="4" w:space="0" w:color="000000"/>
              <w:left w:val="single" w:sz="4" w:space="0" w:color="000000"/>
              <w:bottom w:val="single" w:sz="4" w:space="0" w:color="000000"/>
            </w:tcBorders>
          </w:tcPr>
          <w:p w14:paraId="283FA79E" w14:textId="77777777" w:rsidR="00F76823" w:rsidRPr="007F2AE7" w:rsidRDefault="00F76823" w:rsidP="00F337D4">
            <w:pPr>
              <w:spacing w:after="0" w:line="360" w:lineRule="auto"/>
              <w:jc w:val="both"/>
              <w:rPr>
                <w:rFonts w:ascii="Times New Roman" w:hAnsi="Times New Roman"/>
                <w:color w:val="0D0D0D" w:themeColor="text1" w:themeTint="F2"/>
                <w:sz w:val="24"/>
                <w:szCs w:val="24"/>
              </w:rPr>
            </w:pPr>
            <w:r w:rsidRPr="007F2AE7">
              <w:rPr>
                <w:rFonts w:ascii="Times New Roman" w:hAnsi="Times New Roman"/>
                <w:b/>
                <w:color w:val="0D0D0D" w:themeColor="text1" w:themeTint="F2"/>
                <w:sz w:val="24"/>
                <w:szCs w:val="24"/>
                <w:lang w:val="ro-RO"/>
              </w:rPr>
              <w:t xml:space="preserve">3.2. </w:t>
            </w:r>
            <w:r w:rsidRPr="007F2AE7">
              <w:rPr>
                <w:rFonts w:ascii="Times New Roman" w:hAnsi="Times New Roman"/>
                <w:b/>
                <w:i/>
                <w:color w:val="0D0D0D" w:themeColor="text1" w:themeTint="F2"/>
                <w:sz w:val="24"/>
                <w:szCs w:val="24"/>
                <w:lang w:val="ro-RO"/>
              </w:rPr>
              <w:t>Metodologie</w:t>
            </w:r>
          </w:p>
        </w:tc>
        <w:tc>
          <w:tcPr>
            <w:tcW w:w="1367" w:type="dxa"/>
            <w:tcBorders>
              <w:top w:val="single" w:sz="4" w:space="0" w:color="000000"/>
              <w:left w:val="single" w:sz="4" w:space="0" w:color="000000"/>
              <w:bottom w:val="single" w:sz="4" w:space="0" w:color="000000"/>
              <w:right w:val="single" w:sz="4" w:space="0" w:color="000000"/>
            </w:tcBorders>
            <w:vAlign w:val="center"/>
          </w:tcPr>
          <w:p w14:paraId="2D0E2DF8" w14:textId="77777777" w:rsidR="00F76823" w:rsidRPr="007F2AE7" w:rsidRDefault="00F76823" w:rsidP="00F337D4">
            <w:pPr>
              <w:spacing w:after="0" w:line="360" w:lineRule="auto"/>
              <w:jc w:val="both"/>
              <w:rPr>
                <w:rFonts w:ascii="Times New Roman" w:hAnsi="Times New Roman"/>
                <w:color w:val="0D0D0D" w:themeColor="text1" w:themeTint="F2"/>
                <w:sz w:val="24"/>
                <w:szCs w:val="24"/>
              </w:rPr>
            </w:pPr>
            <w:r w:rsidRPr="007F2AE7">
              <w:rPr>
                <w:rFonts w:ascii="Times New Roman" w:hAnsi="Times New Roman"/>
                <w:b/>
                <w:i/>
                <w:color w:val="0D0D0D" w:themeColor="text1" w:themeTint="F2"/>
                <w:sz w:val="24"/>
                <w:szCs w:val="24"/>
                <w:lang w:val="ro-RO"/>
              </w:rPr>
              <w:t>5</w:t>
            </w:r>
          </w:p>
        </w:tc>
      </w:tr>
      <w:tr w:rsidR="00F76823" w:rsidRPr="007F2AE7" w14:paraId="76F8A417" w14:textId="77777777" w:rsidTr="007E4421">
        <w:trPr>
          <w:trHeight w:val="293"/>
        </w:trPr>
        <w:tc>
          <w:tcPr>
            <w:tcW w:w="426" w:type="dxa"/>
            <w:vMerge/>
            <w:tcBorders>
              <w:top w:val="single" w:sz="4" w:space="0" w:color="000000"/>
              <w:left w:val="single" w:sz="4" w:space="0" w:color="000000"/>
              <w:bottom w:val="single" w:sz="4" w:space="0" w:color="000000"/>
            </w:tcBorders>
          </w:tcPr>
          <w:p w14:paraId="5358EC4C" w14:textId="77777777" w:rsidR="00F76823" w:rsidRPr="007F2AE7" w:rsidRDefault="00F76823" w:rsidP="00F337D4">
            <w:pPr>
              <w:snapToGrid w:val="0"/>
              <w:spacing w:after="0" w:line="360" w:lineRule="auto"/>
              <w:jc w:val="both"/>
              <w:rPr>
                <w:rFonts w:ascii="Times New Roman" w:hAnsi="Times New Roman"/>
                <w:b/>
                <w:i/>
                <w:color w:val="4472C4" w:themeColor="accent1"/>
                <w:sz w:val="24"/>
                <w:szCs w:val="24"/>
                <w:lang w:val="ro-RO"/>
              </w:rPr>
            </w:pPr>
          </w:p>
        </w:tc>
        <w:tc>
          <w:tcPr>
            <w:tcW w:w="7039" w:type="dxa"/>
            <w:tcBorders>
              <w:top w:val="single" w:sz="4" w:space="0" w:color="000000"/>
              <w:left w:val="single" w:sz="4" w:space="0" w:color="000000"/>
              <w:bottom w:val="single" w:sz="4" w:space="0" w:color="000000"/>
            </w:tcBorders>
          </w:tcPr>
          <w:p w14:paraId="156DFFAC" w14:textId="77777777" w:rsidR="00F76823" w:rsidRPr="007F2AE7" w:rsidRDefault="00F76823" w:rsidP="00F337D4">
            <w:pPr>
              <w:spacing w:after="0" w:line="360" w:lineRule="auto"/>
              <w:ind w:left="596"/>
              <w:jc w:val="both"/>
              <w:rPr>
                <w:rFonts w:ascii="Times New Roman" w:hAnsi="Times New Roman"/>
                <w:color w:val="0D0D0D" w:themeColor="text1" w:themeTint="F2"/>
                <w:sz w:val="24"/>
                <w:szCs w:val="24"/>
                <w:lang w:val="ro-RO"/>
              </w:rPr>
            </w:pPr>
            <w:r w:rsidRPr="007F2AE7">
              <w:rPr>
                <w:rFonts w:ascii="Times New Roman" w:hAnsi="Times New Roman"/>
                <w:color w:val="0D0D0D" w:themeColor="text1" w:themeTint="F2"/>
                <w:sz w:val="24"/>
                <w:szCs w:val="24"/>
                <w:lang w:val="ro-RO"/>
              </w:rPr>
              <w:t>3.2.1.</w:t>
            </w:r>
            <w:r w:rsidRPr="007F2AE7">
              <w:rPr>
                <w:rFonts w:ascii="Times New Roman" w:hAnsi="Times New Roman"/>
                <w:b/>
                <w:color w:val="0D0D0D" w:themeColor="text1" w:themeTint="F2"/>
                <w:sz w:val="24"/>
                <w:szCs w:val="24"/>
                <w:lang w:val="ro-RO"/>
              </w:rPr>
              <w:t xml:space="preserve"> </w:t>
            </w:r>
            <w:r w:rsidRPr="007F2AE7">
              <w:rPr>
                <w:rFonts w:ascii="Times New Roman" w:hAnsi="Times New Roman"/>
                <w:color w:val="0D0D0D" w:themeColor="text1" w:themeTint="F2"/>
                <w:sz w:val="24"/>
                <w:szCs w:val="24"/>
                <w:lang w:val="ro-RO"/>
              </w:rPr>
              <w:t xml:space="preserve">Adecvarea activităților în </w:t>
            </w:r>
            <w:proofErr w:type="spellStart"/>
            <w:r w:rsidRPr="007F2AE7">
              <w:rPr>
                <w:rFonts w:ascii="Times New Roman" w:hAnsi="Times New Roman"/>
                <w:color w:val="0D0D0D" w:themeColor="text1" w:themeTint="F2"/>
                <w:sz w:val="24"/>
                <w:szCs w:val="24"/>
                <w:lang w:val="ro-RO"/>
              </w:rPr>
              <w:t>funcţie</w:t>
            </w:r>
            <w:proofErr w:type="spellEnd"/>
            <w:r w:rsidRPr="007F2AE7">
              <w:rPr>
                <w:rFonts w:ascii="Times New Roman" w:hAnsi="Times New Roman"/>
                <w:color w:val="0D0D0D" w:themeColor="text1" w:themeTint="F2"/>
                <w:sz w:val="24"/>
                <w:szCs w:val="24"/>
                <w:lang w:val="ro-RO"/>
              </w:rPr>
              <w:t xml:space="preserve"> de obiective, coerența proiectului.</w:t>
            </w:r>
          </w:p>
        </w:tc>
        <w:tc>
          <w:tcPr>
            <w:tcW w:w="1367" w:type="dxa"/>
            <w:tcBorders>
              <w:top w:val="single" w:sz="4" w:space="0" w:color="000000"/>
              <w:left w:val="single" w:sz="4" w:space="0" w:color="000000"/>
              <w:bottom w:val="single" w:sz="4" w:space="0" w:color="000000"/>
              <w:right w:val="single" w:sz="4" w:space="0" w:color="000000"/>
            </w:tcBorders>
            <w:vAlign w:val="center"/>
          </w:tcPr>
          <w:p w14:paraId="37F617B7" w14:textId="77777777" w:rsidR="00F76823" w:rsidRPr="007F2AE7" w:rsidRDefault="00F76823" w:rsidP="00F337D4">
            <w:pPr>
              <w:spacing w:after="0" w:line="360" w:lineRule="auto"/>
              <w:jc w:val="both"/>
              <w:rPr>
                <w:rFonts w:ascii="Times New Roman" w:hAnsi="Times New Roman"/>
                <w:color w:val="0D0D0D" w:themeColor="text1" w:themeTint="F2"/>
                <w:sz w:val="24"/>
                <w:szCs w:val="24"/>
              </w:rPr>
            </w:pPr>
            <w:r w:rsidRPr="007F2AE7">
              <w:rPr>
                <w:rFonts w:ascii="Times New Roman" w:hAnsi="Times New Roman"/>
                <w:i/>
                <w:color w:val="0D0D0D" w:themeColor="text1" w:themeTint="F2"/>
                <w:sz w:val="24"/>
                <w:szCs w:val="24"/>
                <w:lang w:val="ro-RO"/>
              </w:rPr>
              <w:t>5</w:t>
            </w:r>
          </w:p>
        </w:tc>
      </w:tr>
      <w:tr w:rsidR="00F76823" w:rsidRPr="007F2AE7" w14:paraId="30FD8B30" w14:textId="77777777" w:rsidTr="00D45D85">
        <w:trPr>
          <w:trHeight w:val="431"/>
        </w:trPr>
        <w:tc>
          <w:tcPr>
            <w:tcW w:w="426" w:type="dxa"/>
            <w:tcBorders>
              <w:top w:val="single" w:sz="4" w:space="0" w:color="000000"/>
              <w:left w:val="single" w:sz="4" w:space="0" w:color="000000"/>
              <w:bottom w:val="single" w:sz="4" w:space="0" w:color="000000"/>
            </w:tcBorders>
          </w:tcPr>
          <w:p w14:paraId="3BBBF3AD" w14:textId="77777777" w:rsidR="00F76823" w:rsidRPr="007F2AE7" w:rsidRDefault="00F76823" w:rsidP="00F337D4">
            <w:pPr>
              <w:spacing w:after="0" w:line="360" w:lineRule="auto"/>
              <w:jc w:val="both"/>
              <w:rPr>
                <w:rFonts w:ascii="Times New Roman" w:hAnsi="Times New Roman"/>
                <w:color w:val="0D0D0D" w:themeColor="text1" w:themeTint="F2"/>
                <w:sz w:val="24"/>
                <w:szCs w:val="24"/>
              </w:rPr>
            </w:pPr>
            <w:r w:rsidRPr="007F2AE7">
              <w:rPr>
                <w:rFonts w:ascii="Times New Roman" w:hAnsi="Times New Roman"/>
                <w:b/>
                <w:color w:val="0D0D0D" w:themeColor="text1" w:themeTint="F2"/>
                <w:sz w:val="24"/>
                <w:szCs w:val="24"/>
                <w:lang w:val="ro-RO"/>
              </w:rPr>
              <w:t>4.</w:t>
            </w:r>
          </w:p>
        </w:tc>
        <w:tc>
          <w:tcPr>
            <w:tcW w:w="7039" w:type="dxa"/>
            <w:tcBorders>
              <w:top w:val="single" w:sz="4" w:space="0" w:color="000000"/>
              <w:left w:val="single" w:sz="4" w:space="0" w:color="000000"/>
              <w:bottom w:val="single" w:sz="4" w:space="0" w:color="000000"/>
            </w:tcBorders>
          </w:tcPr>
          <w:p w14:paraId="34800E4A" w14:textId="77777777" w:rsidR="00F76823" w:rsidRPr="007F2AE7" w:rsidRDefault="00F76823" w:rsidP="00F337D4">
            <w:pPr>
              <w:spacing w:after="0" w:line="360" w:lineRule="auto"/>
              <w:jc w:val="both"/>
              <w:rPr>
                <w:rFonts w:ascii="Times New Roman" w:hAnsi="Times New Roman"/>
                <w:color w:val="0D0D0D" w:themeColor="text1" w:themeTint="F2"/>
                <w:sz w:val="24"/>
                <w:szCs w:val="24"/>
                <w:lang w:val="fr-FR"/>
              </w:rPr>
            </w:pPr>
            <w:r w:rsidRPr="007F2AE7">
              <w:rPr>
                <w:rFonts w:ascii="Times New Roman" w:eastAsia="Arial Narrow" w:hAnsi="Times New Roman"/>
                <w:b/>
                <w:color w:val="0D0D0D" w:themeColor="text1" w:themeTint="F2"/>
                <w:sz w:val="24"/>
                <w:szCs w:val="24"/>
                <w:lang w:val="ro-RO"/>
              </w:rPr>
              <w:t xml:space="preserve"> </w:t>
            </w:r>
            <w:r w:rsidRPr="007F2AE7">
              <w:rPr>
                <w:rFonts w:ascii="Times New Roman" w:hAnsi="Times New Roman"/>
                <w:b/>
                <w:color w:val="0D0D0D" w:themeColor="text1" w:themeTint="F2"/>
                <w:sz w:val="24"/>
                <w:szCs w:val="24"/>
                <w:lang w:val="ro-RO"/>
              </w:rPr>
              <w:t xml:space="preserve">Rezultatele, impactul </w:t>
            </w:r>
            <w:proofErr w:type="spellStart"/>
            <w:r w:rsidRPr="007F2AE7">
              <w:rPr>
                <w:rFonts w:ascii="Times New Roman" w:hAnsi="Times New Roman"/>
                <w:b/>
                <w:color w:val="0D0D0D" w:themeColor="text1" w:themeTint="F2"/>
                <w:sz w:val="24"/>
                <w:szCs w:val="24"/>
                <w:lang w:val="ro-RO"/>
              </w:rPr>
              <w:t>şi</w:t>
            </w:r>
            <w:proofErr w:type="spellEnd"/>
            <w:r w:rsidRPr="007F2AE7">
              <w:rPr>
                <w:rFonts w:ascii="Times New Roman" w:hAnsi="Times New Roman"/>
                <w:b/>
                <w:color w:val="0D0D0D" w:themeColor="text1" w:themeTint="F2"/>
                <w:sz w:val="24"/>
                <w:szCs w:val="24"/>
                <w:lang w:val="ro-RO"/>
              </w:rPr>
              <w:t xml:space="preserve"> sustenabilitatea proiectului cultural propus</w:t>
            </w:r>
          </w:p>
        </w:tc>
        <w:tc>
          <w:tcPr>
            <w:tcW w:w="1367" w:type="dxa"/>
            <w:tcBorders>
              <w:top w:val="single" w:sz="4" w:space="0" w:color="000000"/>
              <w:left w:val="single" w:sz="4" w:space="0" w:color="000000"/>
              <w:bottom w:val="single" w:sz="4" w:space="0" w:color="000000"/>
              <w:right w:val="single" w:sz="4" w:space="0" w:color="000000"/>
            </w:tcBorders>
            <w:vAlign w:val="center"/>
          </w:tcPr>
          <w:p w14:paraId="2FB0E993" w14:textId="77777777" w:rsidR="00F76823" w:rsidRPr="007F2AE7" w:rsidRDefault="00F76823" w:rsidP="00F337D4">
            <w:pPr>
              <w:spacing w:after="0" w:line="360" w:lineRule="auto"/>
              <w:jc w:val="both"/>
              <w:rPr>
                <w:rFonts w:ascii="Times New Roman" w:hAnsi="Times New Roman"/>
                <w:color w:val="0D0D0D" w:themeColor="text1" w:themeTint="F2"/>
                <w:sz w:val="24"/>
                <w:szCs w:val="24"/>
              </w:rPr>
            </w:pPr>
            <w:r w:rsidRPr="007F2AE7">
              <w:rPr>
                <w:rFonts w:ascii="Times New Roman" w:hAnsi="Times New Roman"/>
                <w:b/>
                <w:color w:val="0D0D0D" w:themeColor="text1" w:themeTint="F2"/>
                <w:sz w:val="24"/>
                <w:szCs w:val="24"/>
                <w:lang w:val="ro-RO"/>
              </w:rPr>
              <w:t>15</w:t>
            </w:r>
          </w:p>
        </w:tc>
      </w:tr>
      <w:tr w:rsidR="00F76823" w:rsidRPr="007F2AE7" w14:paraId="0D28043B" w14:textId="77777777" w:rsidTr="00D45D85">
        <w:trPr>
          <w:trHeight w:val="895"/>
        </w:trPr>
        <w:tc>
          <w:tcPr>
            <w:tcW w:w="426" w:type="dxa"/>
            <w:vMerge w:val="restart"/>
            <w:tcBorders>
              <w:top w:val="single" w:sz="4" w:space="0" w:color="000000"/>
              <w:left w:val="single" w:sz="4" w:space="0" w:color="000000"/>
              <w:bottom w:val="single" w:sz="4" w:space="0" w:color="000000"/>
            </w:tcBorders>
            <w:shd w:val="clear" w:color="auto" w:fill="FFFFFF"/>
          </w:tcPr>
          <w:p w14:paraId="09D181AA" w14:textId="77777777" w:rsidR="00F76823" w:rsidRPr="007F2AE7" w:rsidRDefault="00F76823" w:rsidP="00F337D4">
            <w:pPr>
              <w:snapToGrid w:val="0"/>
              <w:spacing w:after="0" w:line="360" w:lineRule="auto"/>
              <w:jc w:val="both"/>
              <w:rPr>
                <w:rFonts w:ascii="Times New Roman" w:hAnsi="Times New Roman"/>
                <w:b/>
                <w:color w:val="0D0D0D" w:themeColor="text1" w:themeTint="F2"/>
                <w:sz w:val="24"/>
                <w:szCs w:val="24"/>
                <w:lang w:val="ro-RO"/>
              </w:rPr>
            </w:pPr>
          </w:p>
        </w:tc>
        <w:tc>
          <w:tcPr>
            <w:tcW w:w="7039" w:type="dxa"/>
            <w:tcBorders>
              <w:top w:val="single" w:sz="4" w:space="0" w:color="000000"/>
              <w:left w:val="single" w:sz="4" w:space="0" w:color="000000"/>
              <w:bottom w:val="single" w:sz="4" w:space="0" w:color="000000"/>
            </w:tcBorders>
            <w:shd w:val="clear" w:color="auto" w:fill="FFFFFF"/>
          </w:tcPr>
          <w:p w14:paraId="45680656" w14:textId="77777777" w:rsidR="00F76823" w:rsidRPr="007F2AE7" w:rsidRDefault="00F76823" w:rsidP="00F337D4">
            <w:pPr>
              <w:spacing w:after="0" w:line="360" w:lineRule="auto"/>
              <w:jc w:val="both"/>
              <w:rPr>
                <w:rFonts w:ascii="Times New Roman" w:hAnsi="Times New Roman"/>
                <w:color w:val="0D0D0D" w:themeColor="text1" w:themeTint="F2"/>
                <w:sz w:val="24"/>
                <w:szCs w:val="24"/>
                <w:lang w:val="fr-FR"/>
              </w:rPr>
            </w:pPr>
            <w:r w:rsidRPr="007F2AE7">
              <w:rPr>
                <w:rFonts w:ascii="Times New Roman" w:hAnsi="Times New Roman"/>
                <w:color w:val="0D0D0D" w:themeColor="text1" w:themeTint="F2"/>
                <w:sz w:val="24"/>
                <w:szCs w:val="24"/>
                <w:lang w:val="ro-RO"/>
              </w:rPr>
              <w:t>4.1.Definirea unui plan de promovare capabil să asigure vizibilitatea</w:t>
            </w:r>
          </w:p>
          <w:p w14:paraId="42C7F832" w14:textId="065336B8" w:rsidR="00F76823" w:rsidRPr="007F2AE7" w:rsidRDefault="00F76823" w:rsidP="00F337D4">
            <w:pPr>
              <w:spacing w:after="0" w:line="360" w:lineRule="auto"/>
              <w:jc w:val="both"/>
              <w:rPr>
                <w:rFonts w:ascii="Times New Roman" w:hAnsi="Times New Roman"/>
                <w:color w:val="0D0D0D" w:themeColor="text1" w:themeTint="F2"/>
                <w:sz w:val="24"/>
                <w:szCs w:val="24"/>
                <w:lang w:val="fr-FR"/>
              </w:rPr>
            </w:pPr>
            <w:r w:rsidRPr="007F2AE7">
              <w:rPr>
                <w:rFonts w:ascii="Times New Roman" w:hAnsi="Times New Roman"/>
                <w:color w:val="0D0D0D" w:themeColor="text1" w:themeTint="F2"/>
                <w:sz w:val="24"/>
                <w:szCs w:val="24"/>
                <w:lang w:val="ro-RO"/>
              </w:rPr>
              <w:t xml:space="preserve">proiectului cultural </w:t>
            </w:r>
            <w:r w:rsidR="005D61B7" w:rsidRPr="007F2AE7">
              <w:rPr>
                <w:rFonts w:ascii="Times New Roman" w:hAnsi="Times New Roman"/>
                <w:sz w:val="24"/>
                <w:szCs w:val="24"/>
                <w:lang w:val="ro-RO"/>
              </w:rPr>
              <w:t>(promovare locală, națională, internațională)</w:t>
            </w:r>
          </w:p>
        </w:tc>
        <w:tc>
          <w:tcPr>
            <w:tcW w:w="1367" w:type="dxa"/>
            <w:tcBorders>
              <w:top w:val="single" w:sz="4" w:space="0" w:color="000000"/>
              <w:left w:val="single" w:sz="4" w:space="0" w:color="000000"/>
              <w:bottom w:val="single" w:sz="4" w:space="0" w:color="000000"/>
              <w:right w:val="single" w:sz="4" w:space="0" w:color="000000"/>
            </w:tcBorders>
            <w:vAlign w:val="center"/>
          </w:tcPr>
          <w:p w14:paraId="0C895FAC" w14:textId="77777777" w:rsidR="00F76823" w:rsidRPr="007F2AE7" w:rsidRDefault="00F76823" w:rsidP="00F337D4">
            <w:pPr>
              <w:spacing w:after="0" w:line="360" w:lineRule="auto"/>
              <w:jc w:val="both"/>
              <w:rPr>
                <w:rFonts w:ascii="Times New Roman" w:hAnsi="Times New Roman"/>
                <w:color w:val="0D0D0D" w:themeColor="text1" w:themeTint="F2"/>
                <w:sz w:val="24"/>
                <w:szCs w:val="24"/>
              </w:rPr>
            </w:pPr>
            <w:r w:rsidRPr="007F2AE7">
              <w:rPr>
                <w:rFonts w:ascii="Times New Roman" w:hAnsi="Times New Roman"/>
                <w:color w:val="0D0D0D" w:themeColor="text1" w:themeTint="F2"/>
                <w:sz w:val="24"/>
                <w:szCs w:val="24"/>
                <w:lang w:val="ro-RO"/>
              </w:rPr>
              <w:t>3</w:t>
            </w:r>
          </w:p>
        </w:tc>
      </w:tr>
      <w:tr w:rsidR="005D61B7" w:rsidRPr="007F2AE7" w14:paraId="21726855" w14:textId="77777777" w:rsidTr="00D45D85">
        <w:trPr>
          <w:trHeight w:val="510"/>
        </w:trPr>
        <w:tc>
          <w:tcPr>
            <w:tcW w:w="426" w:type="dxa"/>
            <w:vMerge/>
            <w:tcBorders>
              <w:top w:val="single" w:sz="4" w:space="0" w:color="000000"/>
              <w:left w:val="single" w:sz="4" w:space="0" w:color="000000"/>
              <w:bottom w:val="single" w:sz="4" w:space="0" w:color="000000"/>
            </w:tcBorders>
            <w:shd w:val="clear" w:color="auto" w:fill="FFFFFF"/>
          </w:tcPr>
          <w:p w14:paraId="53370E7E" w14:textId="77777777" w:rsidR="00F76823" w:rsidRPr="007F2AE7" w:rsidRDefault="00F76823" w:rsidP="00F337D4">
            <w:pPr>
              <w:snapToGrid w:val="0"/>
              <w:spacing w:after="0" w:line="360" w:lineRule="auto"/>
              <w:jc w:val="both"/>
              <w:rPr>
                <w:rFonts w:ascii="Times New Roman" w:hAnsi="Times New Roman"/>
                <w:b/>
                <w:color w:val="4472C4" w:themeColor="accent1"/>
                <w:sz w:val="24"/>
                <w:szCs w:val="24"/>
                <w:lang w:val="ro-RO"/>
              </w:rPr>
            </w:pPr>
          </w:p>
        </w:tc>
        <w:tc>
          <w:tcPr>
            <w:tcW w:w="7039" w:type="dxa"/>
            <w:tcBorders>
              <w:top w:val="single" w:sz="4" w:space="0" w:color="000000"/>
              <w:left w:val="single" w:sz="4" w:space="0" w:color="000000"/>
              <w:bottom w:val="single" w:sz="4" w:space="0" w:color="000000"/>
            </w:tcBorders>
            <w:shd w:val="clear" w:color="auto" w:fill="FFFFFF"/>
          </w:tcPr>
          <w:p w14:paraId="0233E76C" w14:textId="1FA531EC" w:rsidR="00F76823" w:rsidRPr="007F2AE7" w:rsidRDefault="00F76823" w:rsidP="00F337D4">
            <w:pPr>
              <w:spacing w:after="0" w:line="360" w:lineRule="auto"/>
              <w:jc w:val="both"/>
              <w:rPr>
                <w:rFonts w:ascii="Times New Roman" w:hAnsi="Times New Roman"/>
                <w:sz w:val="24"/>
                <w:szCs w:val="24"/>
                <w:lang w:val="ro-RO"/>
              </w:rPr>
            </w:pPr>
            <w:r w:rsidRPr="007F2AE7">
              <w:rPr>
                <w:rFonts w:ascii="Times New Roman" w:hAnsi="Times New Roman"/>
                <w:sz w:val="24"/>
                <w:szCs w:val="24"/>
                <w:lang w:val="ro-RO"/>
              </w:rPr>
              <w:t xml:space="preserve">4.2. </w:t>
            </w:r>
            <w:r w:rsidR="001D2824" w:rsidRPr="007F2AE7">
              <w:rPr>
                <w:rFonts w:ascii="Times New Roman" w:hAnsi="Times New Roman"/>
                <w:sz w:val="24"/>
                <w:szCs w:val="24"/>
                <w:lang w:val="ro-RO"/>
              </w:rPr>
              <w:t xml:space="preserve">Corelația dintre grupurile țintă, nevoi/oportunități, activității </w:t>
            </w:r>
            <w:proofErr w:type="spellStart"/>
            <w:r w:rsidR="001D2824" w:rsidRPr="007F2AE7">
              <w:rPr>
                <w:rFonts w:ascii="Times New Roman" w:hAnsi="Times New Roman"/>
                <w:sz w:val="24"/>
                <w:szCs w:val="24"/>
                <w:lang w:val="ro-RO"/>
              </w:rPr>
              <w:t>propușe</w:t>
            </w:r>
            <w:proofErr w:type="spellEnd"/>
            <w:r w:rsidR="001D2824" w:rsidRPr="007F2AE7">
              <w:rPr>
                <w:rFonts w:ascii="Times New Roman" w:hAnsi="Times New Roman"/>
                <w:sz w:val="24"/>
                <w:szCs w:val="24"/>
                <w:lang w:val="ro-RO"/>
              </w:rPr>
              <w:t xml:space="preserve"> și rezultate anticipate</w:t>
            </w:r>
          </w:p>
        </w:tc>
        <w:tc>
          <w:tcPr>
            <w:tcW w:w="1367" w:type="dxa"/>
            <w:tcBorders>
              <w:top w:val="single" w:sz="4" w:space="0" w:color="000000"/>
              <w:left w:val="single" w:sz="4" w:space="0" w:color="000000"/>
              <w:bottom w:val="single" w:sz="4" w:space="0" w:color="000000"/>
              <w:right w:val="single" w:sz="4" w:space="0" w:color="000000"/>
            </w:tcBorders>
            <w:vAlign w:val="center"/>
          </w:tcPr>
          <w:p w14:paraId="1C41C013" w14:textId="77777777" w:rsidR="00F76823" w:rsidRPr="007F2AE7" w:rsidRDefault="00F76823" w:rsidP="00F337D4">
            <w:pPr>
              <w:spacing w:after="0" w:line="360" w:lineRule="auto"/>
              <w:jc w:val="both"/>
              <w:rPr>
                <w:rFonts w:ascii="Times New Roman" w:hAnsi="Times New Roman"/>
                <w:sz w:val="24"/>
                <w:szCs w:val="24"/>
              </w:rPr>
            </w:pPr>
            <w:r w:rsidRPr="007F2AE7">
              <w:rPr>
                <w:rFonts w:ascii="Times New Roman" w:hAnsi="Times New Roman"/>
                <w:sz w:val="24"/>
                <w:szCs w:val="24"/>
                <w:lang w:val="ro-RO"/>
              </w:rPr>
              <w:t>3</w:t>
            </w:r>
          </w:p>
        </w:tc>
      </w:tr>
      <w:tr w:rsidR="005D61B7" w:rsidRPr="007F2AE7" w14:paraId="3F13A931" w14:textId="77777777" w:rsidTr="00D45D85">
        <w:trPr>
          <w:trHeight w:val="806"/>
        </w:trPr>
        <w:tc>
          <w:tcPr>
            <w:tcW w:w="426" w:type="dxa"/>
            <w:vMerge/>
            <w:tcBorders>
              <w:top w:val="single" w:sz="4" w:space="0" w:color="000000"/>
              <w:left w:val="single" w:sz="4" w:space="0" w:color="000000"/>
              <w:bottom w:val="single" w:sz="4" w:space="0" w:color="000000"/>
            </w:tcBorders>
            <w:shd w:val="clear" w:color="auto" w:fill="FFFFFF"/>
          </w:tcPr>
          <w:p w14:paraId="3D193DAD" w14:textId="77777777" w:rsidR="00F76823" w:rsidRPr="007F2AE7" w:rsidRDefault="00F76823" w:rsidP="00F337D4">
            <w:pPr>
              <w:snapToGrid w:val="0"/>
              <w:spacing w:after="0" w:line="360" w:lineRule="auto"/>
              <w:jc w:val="both"/>
              <w:rPr>
                <w:rFonts w:ascii="Times New Roman" w:hAnsi="Times New Roman"/>
                <w:b/>
                <w:color w:val="4472C4" w:themeColor="accent1"/>
                <w:sz w:val="24"/>
                <w:szCs w:val="24"/>
                <w:lang w:val="ro-RO"/>
              </w:rPr>
            </w:pPr>
          </w:p>
        </w:tc>
        <w:tc>
          <w:tcPr>
            <w:tcW w:w="7039" w:type="dxa"/>
            <w:tcBorders>
              <w:top w:val="single" w:sz="4" w:space="0" w:color="000000"/>
              <w:left w:val="single" w:sz="4" w:space="0" w:color="000000"/>
              <w:bottom w:val="single" w:sz="4" w:space="0" w:color="000000"/>
            </w:tcBorders>
            <w:shd w:val="clear" w:color="auto" w:fill="FFFFFF"/>
          </w:tcPr>
          <w:p w14:paraId="0C5FE38D" w14:textId="77777777" w:rsidR="00F76823" w:rsidRPr="007F2AE7" w:rsidRDefault="00F76823" w:rsidP="00F337D4">
            <w:pPr>
              <w:spacing w:after="0" w:line="360" w:lineRule="auto"/>
              <w:jc w:val="both"/>
              <w:rPr>
                <w:rFonts w:ascii="Times New Roman" w:hAnsi="Times New Roman"/>
                <w:sz w:val="24"/>
                <w:szCs w:val="24"/>
                <w:lang w:val="fr-FR"/>
              </w:rPr>
            </w:pPr>
            <w:r w:rsidRPr="007F2AE7">
              <w:rPr>
                <w:rFonts w:ascii="Times New Roman" w:hAnsi="Times New Roman"/>
                <w:sz w:val="24"/>
                <w:szCs w:val="24"/>
                <w:lang w:val="ro-RO"/>
              </w:rPr>
              <w:t xml:space="preserve">4.3. Capacitatea proiectului de a fi continuat, de a genera sustenabilitate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/sau audiență viitoare.</w:t>
            </w:r>
          </w:p>
        </w:tc>
        <w:tc>
          <w:tcPr>
            <w:tcW w:w="1367" w:type="dxa"/>
            <w:tcBorders>
              <w:top w:val="single" w:sz="4" w:space="0" w:color="000000"/>
              <w:left w:val="single" w:sz="4" w:space="0" w:color="000000"/>
              <w:bottom w:val="single" w:sz="4" w:space="0" w:color="000000"/>
              <w:right w:val="single" w:sz="4" w:space="0" w:color="000000"/>
            </w:tcBorders>
            <w:vAlign w:val="center"/>
          </w:tcPr>
          <w:p w14:paraId="55A9598F" w14:textId="77777777" w:rsidR="00F76823" w:rsidRPr="007F2AE7" w:rsidRDefault="00F76823" w:rsidP="00F337D4">
            <w:pPr>
              <w:spacing w:after="0" w:line="360" w:lineRule="auto"/>
              <w:jc w:val="both"/>
              <w:rPr>
                <w:rFonts w:ascii="Times New Roman" w:hAnsi="Times New Roman"/>
                <w:sz w:val="24"/>
                <w:szCs w:val="24"/>
              </w:rPr>
            </w:pPr>
            <w:r w:rsidRPr="007F2AE7">
              <w:rPr>
                <w:rFonts w:ascii="Times New Roman" w:hAnsi="Times New Roman"/>
                <w:sz w:val="24"/>
                <w:szCs w:val="24"/>
                <w:lang w:val="ro-RO"/>
              </w:rPr>
              <w:t>4</w:t>
            </w:r>
          </w:p>
          <w:p w14:paraId="5CDDABC6" w14:textId="77777777" w:rsidR="00F76823" w:rsidRPr="007F2AE7" w:rsidRDefault="00F76823" w:rsidP="00F337D4">
            <w:pPr>
              <w:spacing w:after="0" w:line="360" w:lineRule="auto"/>
              <w:jc w:val="both"/>
              <w:rPr>
                <w:rFonts w:ascii="Times New Roman" w:hAnsi="Times New Roman"/>
                <w:sz w:val="24"/>
                <w:szCs w:val="24"/>
                <w:lang w:val="ro-RO"/>
              </w:rPr>
            </w:pPr>
          </w:p>
        </w:tc>
      </w:tr>
      <w:tr w:rsidR="005D61B7" w:rsidRPr="007F2AE7" w14:paraId="620396DD" w14:textId="77777777" w:rsidTr="007E4421">
        <w:trPr>
          <w:trHeight w:val="1135"/>
        </w:trPr>
        <w:tc>
          <w:tcPr>
            <w:tcW w:w="426" w:type="dxa"/>
            <w:vMerge/>
            <w:tcBorders>
              <w:top w:val="single" w:sz="4" w:space="0" w:color="000000"/>
              <w:left w:val="single" w:sz="4" w:space="0" w:color="000000"/>
              <w:bottom w:val="single" w:sz="4" w:space="0" w:color="000000"/>
            </w:tcBorders>
            <w:shd w:val="clear" w:color="auto" w:fill="FFFFFF"/>
          </w:tcPr>
          <w:p w14:paraId="704E839B" w14:textId="77777777" w:rsidR="00F76823" w:rsidRPr="007F2AE7" w:rsidRDefault="00F76823" w:rsidP="00F337D4">
            <w:pPr>
              <w:snapToGrid w:val="0"/>
              <w:spacing w:after="0" w:line="360" w:lineRule="auto"/>
              <w:jc w:val="both"/>
              <w:rPr>
                <w:rFonts w:ascii="Times New Roman" w:hAnsi="Times New Roman"/>
                <w:b/>
                <w:color w:val="4472C4" w:themeColor="accent1"/>
                <w:sz w:val="24"/>
                <w:szCs w:val="24"/>
                <w:lang w:val="ro-RO"/>
              </w:rPr>
            </w:pPr>
          </w:p>
        </w:tc>
        <w:tc>
          <w:tcPr>
            <w:tcW w:w="7039" w:type="dxa"/>
            <w:tcBorders>
              <w:top w:val="single" w:sz="4" w:space="0" w:color="000000"/>
              <w:left w:val="single" w:sz="4" w:space="0" w:color="000000"/>
              <w:bottom w:val="single" w:sz="4" w:space="0" w:color="000000"/>
            </w:tcBorders>
            <w:shd w:val="clear" w:color="auto" w:fill="FFFFFF"/>
          </w:tcPr>
          <w:p w14:paraId="0F1BC41A" w14:textId="77777777" w:rsidR="00F76823" w:rsidRPr="007F2AE7" w:rsidRDefault="00F76823" w:rsidP="00F337D4">
            <w:pPr>
              <w:spacing w:after="0" w:line="360" w:lineRule="auto"/>
              <w:jc w:val="both"/>
              <w:rPr>
                <w:rFonts w:ascii="Times New Roman" w:hAnsi="Times New Roman"/>
                <w:sz w:val="24"/>
                <w:szCs w:val="24"/>
                <w:lang w:val="es-ES"/>
              </w:rPr>
            </w:pPr>
            <w:r w:rsidRPr="007F2AE7">
              <w:rPr>
                <w:rFonts w:ascii="Times New Roman" w:hAnsi="Times New Roman"/>
                <w:sz w:val="24"/>
                <w:szCs w:val="24"/>
                <w:lang w:val="ro-RO"/>
              </w:rPr>
              <w:t>4.4. Rezultatul monitorizării evenimentului în anul anterior.</w:t>
            </w:r>
          </w:p>
          <w:p w14:paraId="373ED769" w14:textId="77777777" w:rsidR="00F76823" w:rsidRPr="007F2AE7" w:rsidRDefault="00F76823" w:rsidP="00F337D4">
            <w:pPr>
              <w:spacing w:after="0" w:line="360" w:lineRule="auto"/>
              <w:jc w:val="both"/>
              <w:rPr>
                <w:rFonts w:ascii="Times New Roman" w:hAnsi="Times New Roman"/>
                <w:sz w:val="24"/>
                <w:szCs w:val="24"/>
                <w:lang w:val="es-ES"/>
              </w:rPr>
            </w:pPr>
            <w:r w:rsidRPr="007F2AE7">
              <w:rPr>
                <w:rFonts w:ascii="Times New Roman" w:hAnsi="Times New Roman"/>
                <w:sz w:val="24"/>
                <w:szCs w:val="24"/>
                <w:lang w:val="ro-RO"/>
              </w:rPr>
              <w:t>Pentru proiectele noi, se va puncta analiza de nevoie / oportunitate și abordarea acesteia;</w:t>
            </w:r>
          </w:p>
        </w:tc>
        <w:tc>
          <w:tcPr>
            <w:tcW w:w="1367" w:type="dxa"/>
            <w:tcBorders>
              <w:top w:val="single" w:sz="4" w:space="0" w:color="000000"/>
              <w:left w:val="single" w:sz="4" w:space="0" w:color="000000"/>
              <w:bottom w:val="single" w:sz="4" w:space="0" w:color="000000"/>
              <w:right w:val="single" w:sz="4" w:space="0" w:color="000000"/>
            </w:tcBorders>
            <w:vAlign w:val="center"/>
          </w:tcPr>
          <w:p w14:paraId="00DAB94E" w14:textId="77777777" w:rsidR="00F76823" w:rsidRPr="007F2AE7" w:rsidRDefault="00F76823" w:rsidP="00F337D4">
            <w:pPr>
              <w:spacing w:after="0" w:line="360" w:lineRule="auto"/>
              <w:jc w:val="both"/>
              <w:rPr>
                <w:rFonts w:ascii="Times New Roman" w:hAnsi="Times New Roman"/>
                <w:sz w:val="24"/>
                <w:szCs w:val="24"/>
              </w:rPr>
            </w:pPr>
            <w:r w:rsidRPr="007F2AE7">
              <w:rPr>
                <w:rFonts w:ascii="Times New Roman" w:hAnsi="Times New Roman"/>
                <w:sz w:val="24"/>
                <w:szCs w:val="24"/>
                <w:lang w:val="ro-RO"/>
              </w:rPr>
              <w:t>5</w:t>
            </w:r>
          </w:p>
        </w:tc>
      </w:tr>
      <w:tr w:rsidR="005D61B7" w:rsidRPr="007F2AE7" w14:paraId="557F2A30" w14:textId="77777777" w:rsidTr="00D45D85">
        <w:tc>
          <w:tcPr>
            <w:tcW w:w="426" w:type="dxa"/>
            <w:vMerge w:val="restart"/>
            <w:tcBorders>
              <w:top w:val="single" w:sz="4" w:space="0" w:color="000000"/>
              <w:left w:val="single" w:sz="4" w:space="0" w:color="000000"/>
              <w:bottom w:val="single" w:sz="4" w:space="0" w:color="000000"/>
            </w:tcBorders>
          </w:tcPr>
          <w:p w14:paraId="3EBF7899" w14:textId="77777777" w:rsidR="00F76823" w:rsidRPr="007F2AE7" w:rsidRDefault="00F76823" w:rsidP="00F337D4">
            <w:pPr>
              <w:spacing w:after="0" w:line="360" w:lineRule="auto"/>
              <w:jc w:val="both"/>
              <w:rPr>
                <w:rFonts w:ascii="Times New Roman" w:hAnsi="Times New Roman"/>
                <w:color w:val="4472C4" w:themeColor="accent1"/>
                <w:sz w:val="24"/>
                <w:szCs w:val="24"/>
              </w:rPr>
            </w:pPr>
            <w:r w:rsidRPr="007F2AE7">
              <w:rPr>
                <w:rFonts w:ascii="Times New Roman" w:hAnsi="Times New Roman"/>
                <w:b/>
                <w:sz w:val="24"/>
                <w:szCs w:val="24"/>
                <w:lang w:val="ro-RO"/>
              </w:rPr>
              <w:t>5.</w:t>
            </w:r>
          </w:p>
        </w:tc>
        <w:tc>
          <w:tcPr>
            <w:tcW w:w="7039" w:type="dxa"/>
            <w:tcBorders>
              <w:top w:val="single" w:sz="4" w:space="0" w:color="000000"/>
              <w:left w:val="single" w:sz="4" w:space="0" w:color="000000"/>
              <w:bottom w:val="single" w:sz="4" w:space="0" w:color="000000"/>
            </w:tcBorders>
          </w:tcPr>
          <w:p w14:paraId="5282627E" w14:textId="77777777" w:rsidR="00F76823" w:rsidRPr="007F2AE7" w:rsidRDefault="00F76823" w:rsidP="00F337D4">
            <w:pPr>
              <w:spacing w:after="0" w:line="360" w:lineRule="auto"/>
              <w:jc w:val="both"/>
              <w:rPr>
                <w:rFonts w:ascii="Times New Roman" w:hAnsi="Times New Roman"/>
                <w:sz w:val="24"/>
                <w:szCs w:val="24"/>
              </w:rPr>
            </w:pPr>
            <w:r w:rsidRPr="007F2AE7">
              <w:rPr>
                <w:rFonts w:ascii="Times New Roman" w:hAnsi="Times New Roman"/>
                <w:b/>
                <w:sz w:val="24"/>
                <w:szCs w:val="24"/>
                <w:lang w:val="ro-RO"/>
              </w:rPr>
              <w:t>Buget</w:t>
            </w:r>
          </w:p>
        </w:tc>
        <w:tc>
          <w:tcPr>
            <w:tcW w:w="1367" w:type="dxa"/>
            <w:tcBorders>
              <w:top w:val="single" w:sz="4" w:space="0" w:color="000000"/>
              <w:left w:val="single" w:sz="4" w:space="0" w:color="000000"/>
              <w:bottom w:val="single" w:sz="4" w:space="0" w:color="000000"/>
              <w:right w:val="single" w:sz="4" w:space="0" w:color="000000"/>
            </w:tcBorders>
            <w:vAlign w:val="center"/>
          </w:tcPr>
          <w:p w14:paraId="6F095E9A" w14:textId="77777777" w:rsidR="00F76823" w:rsidRPr="007F2AE7" w:rsidRDefault="00F76823" w:rsidP="00F337D4">
            <w:pPr>
              <w:spacing w:after="0" w:line="360" w:lineRule="auto"/>
              <w:jc w:val="both"/>
              <w:rPr>
                <w:rFonts w:ascii="Times New Roman" w:hAnsi="Times New Roman"/>
                <w:sz w:val="24"/>
                <w:szCs w:val="24"/>
              </w:rPr>
            </w:pPr>
            <w:r w:rsidRPr="007F2AE7">
              <w:rPr>
                <w:rFonts w:ascii="Times New Roman" w:hAnsi="Times New Roman"/>
                <w:b/>
                <w:sz w:val="24"/>
                <w:szCs w:val="24"/>
                <w:lang w:val="ro-RO"/>
              </w:rPr>
              <w:t>15</w:t>
            </w:r>
          </w:p>
        </w:tc>
      </w:tr>
      <w:tr w:rsidR="005D61B7" w:rsidRPr="007F2AE7" w14:paraId="081D8089" w14:textId="77777777" w:rsidTr="00D45D85">
        <w:tc>
          <w:tcPr>
            <w:tcW w:w="426" w:type="dxa"/>
            <w:vMerge/>
            <w:tcBorders>
              <w:top w:val="single" w:sz="4" w:space="0" w:color="000000"/>
              <w:left w:val="single" w:sz="4" w:space="0" w:color="000000"/>
              <w:bottom w:val="single" w:sz="4" w:space="0" w:color="000000"/>
            </w:tcBorders>
          </w:tcPr>
          <w:p w14:paraId="0A82512D" w14:textId="77777777" w:rsidR="00F76823" w:rsidRPr="007F2AE7" w:rsidRDefault="00F76823" w:rsidP="00F337D4">
            <w:pPr>
              <w:snapToGrid w:val="0"/>
              <w:spacing w:after="0" w:line="360" w:lineRule="auto"/>
              <w:jc w:val="both"/>
              <w:rPr>
                <w:rFonts w:ascii="Times New Roman" w:hAnsi="Times New Roman"/>
                <w:b/>
                <w:color w:val="4472C4" w:themeColor="accent1"/>
                <w:sz w:val="24"/>
                <w:szCs w:val="24"/>
                <w:lang w:val="ro-RO"/>
              </w:rPr>
            </w:pPr>
          </w:p>
        </w:tc>
        <w:tc>
          <w:tcPr>
            <w:tcW w:w="7039" w:type="dxa"/>
            <w:tcBorders>
              <w:top w:val="single" w:sz="4" w:space="0" w:color="000000"/>
              <w:left w:val="single" w:sz="4" w:space="0" w:color="000000"/>
              <w:bottom w:val="single" w:sz="4" w:space="0" w:color="000000"/>
            </w:tcBorders>
          </w:tcPr>
          <w:p w14:paraId="4470E7BD" w14:textId="77777777" w:rsidR="00F76823" w:rsidRPr="007F2AE7" w:rsidRDefault="00F76823" w:rsidP="00F337D4">
            <w:pPr>
              <w:spacing w:after="0" w:line="360" w:lineRule="auto"/>
              <w:jc w:val="both"/>
              <w:rPr>
                <w:rFonts w:ascii="Times New Roman" w:hAnsi="Times New Roman"/>
                <w:sz w:val="24"/>
                <w:szCs w:val="24"/>
              </w:rPr>
            </w:pPr>
            <w:r w:rsidRPr="007F2AE7">
              <w:rPr>
                <w:rFonts w:ascii="Times New Roman" w:hAnsi="Times New Roman"/>
                <w:sz w:val="24"/>
                <w:szCs w:val="24"/>
                <w:lang w:val="ro-RO"/>
              </w:rPr>
              <w:t>5.1. Cheltuielile propuse reflectă în mod real raportul cost-valoare vs. beneficii aduse de proiect.</w:t>
            </w:r>
          </w:p>
        </w:tc>
        <w:tc>
          <w:tcPr>
            <w:tcW w:w="1367" w:type="dxa"/>
            <w:tcBorders>
              <w:top w:val="single" w:sz="4" w:space="0" w:color="000000"/>
              <w:left w:val="single" w:sz="4" w:space="0" w:color="000000"/>
              <w:bottom w:val="single" w:sz="4" w:space="0" w:color="000000"/>
              <w:right w:val="single" w:sz="4" w:space="0" w:color="000000"/>
            </w:tcBorders>
            <w:vAlign w:val="center"/>
          </w:tcPr>
          <w:p w14:paraId="3A7726EF" w14:textId="77777777" w:rsidR="00F76823" w:rsidRPr="007F2AE7" w:rsidRDefault="00F76823" w:rsidP="00F337D4">
            <w:pPr>
              <w:spacing w:after="0" w:line="360" w:lineRule="auto"/>
              <w:jc w:val="both"/>
              <w:rPr>
                <w:rFonts w:ascii="Times New Roman" w:hAnsi="Times New Roman"/>
                <w:sz w:val="24"/>
                <w:szCs w:val="24"/>
              </w:rPr>
            </w:pPr>
            <w:r w:rsidRPr="007F2AE7">
              <w:rPr>
                <w:rFonts w:ascii="Times New Roman" w:hAnsi="Times New Roman"/>
                <w:sz w:val="24"/>
                <w:szCs w:val="24"/>
                <w:lang w:val="ro-RO"/>
              </w:rPr>
              <w:t>5</w:t>
            </w:r>
          </w:p>
        </w:tc>
      </w:tr>
      <w:tr w:rsidR="005D61B7" w:rsidRPr="007F2AE7" w14:paraId="2E2E4CF9" w14:textId="77777777" w:rsidTr="00D45D85">
        <w:trPr>
          <w:cantSplit/>
        </w:trPr>
        <w:tc>
          <w:tcPr>
            <w:tcW w:w="426" w:type="dxa"/>
            <w:vMerge/>
            <w:tcBorders>
              <w:top w:val="single" w:sz="4" w:space="0" w:color="000000"/>
              <w:left w:val="single" w:sz="4" w:space="0" w:color="000000"/>
              <w:bottom w:val="single" w:sz="4" w:space="0" w:color="000000"/>
            </w:tcBorders>
          </w:tcPr>
          <w:p w14:paraId="6ED8B5D9" w14:textId="77777777" w:rsidR="00F76823" w:rsidRPr="007F2AE7" w:rsidRDefault="00F76823" w:rsidP="00F337D4">
            <w:pPr>
              <w:snapToGrid w:val="0"/>
              <w:spacing w:after="0" w:line="360" w:lineRule="auto"/>
              <w:jc w:val="both"/>
              <w:rPr>
                <w:rFonts w:ascii="Times New Roman" w:hAnsi="Times New Roman"/>
                <w:b/>
                <w:color w:val="4472C4" w:themeColor="accent1"/>
                <w:sz w:val="24"/>
                <w:szCs w:val="24"/>
                <w:lang w:val="ro-RO"/>
              </w:rPr>
            </w:pPr>
          </w:p>
        </w:tc>
        <w:tc>
          <w:tcPr>
            <w:tcW w:w="7039" w:type="dxa"/>
            <w:tcBorders>
              <w:top w:val="single" w:sz="4" w:space="0" w:color="000000"/>
              <w:left w:val="single" w:sz="4" w:space="0" w:color="000000"/>
              <w:bottom w:val="single" w:sz="4" w:space="0" w:color="000000"/>
            </w:tcBorders>
          </w:tcPr>
          <w:p w14:paraId="0AC53AE0" w14:textId="77777777" w:rsidR="00F76823" w:rsidRPr="007F2AE7" w:rsidRDefault="00F76823" w:rsidP="00F337D4">
            <w:pPr>
              <w:spacing w:after="0" w:line="360" w:lineRule="auto"/>
              <w:jc w:val="both"/>
              <w:rPr>
                <w:rFonts w:ascii="Times New Roman" w:hAnsi="Times New Roman"/>
                <w:sz w:val="24"/>
                <w:szCs w:val="24"/>
                <w:lang w:val="fr-FR"/>
              </w:rPr>
            </w:pPr>
            <w:r w:rsidRPr="007F2AE7">
              <w:rPr>
                <w:rFonts w:ascii="Times New Roman" w:hAnsi="Times New Roman"/>
                <w:sz w:val="24"/>
                <w:szCs w:val="24"/>
                <w:lang w:val="ro-RO"/>
              </w:rPr>
              <w:t xml:space="preserve">5.2. Cheltuielile se încadrează în limitele legale corespunzătoare, sunt justificate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oportune. Costurile estimative nu au fost supra sau sub dimensionate.</w:t>
            </w:r>
          </w:p>
        </w:tc>
        <w:tc>
          <w:tcPr>
            <w:tcW w:w="1367" w:type="dxa"/>
            <w:tcBorders>
              <w:top w:val="single" w:sz="4" w:space="0" w:color="000000"/>
              <w:left w:val="single" w:sz="4" w:space="0" w:color="000000"/>
              <w:bottom w:val="single" w:sz="4" w:space="0" w:color="000000"/>
              <w:right w:val="single" w:sz="4" w:space="0" w:color="000000"/>
            </w:tcBorders>
            <w:vAlign w:val="center"/>
          </w:tcPr>
          <w:p w14:paraId="4B704C5C" w14:textId="77777777" w:rsidR="00F76823" w:rsidRPr="007F2AE7" w:rsidRDefault="00F76823" w:rsidP="00F337D4">
            <w:pPr>
              <w:spacing w:after="0" w:line="360" w:lineRule="auto"/>
              <w:jc w:val="both"/>
              <w:rPr>
                <w:rFonts w:ascii="Times New Roman" w:hAnsi="Times New Roman"/>
                <w:sz w:val="24"/>
                <w:szCs w:val="24"/>
              </w:rPr>
            </w:pPr>
            <w:r w:rsidRPr="007F2AE7">
              <w:rPr>
                <w:rFonts w:ascii="Times New Roman" w:hAnsi="Times New Roman"/>
                <w:sz w:val="24"/>
                <w:szCs w:val="24"/>
                <w:lang w:val="ro-RO"/>
              </w:rPr>
              <w:t>10</w:t>
            </w:r>
          </w:p>
        </w:tc>
      </w:tr>
      <w:tr w:rsidR="005D61B7" w:rsidRPr="007F2AE7" w14:paraId="7E63DDEB" w14:textId="77777777" w:rsidTr="00D45D85">
        <w:tc>
          <w:tcPr>
            <w:tcW w:w="426" w:type="dxa"/>
            <w:tcBorders>
              <w:top w:val="single" w:sz="4" w:space="0" w:color="000000"/>
              <w:left w:val="single" w:sz="4" w:space="0" w:color="000000"/>
              <w:bottom w:val="single" w:sz="4" w:space="0" w:color="000000"/>
            </w:tcBorders>
          </w:tcPr>
          <w:p w14:paraId="414BC758" w14:textId="77777777" w:rsidR="00F76823" w:rsidRPr="007F2AE7" w:rsidRDefault="00F76823" w:rsidP="00F337D4">
            <w:pPr>
              <w:snapToGrid w:val="0"/>
              <w:spacing w:after="0" w:line="360" w:lineRule="auto"/>
              <w:jc w:val="both"/>
              <w:rPr>
                <w:rFonts w:ascii="Times New Roman" w:hAnsi="Times New Roman"/>
                <w:b/>
                <w:color w:val="4472C4" w:themeColor="accent1"/>
                <w:sz w:val="24"/>
                <w:szCs w:val="24"/>
                <w:lang w:val="ro-RO"/>
              </w:rPr>
            </w:pPr>
          </w:p>
        </w:tc>
        <w:tc>
          <w:tcPr>
            <w:tcW w:w="7039" w:type="dxa"/>
            <w:tcBorders>
              <w:top w:val="single" w:sz="4" w:space="0" w:color="000000"/>
              <w:left w:val="single" w:sz="4" w:space="0" w:color="000000"/>
              <w:bottom w:val="single" w:sz="4" w:space="0" w:color="000000"/>
            </w:tcBorders>
          </w:tcPr>
          <w:p w14:paraId="132B6179" w14:textId="77777777" w:rsidR="00F76823" w:rsidRPr="007F2AE7" w:rsidRDefault="00F76823" w:rsidP="00F337D4">
            <w:pPr>
              <w:spacing w:after="0" w:line="360" w:lineRule="auto"/>
              <w:jc w:val="both"/>
              <w:rPr>
                <w:rFonts w:ascii="Times New Roman" w:hAnsi="Times New Roman"/>
                <w:sz w:val="24"/>
                <w:szCs w:val="24"/>
              </w:rPr>
            </w:pPr>
            <w:r w:rsidRPr="007F2AE7">
              <w:rPr>
                <w:rFonts w:ascii="Times New Roman" w:hAnsi="Times New Roman"/>
                <w:b/>
                <w:sz w:val="24"/>
                <w:szCs w:val="24"/>
                <w:lang w:val="ro-RO"/>
              </w:rPr>
              <w:t>PUNCTAJ TOTAL MAXIM</w:t>
            </w:r>
          </w:p>
        </w:tc>
        <w:tc>
          <w:tcPr>
            <w:tcW w:w="1367" w:type="dxa"/>
            <w:tcBorders>
              <w:top w:val="single" w:sz="4" w:space="0" w:color="000000"/>
              <w:left w:val="single" w:sz="4" w:space="0" w:color="000000"/>
              <w:bottom w:val="single" w:sz="4" w:space="0" w:color="000000"/>
              <w:right w:val="single" w:sz="4" w:space="0" w:color="000000"/>
            </w:tcBorders>
            <w:vAlign w:val="center"/>
          </w:tcPr>
          <w:p w14:paraId="02472505" w14:textId="77777777" w:rsidR="00F76823" w:rsidRPr="007F2AE7" w:rsidRDefault="00F76823" w:rsidP="00F337D4">
            <w:pPr>
              <w:spacing w:after="0" w:line="360" w:lineRule="auto"/>
              <w:jc w:val="both"/>
              <w:rPr>
                <w:rFonts w:ascii="Times New Roman" w:hAnsi="Times New Roman"/>
                <w:sz w:val="24"/>
                <w:szCs w:val="24"/>
              </w:rPr>
            </w:pPr>
            <w:r w:rsidRPr="007F2AE7">
              <w:rPr>
                <w:rFonts w:ascii="Times New Roman" w:hAnsi="Times New Roman"/>
                <w:b/>
                <w:sz w:val="24"/>
                <w:szCs w:val="24"/>
                <w:lang w:val="ro-RO"/>
              </w:rPr>
              <w:t>100</w:t>
            </w:r>
          </w:p>
        </w:tc>
      </w:tr>
      <w:bookmarkEnd w:id="15"/>
    </w:tbl>
    <w:p w14:paraId="185972E2" w14:textId="77777777" w:rsidR="00EA2E2D" w:rsidRPr="007F2AE7" w:rsidRDefault="00EA2E2D" w:rsidP="00F337D4">
      <w:pPr>
        <w:spacing w:after="0" w:line="360" w:lineRule="auto"/>
        <w:jc w:val="both"/>
        <w:rPr>
          <w:rFonts w:ascii="Times New Roman" w:hAnsi="Times New Roman"/>
          <w:i/>
          <w:iCs/>
          <w:color w:val="000000" w:themeColor="text1"/>
          <w:sz w:val="24"/>
          <w:szCs w:val="24"/>
          <w:lang w:val="ro-RO"/>
        </w:rPr>
      </w:pPr>
    </w:p>
    <w:p w14:paraId="6495928C" w14:textId="5C3C2175" w:rsidR="002243C1" w:rsidRPr="007F2AE7" w:rsidRDefault="002243C1"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 xml:space="preserve">Art. </w:t>
      </w:r>
      <w:r w:rsidR="00C15182" w:rsidRPr="007F2AE7">
        <w:rPr>
          <w:rFonts w:ascii="Times New Roman" w:hAnsi="Times New Roman"/>
          <w:b/>
          <w:bCs/>
          <w:sz w:val="24"/>
          <w:szCs w:val="24"/>
          <w:lang w:val="ro-RO"/>
        </w:rPr>
        <w:t>3</w:t>
      </w:r>
      <w:r w:rsidR="00377DBF" w:rsidRPr="007F2AE7">
        <w:rPr>
          <w:rFonts w:ascii="Times New Roman" w:hAnsi="Times New Roman"/>
          <w:b/>
          <w:bCs/>
          <w:sz w:val="24"/>
          <w:szCs w:val="24"/>
          <w:lang w:val="ro-RO"/>
        </w:rPr>
        <w:t>5</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 xml:space="preserve">Fiecare </w:t>
      </w:r>
      <w:r w:rsidR="008825AE" w:rsidRPr="007F2AE7">
        <w:rPr>
          <w:rFonts w:ascii="Times New Roman" w:hAnsi="Times New Roman"/>
          <w:bCs/>
          <w:sz w:val="24"/>
          <w:szCs w:val="24"/>
          <w:lang w:val="ro-RO"/>
        </w:rPr>
        <w:t>proiect cultural</w:t>
      </w:r>
      <w:r w:rsidRPr="007F2AE7">
        <w:rPr>
          <w:rFonts w:ascii="Times New Roman" w:hAnsi="Times New Roman"/>
          <w:bCs/>
          <w:sz w:val="24"/>
          <w:szCs w:val="24"/>
          <w:lang w:val="ro-RO"/>
        </w:rPr>
        <w:t xml:space="preserve"> va fi analizat </w:t>
      </w:r>
      <w:proofErr w:type="spellStart"/>
      <w:r w:rsidRPr="007F2AE7">
        <w:rPr>
          <w:rFonts w:ascii="Times New Roman" w:hAnsi="Times New Roman"/>
          <w:bCs/>
          <w:sz w:val="24"/>
          <w:szCs w:val="24"/>
          <w:lang w:val="ro-RO"/>
        </w:rPr>
        <w:t>şi</w:t>
      </w:r>
      <w:proofErr w:type="spellEnd"/>
      <w:r w:rsidRPr="007F2AE7">
        <w:rPr>
          <w:rFonts w:ascii="Times New Roman" w:hAnsi="Times New Roman"/>
          <w:bCs/>
          <w:sz w:val="24"/>
          <w:szCs w:val="24"/>
          <w:lang w:val="ro-RO"/>
        </w:rPr>
        <w:t xml:space="preserve"> </w:t>
      </w:r>
      <w:r w:rsidR="00B63D96" w:rsidRPr="007F2AE7">
        <w:rPr>
          <w:rFonts w:ascii="Times New Roman" w:hAnsi="Times New Roman"/>
          <w:bCs/>
          <w:sz w:val="24"/>
          <w:szCs w:val="24"/>
          <w:lang w:val="ro-RO"/>
        </w:rPr>
        <w:t xml:space="preserve">punctat </w:t>
      </w:r>
      <w:r w:rsidRPr="007F2AE7">
        <w:rPr>
          <w:rFonts w:ascii="Times New Roman" w:hAnsi="Times New Roman"/>
          <w:bCs/>
          <w:sz w:val="24"/>
          <w:szCs w:val="24"/>
          <w:lang w:val="ro-RO"/>
        </w:rPr>
        <w:t xml:space="preserve">potrivit dispozițiilor </w:t>
      </w:r>
      <w:r w:rsidR="00C15182" w:rsidRPr="007F2AE7">
        <w:rPr>
          <w:rFonts w:ascii="Times New Roman" w:hAnsi="Times New Roman"/>
          <w:bCs/>
          <w:sz w:val="24"/>
          <w:szCs w:val="24"/>
          <w:lang w:val="ro-RO"/>
        </w:rPr>
        <w:t>de mai sus</w:t>
      </w:r>
      <w:r w:rsidRPr="007F2AE7">
        <w:rPr>
          <w:rFonts w:ascii="Times New Roman" w:hAnsi="Times New Roman"/>
          <w:b/>
          <w:color w:val="000000" w:themeColor="text1"/>
          <w:sz w:val="24"/>
          <w:szCs w:val="24"/>
          <w:lang w:val="ro-RO"/>
        </w:rPr>
        <w:t>.</w:t>
      </w:r>
      <w:r w:rsidRPr="007F2AE7">
        <w:rPr>
          <w:rFonts w:ascii="Times New Roman" w:hAnsi="Times New Roman"/>
          <w:bCs/>
          <w:color w:val="000000" w:themeColor="text1"/>
          <w:sz w:val="24"/>
          <w:szCs w:val="24"/>
          <w:lang w:val="ro-RO"/>
        </w:rPr>
        <w:t xml:space="preserve"> </w:t>
      </w:r>
      <w:r w:rsidRPr="007F2AE7">
        <w:rPr>
          <w:rFonts w:ascii="Times New Roman" w:hAnsi="Times New Roman"/>
          <w:bCs/>
          <w:sz w:val="24"/>
          <w:szCs w:val="24"/>
          <w:lang w:val="ro-RO"/>
        </w:rPr>
        <w:t>În cazul în care se consideră oportun, Comisia poate transmite în scris, solicitări de clarificare a oricăror aspecte prevăzute în cererea de finanțare</w:t>
      </w:r>
      <w:r w:rsidR="0048565C" w:rsidRPr="007F2AE7">
        <w:rPr>
          <w:rFonts w:ascii="Times New Roman" w:hAnsi="Times New Roman"/>
          <w:bCs/>
          <w:sz w:val="24"/>
          <w:szCs w:val="24"/>
          <w:lang w:val="ro-RO"/>
        </w:rPr>
        <w:t>.</w:t>
      </w:r>
    </w:p>
    <w:p w14:paraId="0D10BA1E" w14:textId="7E89FBA6" w:rsidR="0048565C" w:rsidRPr="007F2AE7" w:rsidRDefault="0048565C"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 xml:space="preserve">Art. </w:t>
      </w:r>
      <w:r w:rsidR="00C15182" w:rsidRPr="007F2AE7">
        <w:rPr>
          <w:rFonts w:ascii="Times New Roman" w:hAnsi="Times New Roman"/>
          <w:b/>
          <w:bCs/>
          <w:sz w:val="24"/>
          <w:szCs w:val="24"/>
          <w:lang w:val="ro-RO"/>
        </w:rPr>
        <w:t>3</w:t>
      </w:r>
      <w:r w:rsidR="00377DBF" w:rsidRPr="007F2AE7">
        <w:rPr>
          <w:rFonts w:ascii="Times New Roman" w:hAnsi="Times New Roman"/>
          <w:b/>
          <w:bCs/>
          <w:sz w:val="24"/>
          <w:szCs w:val="24"/>
          <w:lang w:val="ro-RO"/>
        </w:rPr>
        <w:t>6</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 xml:space="preserve">Pentru a fi selectat în vederea </w:t>
      </w:r>
      <w:r w:rsidR="00D37C7B" w:rsidRPr="007F2AE7">
        <w:rPr>
          <w:rFonts w:ascii="Times New Roman" w:hAnsi="Times New Roman"/>
          <w:bCs/>
          <w:sz w:val="24"/>
          <w:szCs w:val="24"/>
          <w:lang w:val="ro-RO"/>
        </w:rPr>
        <w:t>finanțării</w:t>
      </w:r>
      <w:r w:rsidRPr="007F2AE7">
        <w:rPr>
          <w:rFonts w:ascii="Times New Roman" w:hAnsi="Times New Roman"/>
          <w:bCs/>
          <w:sz w:val="24"/>
          <w:szCs w:val="24"/>
          <w:lang w:val="ro-RO"/>
        </w:rPr>
        <w:t xml:space="preserve">, </w:t>
      </w:r>
      <w:r w:rsidR="00282F79" w:rsidRPr="007F2AE7">
        <w:rPr>
          <w:rFonts w:ascii="Times New Roman" w:hAnsi="Times New Roman"/>
          <w:bCs/>
          <w:sz w:val="24"/>
          <w:szCs w:val="24"/>
          <w:lang w:val="ro-RO"/>
        </w:rPr>
        <w:t xml:space="preserve">proiectul </w:t>
      </w:r>
      <w:r w:rsidRPr="007F2AE7">
        <w:rPr>
          <w:rFonts w:ascii="Times New Roman" w:hAnsi="Times New Roman"/>
          <w:bCs/>
          <w:sz w:val="24"/>
          <w:szCs w:val="24"/>
          <w:lang w:val="ro-RO"/>
        </w:rPr>
        <w:t xml:space="preserve">cultural trebuie să întrunească un punctaj total minim de </w:t>
      </w:r>
      <w:r w:rsidR="006D5B09">
        <w:rPr>
          <w:rFonts w:ascii="Times New Roman" w:hAnsi="Times New Roman"/>
          <w:bCs/>
          <w:sz w:val="24"/>
          <w:szCs w:val="24"/>
          <w:lang w:val="ro-RO"/>
        </w:rPr>
        <w:t>60</w:t>
      </w:r>
      <w:r w:rsidRPr="007F2AE7">
        <w:rPr>
          <w:rFonts w:ascii="Times New Roman" w:hAnsi="Times New Roman"/>
          <w:bCs/>
          <w:sz w:val="24"/>
          <w:szCs w:val="24"/>
          <w:lang w:val="ro-RO"/>
        </w:rPr>
        <w:t xml:space="preserve"> puncte.</w:t>
      </w:r>
      <w:r w:rsidR="00EA2E2D" w:rsidRPr="007F2AE7">
        <w:rPr>
          <w:rFonts w:ascii="Times New Roman" w:hAnsi="Times New Roman"/>
          <w:bCs/>
          <w:sz w:val="24"/>
          <w:szCs w:val="24"/>
          <w:lang w:val="ro-RO"/>
        </w:rPr>
        <w:t xml:space="preserve"> </w:t>
      </w:r>
    </w:p>
    <w:p w14:paraId="0AD6115B" w14:textId="41A3A143" w:rsidR="0048565C" w:rsidRPr="007F2AE7" w:rsidRDefault="0048565C"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 xml:space="preserve">Art. </w:t>
      </w:r>
      <w:r w:rsidR="00C15182" w:rsidRPr="007F2AE7">
        <w:rPr>
          <w:rFonts w:ascii="Times New Roman" w:hAnsi="Times New Roman"/>
          <w:b/>
          <w:bCs/>
          <w:sz w:val="24"/>
          <w:szCs w:val="24"/>
          <w:lang w:val="ro-RO"/>
        </w:rPr>
        <w:t>3</w:t>
      </w:r>
      <w:r w:rsidR="00377DBF" w:rsidRPr="007F2AE7">
        <w:rPr>
          <w:rFonts w:ascii="Times New Roman" w:hAnsi="Times New Roman"/>
          <w:b/>
          <w:bCs/>
          <w:sz w:val="24"/>
          <w:szCs w:val="24"/>
          <w:lang w:val="ro-RO"/>
        </w:rPr>
        <w:t>7</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00113555" w:rsidRPr="007F2AE7">
        <w:rPr>
          <w:rFonts w:ascii="Times New Roman" w:hAnsi="Times New Roman"/>
          <w:bCs/>
          <w:sz w:val="24"/>
          <w:szCs w:val="24"/>
          <w:lang w:val="ro-RO"/>
        </w:rPr>
        <w:t xml:space="preserve">În cazul în care punctajul total obținut de </w:t>
      </w:r>
      <w:r w:rsidR="008825AE" w:rsidRPr="007F2AE7">
        <w:rPr>
          <w:rFonts w:ascii="Times New Roman" w:hAnsi="Times New Roman"/>
          <w:bCs/>
          <w:sz w:val="24"/>
          <w:szCs w:val="24"/>
          <w:lang w:val="ro-RO"/>
        </w:rPr>
        <w:t>un proiect cultural</w:t>
      </w:r>
      <w:r w:rsidR="00113555" w:rsidRPr="007F2AE7">
        <w:rPr>
          <w:rFonts w:ascii="Times New Roman" w:hAnsi="Times New Roman"/>
          <w:bCs/>
          <w:sz w:val="24"/>
          <w:szCs w:val="24"/>
          <w:lang w:val="ro-RO"/>
        </w:rPr>
        <w:t xml:space="preserve"> este mai mic de </w:t>
      </w:r>
      <w:r w:rsidR="006D5B09">
        <w:rPr>
          <w:rFonts w:ascii="Times New Roman" w:hAnsi="Times New Roman"/>
          <w:bCs/>
          <w:sz w:val="24"/>
          <w:szCs w:val="24"/>
          <w:lang w:val="ro-RO"/>
        </w:rPr>
        <w:t>60</w:t>
      </w:r>
      <w:r w:rsidR="00EA2E2D" w:rsidRPr="007F2AE7">
        <w:rPr>
          <w:rFonts w:ascii="Times New Roman" w:hAnsi="Times New Roman"/>
          <w:bCs/>
          <w:sz w:val="24"/>
          <w:szCs w:val="24"/>
          <w:lang w:val="ro-RO"/>
        </w:rPr>
        <w:t xml:space="preserve"> </w:t>
      </w:r>
      <w:r w:rsidR="00113555" w:rsidRPr="007F2AE7">
        <w:rPr>
          <w:rFonts w:ascii="Times New Roman" w:hAnsi="Times New Roman"/>
          <w:bCs/>
          <w:sz w:val="24"/>
          <w:szCs w:val="24"/>
          <w:lang w:val="ro-RO"/>
        </w:rPr>
        <w:t xml:space="preserve">puncte, </w:t>
      </w:r>
      <w:r w:rsidR="008825AE" w:rsidRPr="007F2AE7">
        <w:rPr>
          <w:rFonts w:ascii="Times New Roman" w:hAnsi="Times New Roman"/>
          <w:bCs/>
          <w:sz w:val="24"/>
          <w:szCs w:val="24"/>
          <w:lang w:val="ro-RO"/>
        </w:rPr>
        <w:t>acesta</w:t>
      </w:r>
      <w:r w:rsidR="00282F79" w:rsidRPr="007F2AE7">
        <w:rPr>
          <w:rFonts w:ascii="Times New Roman" w:hAnsi="Times New Roman"/>
          <w:bCs/>
          <w:sz w:val="24"/>
          <w:szCs w:val="24"/>
          <w:lang w:val="ro-RO"/>
        </w:rPr>
        <w:t xml:space="preserve"> </w:t>
      </w:r>
      <w:r w:rsidR="00113555" w:rsidRPr="007F2AE7">
        <w:rPr>
          <w:rFonts w:ascii="Times New Roman" w:hAnsi="Times New Roman"/>
          <w:bCs/>
          <w:sz w:val="24"/>
          <w:szCs w:val="24"/>
          <w:lang w:val="ro-RO"/>
        </w:rPr>
        <w:t xml:space="preserve">nu este eligibil pentru a primi </w:t>
      </w:r>
      <w:r w:rsidR="00D37C7B" w:rsidRPr="007F2AE7">
        <w:rPr>
          <w:rFonts w:ascii="Times New Roman" w:hAnsi="Times New Roman"/>
          <w:bCs/>
          <w:sz w:val="24"/>
          <w:szCs w:val="24"/>
          <w:lang w:val="ro-RO"/>
        </w:rPr>
        <w:t>finanțare</w:t>
      </w:r>
      <w:r w:rsidR="0026703F" w:rsidRPr="007F2AE7">
        <w:rPr>
          <w:rFonts w:ascii="Times New Roman" w:hAnsi="Times New Roman"/>
          <w:bCs/>
          <w:sz w:val="24"/>
          <w:szCs w:val="24"/>
          <w:lang w:val="ro-RO"/>
        </w:rPr>
        <w:t>.</w:t>
      </w:r>
    </w:p>
    <w:p w14:paraId="6961B007" w14:textId="18C4A0B1" w:rsidR="00113555" w:rsidRPr="007F2AE7" w:rsidRDefault="00113555" w:rsidP="00F337D4">
      <w:pPr>
        <w:spacing w:line="360" w:lineRule="auto"/>
        <w:jc w:val="both"/>
        <w:rPr>
          <w:rFonts w:ascii="Times New Roman" w:hAnsi="Times New Roman"/>
          <w:sz w:val="24"/>
          <w:szCs w:val="24"/>
          <w:lang w:val="ro-RO"/>
        </w:rPr>
      </w:pPr>
      <w:r w:rsidRPr="007F2AE7">
        <w:rPr>
          <w:rFonts w:ascii="Times New Roman" w:hAnsi="Times New Roman"/>
          <w:b/>
          <w:bCs/>
          <w:sz w:val="24"/>
          <w:szCs w:val="24"/>
          <w:lang w:val="ro-RO"/>
        </w:rPr>
        <w:lastRenderedPageBreak/>
        <w:t xml:space="preserve">Art. </w:t>
      </w:r>
      <w:r w:rsidR="00E2486F" w:rsidRPr="007F2AE7">
        <w:rPr>
          <w:rFonts w:ascii="Times New Roman" w:hAnsi="Times New Roman"/>
          <w:b/>
          <w:bCs/>
          <w:sz w:val="24"/>
          <w:szCs w:val="24"/>
          <w:lang w:val="ro-RO"/>
        </w:rPr>
        <w:t>38</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008825AE" w:rsidRPr="007F2AE7">
        <w:rPr>
          <w:rFonts w:ascii="Times New Roman" w:hAnsi="Times New Roman"/>
          <w:sz w:val="24"/>
          <w:szCs w:val="24"/>
          <w:lang w:val="ro-RO"/>
        </w:rPr>
        <w:t>A</w:t>
      </w:r>
      <w:r w:rsidRPr="007F2AE7">
        <w:rPr>
          <w:rFonts w:ascii="Times New Roman" w:hAnsi="Times New Roman"/>
          <w:sz w:val="24"/>
          <w:szCs w:val="24"/>
          <w:lang w:val="ro-RO"/>
        </w:rPr>
        <w:t xml:space="preserve">locarea sumelor </w:t>
      </w:r>
      <w:r w:rsidR="00A54321" w:rsidRPr="007F2AE7">
        <w:rPr>
          <w:rFonts w:ascii="Times New Roman" w:hAnsi="Times New Roman"/>
          <w:sz w:val="24"/>
          <w:szCs w:val="24"/>
          <w:lang w:val="ro-RO"/>
        </w:rPr>
        <w:t>se va face</w:t>
      </w:r>
      <w:r w:rsidRPr="007F2AE7">
        <w:rPr>
          <w:rFonts w:ascii="Times New Roman" w:hAnsi="Times New Roman"/>
          <w:sz w:val="24"/>
          <w:szCs w:val="24"/>
          <w:lang w:val="ro-RO"/>
        </w:rPr>
        <w:t xml:space="preserve"> în limita bugetului disponibil</w:t>
      </w:r>
      <w:r w:rsidR="00A54321" w:rsidRPr="007F2AE7">
        <w:rPr>
          <w:rFonts w:ascii="Times New Roman" w:hAnsi="Times New Roman"/>
          <w:sz w:val="24"/>
          <w:szCs w:val="24"/>
          <w:lang w:val="ro-RO"/>
        </w:rPr>
        <w:t>.</w:t>
      </w:r>
    </w:p>
    <w:p w14:paraId="7ACAFF70" w14:textId="227608D2" w:rsidR="000F5055" w:rsidRPr="007F2AE7" w:rsidRDefault="000F5055"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 xml:space="preserve">Art. </w:t>
      </w:r>
      <w:r w:rsidR="00E2486F" w:rsidRPr="007F2AE7">
        <w:rPr>
          <w:rFonts w:ascii="Times New Roman" w:hAnsi="Times New Roman"/>
          <w:b/>
          <w:bCs/>
          <w:sz w:val="24"/>
          <w:szCs w:val="24"/>
          <w:lang w:val="ro-RO"/>
        </w:rPr>
        <w:t>39</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 xml:space="preserve">În situația în care se constată diferențe mai mari de 20 de puncte între punctajele totale acordate </w:t>
      </w:r>
      <w:r w:rsidR="00927103" w:rsidRPr="007F2AE7">
        <w:rPr>
          <w:rFonts w:ascii="Times New Roman" w:hAnsi="Times New Roman"/>
          <w:bCs/>
          <w:sz w:val="24"/>
          <w:szCs w:val="24"/>
          <w:lang w:val="ro-RO"/>
        </w:rPr>
        <w:t xml:space="preserve">de membrii Comisiei </w:t>
      </w:r>
      <w:r w:rsidRPr="007F2AE7">
        <w:rPr>
          <w:rFonts w:ascii="Times New Roman" w:hAnsi="Times New Roman"/>
          <w:bCs/>
          <w:sz w:val="24"/>
          <w:szCs w:val="24"/>
          <w:lang w:val="ro-RO"/>
        </w:rPr>
        <w:t xml:space="preserve">pentru </w:t>
      </w:r>
      <w:r w:rsidR="00A54321" w:rsidRPr="007F2AE7">
        <w:rPr>
          <w:rFonts w:ascii="Times New Roman" w:hAnsi="Times New Roman"/>
          <w:bCs/>
          <w:sz w:val="24"/>
          <w:szCs w:val="24"/>
          <w:lang w:val="ro-RO"/>
        </w:rPr>
        <w:t>același proiect cultural</w:t>
      </w:r>
      <w:r w:rsidRPr="007F2AE7">
        <w:rPr>
          <w:rFonts w:ascii="Times New Roman" w:hAnsi="Times New Roman"/>
          <w:bCs/>
          <w:sz w:val="24"/>
          <w:szCs w:val="24"/>
          <w:lang w:val="ro-RO"/>
        </w:rPr>
        <w:t xml:space="preserve"> </w:t>
      </w:r>
      <w:r w:rsidR="00A54321" w:rsidRPr="007F2AE7">
        <w:rPr>
          <w:rFonts w:ascii="Times New Roman" w:hAnsi="Times New Roman"/>
          <w:bCs/>
          <w:sz w:val="24"/>
          <w:szCs w:val="24"/>
          <w:lang w:val="ro-RO"/>
        </w:rPr>
        <w:t>se</w:t>
      </w:r>
      <w:r w:rsidRPr="007F2AE7">
        <w:rPr>
          <w:rFonts w:ascii="Times New Roman" w:hAnsi="Times New Roman"/>
          <w:bCs/>
          <w:sz w:val="24"/>
          <w:szCs w:val="24"/>
          <w:lang w:val="ro-RO"/>
        </w:rPr>
        <w:t xml:space="preserve"> va convoca o reuniune de reevaluare comună a </w:t>
      </w:r>
      <w:r w:rsidR="00A54321" w:rsidRPr="007F2AE7">
        <w:rPr>
          <w:rFonts w:ascii="Times New Roman" w:hAnsi="Times New Roman"/>
          <w:bCs/>
          <w:sz w:val="24"/>
          <w:szCs w:val="24"/>
          <w:lang w:val="ro-RO"/>
        </w:rPr>
        <w:t>acestuia.</w:t>
      </w:r>
    </w:p>
    <w:p w14:paraId="4FE214CC" w14:textId="7BAB503A" w:rsidR="00403DE2" w:rsidRPr="007F2AE7" w:rsidRDefault="00B14D54"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Art.</w:t>
      </w:r>
      <w:r w:rsidR="00927103" w:rsidRPr="007F2AE7">
        <w:rPr>
          <w:rFonts w:ascii="Times New Roman" w:hAnsi="Times New Roman"/>
          <w:b/>
          <w:bCs/>
          <w:sz w:val="24"/>
          <w:szCs w:val="24"/>
          <w:lang w:val="ro-RO"/>
        </w:rPr>
        <w:t xml:space="preserve"> </w:t>
      </w:r>
      <w:r w:rsidR="00C15182" w:rsidRPr="007F2AE7">
        <w:rPr>
          <w:rFonts w:ascii="Times New Roman" w:hAnsi="Times New Roman"/>
          <w:b/>
          <w:bCs/>
          <w:sz w:val="24"/>
          <w:szCs w:val="24"/>
          <w:lang w:val="ro-RO"/>
        </w:rPr>
        <w:t>4</w:t>
      </w:r>
      <w:r w:rsidR="00E2486F" w:rsidRPr="007F2AE7">
        <w:rPr>
          <w:rFonts w:ascii="Times New Roman" w:hAnsi="Times New Roman"/>
          <w:b/>
          <w:bCs/>
          <w:sz w:val="24"/>
          <w:szCs w:val="24"/>
          <w:lang w:val="ro-RO"/>
        </w:rPr>
        <w:t>0</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00D37C7B" w:rsidRPr="007F2AE7">
        <w:rPr>
          <w:rFonts w:ascii="Times New Roman" w:hAnsi="Times New Roman"/>
          <w:bCs/>
          <w:sz w:val="24"/>
          <w:szCs w:val="24"/>
          <w:lang w:val="ro-RO"/>
        </w:rPr>
        <w:t>Documentațiile</w:t>
      </w:r>
      <w:r w:rsidRPr="007F2AE7">
        <w:rPr>
          <w:rFonts w:ascii="Times New Roman" w:hAnsi="Times New Roman"/>
          <w:bCs/>
          <w:sz w:val="24"/>
          <w:szCs w:val="24"/>
          <w:lang w:val="ro-RO"/>
        </w:rPr>
        <w:t xml:space="preserve"> </w:t>
      </w:r>
      <w:r w:rsidR="00976D63" w:rsidRPr="007F2AE7">
        <w:rPr>
          <w:rFonts w:ascii="Times New Roman" w:hAnsi="Times New Roman"/>
          <w:bCs/>
          <w:sz w:val="24"/>
          <w:szCs w:val="24"/>
          <w:lang w:val="ro-RO"/>
        </w:rPr>
        <w:t xml:space="preserve">proiectelor culturale </w:t>
      </w:r>
      <w:r w:rsidRPr="007F2AE7">
        <w:rPr>
          <w:rFonts w:ascii="Times New Roman" w:hAnsi="Times New Roman"/>
          <w:bCs/>
          <w:sz w:val="24"/>
          <w:szCs w:val="24"/>
          <w:lang w:val="ro-RO"/>
        </w:rPr>
        <w:t xml:space="preserve">înregistrate după termenul limită </w:t>
      </w:r>
      <w:r w:rsidR="00976D63" w:rsidRPr="007F2AE7">
        <w:rPr>
          <w:rFonts w:ascii="Times New Roman" w:hAnsi="Times New Roman"/>
          <w:bCs/>
          <w:sz w:val="24"/>
          <w:szCs w:val="24"/>
          <w:lang w:val="ro-RO"/>
        </w:rPr>
        <w:t>precizat în anunțul public</w:t>
      </w:r>
      <w:r w:rsidR="00F93F83" w:rsidRPr="007F2AE7">
        <w:rPr>
          <w:rFonts w:ascii="Times New Roman" w:hAnsi="Times New Roman"/>
          <w:bCs/>
          <w:sz w:val="24"/>
          <w:szCs w:val="24"/>
          <w:lang w:val="ro-RO"/>
        </w:rPr>
        <w:t xml:space="preserve"> sunt neeligibile.</w:t>
      </w:r>
    </w:p>
    <w:p w14:paraId="0E4F8999" w14:textId="5BC796D1" w:rsidR="00B63D96" w:rsidRPr="007F2AE7" w:rsidRDefault="00B63D96"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 xml:space="preserve">Art. </w:t>
      </w:r>
      <w:r w:rsidR="00C15182" w:rsidRPr="007F2AE7">
        <w:rPr>
          <w:rFonts w:ascii="Times New Roman" w:hAnsi="Times New Roman"/>
          <w:b/>
          <w:bCs/>
          <w:sz w:val="24"/>
          <w:szCs w:val="24"/>
          <w:lang w:val="ro-RO"/>
        </w:rPr>
        <w:t>4</w:t>
      </w:r>
      <w:r w:rsidR="00E2486F" w:rsidRPr="007F2AE7">
        <w:rPr>
          <w:rFonts w:ascii="Times New Roman" w:hAnsi="Times New Roman"/>
          <w:b/>
          <w:bCs/>
          <w:sz w:val="24"/>
          <w:szCs w:val="24"/>
          <w:lang w:val="ro-RO"/>
        </w:rPr>
        <w:t>1</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bookmarkStart w:id="16" w:name="_Hlk126869841"/>
      <w:r w:rsidRPr="007F2AE7">
        <w:rPr>
          <w:rFonts w:ascii="Times New Roman" w:hAnsi="Times New Roman"/>
          <w:bCs/>
          <w:sz w:val="24"/>
          <w:szCs w:val="24"/>
          <w:lang w:val="ro-RO"/>
        </w:rPr>
        <w:t>Selecția proiectelor culturale se realizează în baza clasamentului punctajelor finale, rezultate în urma evaluării cererilor de finanțare nerambursabilă, pe baza criteriilor stabilite de autoritatea finanțatoare</w:t>
      </w:r>
      <w:r w:rsidR="00927103" w:rsidRPr="007F2AE7">
        <w:rPr>
          <w:rFonts w:ascii="Times New Roman" w:hAnsi="Times New Roman"/>
          <w:bCs/>
          <w:sz w:val="24"/>
          <w:szCs w:val="24"/>
          <w:lang w:val="ro-RO"/>
        </w:rPr>
        <w:t xml:space="preserve"> în prezentul Ghid</w:t>
      </w:r>
      <w:r w:rsidR="00F93F83" w:rsidRPr="007F2AE7">
        <w:rPr>
          <w:rFonts w:ascii="Times New Roman" w:hAnsi="Times New Roman"/>
          <w:bCs/>
          <w:sz w:val="24"/>
          <w:szCs w:val="24"/>
          <w:lang w:val="ro-RO"/>
        </w:rPr>
        <w:t>.</w:t>
      </w:r>
    </w:p>
    <w:bookmarkEnd w:id="16"/>
    <w:p w14:paraId="2F5C92FB" w14:textId="5B3E7F0E" w:rsidR="00951A2A" w:rsidRPr="007F2AE7" w:rsidRDefault="00951A2A"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 xml:space="preserve">Art. </w:t>
      </w:r>
      <w:r w:rsidR="00C15182" w:rsidRPr="007F2AE7">
        <w:rPr>
          <w:rFonts w:ascii="Times New Roman" w:hAnsi="Times New Roman"/>
          <w:b/>
          <w:bCs/>
          <w:sz w:val="24"/>
          <w:szCs w:val="24"/>
          <w:lang w:val="ro-RO"/>
        </w:rPr>
        <w:t>4</w:t>
      </w:r>
      <w:r w:rsidR="00E2486F" w:rsidRPr="007F2AE7">
        <w:rPr>
          <w:rFonts w:ascii="Times New Roman" w:hAnsi="Times New Roman"/>
          <w:b/>
          <w:bCs/>
          <w:sz w:val="24"/>
          <w:szCs w:val="24"/>
          <w:lang w:val="ro-RO"/>
        </w:rPr>
        <w:t>2</w:t>
      </w:r>
      <w:r w:rsidRPr="007F2AE7">
        <w:rPr>
          <w:rFonts w:ascii="Times New Roman" w:hAnsi="Times New Roman"/>
          <w:sz w:val="24"/>
          <w:szCs w:val="24"/>
          <w:lang w:val="ro-RO"/>
        </w:rPr>
        <w:t xml:space="preserve">. </w:t>
      </w:r>
      <w:bookmarkStart w:id="17" w:name="_Hlk126869803"/>
      <w:r w:rsidRPr="007F2AE7">
        <w:rPr>
          <w:rFonts w:ascii="Times New Roman" w:hAnsi="Times New Roman"/>
          <w:bCs/>
          <w:sz w:val="24"/>
          <w:szCs w:val="24"/>
          <w:lang w:val="ro-RO"/>
        </w:rPr>
        <w:t xml:space="preserve">Punctajul final </w:t>
      </w:r>
      <w:r w:rsidR="00976D63" w:rsidRPr="007F2AE7">
        <w:rPr>
          <w:rFonts w:ascii="Times New Roman" w:hAnsi="Times New Roman"/>
          <w:bCs/>
          <w:sz w:val="24"/>
          <w:szCs w:val="24"/>
          <w:lang w:val="ro-RO"/>
        </w:rPr>
        <w:t xml:space="preserve">pentru fiecare proiect cultural </w:t>
      </w:r>
      <w:r w:rsidRPr="007F2AE7">
        <w:rPr>
          <w:rFonts w:ascii="Times New Roman" w:hAnsi="Times New Roman"/>
          <w:bCs/>
          <w:sz w:val="24"/>
          <w:szCs w:val="24"/>
          <w:lang w:val="ro-RO"/>
        </w:rPr>
        <w:t>se calculează ca medie aritmetică a punctajelor acordate de către</w:t>
      </w:r>
      <w:r w:rsidR="00EA2E2D" w:rsidRPr="007F2AE7">
        <w:rPr>
          <w:rFonts w:ascii="Times New Roman" w:hAnsi="Times New Roman"/>
          <w:bCs/>
          <w:sz w:val="24"/>
          <w:szCs w:val="24"/>
          <w:lang w:val="ro-RO"/>
        </w:rPr>
        <w:t xml:space="preserve"> fiecare</w:t>
      </w:r>
      <w:r w:rsidRPr="007F2AE7">
        <w:rPr>
          <w:rFonts w:ascii="Times New Roman" w:hAnsi="Times New Roman"/>
          <w:bCs/>
          <w:sz w:val="24"/>
          <w:szCs w:val="24"/>
          <w:lang w:val="ro-RO"/>
        </w:rPr>
        <w:t xml:space="preserve"> membr</w:t>
      </w:r>
      <w:r w:rsidR="00EA2E2D" w:rsidRPr="007F2AE7">
        <w:rPr>
          <w:rFonts w:ascii="Times New Roman" w:hAnsi="Times New Roman"/>
          <w:bCs/>
          <w:sz w:val="24"/>
          <w:szCs w:val="24"/>
          <w:lang w:val="ro-RO"/>
        </w:rPr>
        <w:t>u al</w:t>
      </w:r>
      <w:r w:rsidRPr="007F2AE7">
        <w:rPr>
          <w:rFonts w:ascii="Times New Roman" w:hAnsi="Times New Roman"/>
          <w:bCs/>
          <w:sz w:val="24"/>
          <w:szCs w:val="24"/>
          <w:lang w:val="ro-RO"/>
        </w:rPr>
        <w:t xml:space="preserve"> comisiei de evaluare.</w:t>
      </w:r>
      <w:bookmarkEnd w:id="17"/>
    </w:p>
    <w:p w14:paraId="6F84CB7D" w14:textId="33E86E08" w:rsidR="00E55DBD" w:rsidRPr="007F2AE7" w:rsidRDefault="00E55DBD" w:rsidP="00F93F83">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 xml:space="preserve">Art. </w:t>
      </w:r>
      <w:r w:rsidR="00C15182" w:rsidRPr="007F2AE7">
        <w:rPr>
          <w:rFonts w:ascii="Times New Roman" w:hAnsi="Times New Roman"/>
          <w:b/>
          <w:bCs/>
          <w:sz w:val="24"/>
          <w:szCs w:val="24"/>
          <w:lang w:val="ro-RO"/>
        </w:rPr>
        <w:t>4</w:t>
      </w:r>
      <w:r w:rsidR="00E2486F" w:rsidRPr="007F2AE7">
        <w:rPr>
          <w:rFonts w:ascii="Times New Roman" w:hAnsi="Times New Roman"/>
          <w:b/>
          <w:bCs/>
          <w:sz w:val="24"/>
          <w:szCs w:val="24"/>
          <w:lang w:val="ro-RO"/>
        </w:rPr>
        <w:t>3</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Finanțarea nerambursabilă acordată pentru cererile de finanțare selecționate poate fi diminuată în conform</w:t>
      </w:r>
      <w:r w:rsidR="00E03F13" w:rsidRPr="007F2AE7">
        <w:rPr>
          <w:rFonts w:ascii="Times New Roman" w:hAnsi="Times New Roman"/>
          <w:bCs/>
          <w:sz w:val="24"/>
          <w:szCs w:val="24"/>
          <w:lang w:val="ro-RO"/>
        </w:rPr>
        <w:t>itate cu</w:t>
      </w:r>
      <w:r w:rsidRPr="007F2AE7">
        <w:rPr>
          <w:rFonts w:ascii="Times New Roman" w:hAnsi="Times New Roman"/>
          <w:bCs/>
          <w:sz w:val="24"/>
          <w:szCs w:val="24"/>
          <w:lang w:val="ro-RO"/>
        </w:rPr>
        <w:t xml:space="preserve"> </w:t>
      </w:r>
      <w:r w:rsidR="00640C9E" w:rsidRPr="007F2AE7">
        <w:rPr>
          <w:rFonts w:ascii="Times New Roman" w:hAnsi="Times New Roman"/>
          <w:bCs/>
          <w:sz w:val="24"/>
          <w:szCs w:val="24"/>
          <w:lang w:val="ro-RO"/>
        </w:rPr>
        <w:t>Ordonanța 51/19</w:t>
      </w:r>
      <w:r w:rsidR="00AD19C6" w:rsidRPr="007F2AE7">
        <w:rPr>
          <w:rFonts w:ascii="Times New Roman" w:hAnsi="Times New Roman"/>
          <w:bCs/>
          <w:sz w:val="24"/>
          <w:szCs w:val="24"/>
          <w:lang w:val="ro-RO"/>
        </w:rPr>
        <w:t>9</w:t>
      </w:r>
      <w:r w:rsidR="00640C9E" w:rsidRPr="007F2AE7">
        <w:rPr>
          <w:rFonts w:ascii="Times New Roman" w:hAnsi="Times New Roman"/>
          <w:bCs/>
          <w:sz w:val="24"/>
          <w:szCs w:val="24"/>
          <w:lang w:val="ro-RO"/>
        </w:rPr>
        <w:t>8, completată și actualizată</w:t>
      </w:r>
      <w:r w:rsidR="00F93F83" w:rsidRPr="007F2AE7">
        <w:rPr>
          <w:rFonts w:ascii="Times New Roman" w:hAnsi="Times New Roman"/>
          <w:bCs/>
          <w:sz w:val="24"/>
          <w:szCs w:val="24"/>
          <w:lang w:val="ro-RO"/>
        </w:rPr>
        <w:t>.</w:t>
      </w:r>
    </w:p>
    <w:p w14:paraId="2D5FE6F0" w14:textId="4E3CDB4C" w:rsidR="00051555" w:rsidRPr="007F2AE7" w:rsidRDefault="00051555"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 xml:space="preserve">Art. </w:t>
      </w:r>
      <w:r w:rsidR="00174A2F" w:rsidRPr="007F2AE7">
        <w:rPr>
          <w:rFonts w:ascii="Times New Roman" w:hAnsi="Times New Roman"/>
          <w:b/>
          <w:bCs/>
          <w:sz w:val="24"/>
          <w:szCs w:val="24"/>
          <w:lang w:val="ro-RO"/>
        </w:rPr>
        <w:t>4</w:t>
      </w:r>
      <w:r w:rsidR="00D7466A" w:rsidRPr="007F2AE7">
        <w:rPr>
          <w:rFonts w:ascii="Times New Roman" w:hAnsi="Times New Roman"/>
          <w:b/>
          <w:bCs/>
          <w:sz w:val="24"/>
          <w:szCs w:val="24"/>
          <w:lang w:val="ro-RO"/>
        </w:rPr>
        <w:t>4.</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 xml:space="preserve">Acordarea </w:t>
      </w:r>
      <w:r w:rsidR="00D7466A" w:rsidRPr="007F2AE7">
        <w:rPr>
          <w:rFonts w:ascii="Times New Roman" w:hAnsi="Times New Roman"/>
          <w:bCs/>
          <w:sz w:val="24"/>
          <w:szCs w:val="24"/>
          <w:lang w:val="ro-RO"/>
        </w:rPr>
        <w:t>finanțării</w:t>
      </w:r>
      <w:r w:rsidRPr="007F2AE7">
        <w:rPr>
          <w:rFonts w:ascii="Times New Roman" w:hAnsi="Times New Roman"/>
          <w:bCs/>
          <w:sz w:val="24"/>
          <w:szCs w:val="24"/>
          <w:lang w:val="ro-RO"/>
        </w:rPr>
        <w:t xml:space="preserve"> de către Consiliul Local </w:t>
      </w:r>
      <w:r w:rsidR="007F2AE7" w:rsidRPr="007F2AE7">
        <w:rPr>
          <w:rFonts w:ascii="Times New Roman" w:hAnsi="Times New Roman"/>
          <w:bCs/>
          <w:sz w:val="24"/>
          <w:szCs w:val="24"/>
          <w:lang w:val="ro-RO"/>
        </w:rPr>
        <w:t>Săliște</w:t>
      </w:r>
      <w:r w:rsidRPr="007F2AE7">
        <w:rPr>
          <w:rFonts w:ascii="Times New Roman" w:hAnsi="Times New Roman"/>
          <w:bCs/>
          <w:sz w:val="24"/>
          <w:szCs w:val="24"/>
          <w:lang w:val="ro-RO"/>
        </w:rPr>
        <w:t xml:space="preserve"> </w:t>
      </w:r>
      <w:r w:rsidR="00E56526" w:rsidRPr="007F2AE7">
        <w:rPr>
          <w:rFonts w:ascii="Times New Roman" w:hAnsi="Times New Roman"/>
          <w:bCs/>
          <w:sz w:val="24"/>
          <w:szCs w:val="24"/>
          <w:lang w:val="ro-RO"/>
        </w:rPr>
        <w:t xml:space="preserve">nu este </w:t>
      </w:r>
      <w:r w:rsidR="00D7466A" w:rsidRPr="007F2AE7">
        <w:rPr>
          <w:rFonts w:ascii="Times New Roman" w:hAnsi="Times New Roman"/>
          <w:bCs/>
          <w:sz w:val="24"/>
          <w:szCs w:val="24"/>
          <w:lang w:val="ro-RO"/>
        </w:rPr>
        <w:t>condiționată</w:t>
      </w:r>
      <w:r w:rsidR="00E56526" w:rsidRPr="007F2AE7">
        <w:rPr>
          <w:rFonts w:ascii="Times New Roman" w:hAnsi="Times New Roman"/>
          <w:bCs/>
          <w:sz w:val="24"/>
          <w:szCs w:val="24"/>
          <w:lang w:val="ro-RO"/>
        </w:rPr>
        <w:t xml:space="preserve"> de existența unei finanțări publice nerambursabile din partea altei autorități finanțatoare.</w:t>
      </w:r>
    </w:p>
    <w:p w14:paraId="72887C6D" w14:textId="1E56777F" w:rsidR="00BB2AFD" w:rsidRPr="007F2AE7" w:rsidRDefault="00BB2AFD"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45.</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 xml:space="preserve">Solicitantul are </w:t>
      </w:r>
      <w:r w:rsidR="00D7466A" w:rsidRPr="007F2AE7">
        <w:rPr>
          <w:rFonts w:ascii="Times New Roman" w:hAnsi="Times New Roman"/>
          <w:bCs/>
          <w:sz w:val="24"/>
          <w:szCs w:val="24"/>
          <w:lang w:val="ro-RO"/>
        </w:rPr>
        <w:t>obligația</w:t>
      </w:r>
      <w:r w:rsidRPr="007F2AE7">
        <w:rPr>
          <w:rFonts w:ascii="Times New Roman" w:hAnsi="Times New Roman"/>
          <w:bCs/>
          <w:sz w:val="24"/>
          <w:szCs w:val="24"/>
          <w:lang w:val="ro-RO"/>
        </w:rPr>
        <w:t xml:space="preserve"> de a </w:t>
      </w:r>
      <w:r w:rsidR="00D7466A" w:rsidRPr="007F2AE7">
        <w:rPr>
          <w:rFonts w:ascii="Times New Roman" w:hAnsi="Times New Roman"/>
          <w:bCs/>
          <w:sz w:val="24"/>
          <w:szCs w:val="24"/>
          <w:lang w:val="ro-RO"/>
        </w:rPr>
        <w:t>menționa</w:t>
      </w:r>
      <w:r w:rsidRPr="007F2AE7">
        <w:rPr>
          <w:rFonts w:ascii="Times New Roman" w:hAnsi="Times New Roman"/>
          <w:bCs/>
          <w:sz w:val="24"/>
          <w:szCs w:val="24"/>
          <w:lang w:val="ro-RO"/>
        </w:rPr>
        <w:t xml:space="preserve"> în cererea de </w:t>
      </w:r>
      <w:r w:rsidR="00D7466A" w:rsidRPr="007F2AE7">
        <w:rPr>
          <w:rFonts w:ascii="Times New Roman" w:hAnsi="Times New Roman"/>
          <w:bCs/>
          <w:sz w:val="24"/>
          <w:szCs w:val="24"/>
          <w:lang w:val="ro-RO"/>
        </w:rPr>
        <w:t>finanțare</w:t>
      </w:r>
      <w:r w:rsidR="00F93F83" w:rsidRPr="007F2AE7">
        <w:rPr>
          <w:rFonts w:ascii="Times New Roman" w:hAnsi="Times New Roman"/>
          <w:bCs/>
          <w:sz w:val="24"/>
          <w:szCs w:val="24"/>
          <w:lang w:val="ro-RO"/>
        </w:rPr>
        <w:t xml:space="preserve"> </w:t>
      </w:r>
      <w:r w:rsidRPr="007F2AE7">
        <w:rPr>
          <w:rFonts w:ascii="Times New Roman" w:hAnsi="Times New Roman"/>
          <w:bCs/>
          <w:sz w:val="24"/>
          <w:szCs w:val="24"/>
          <w:lang w:val="ro-RO"/>
        </w:rPr>
        <w:t xml:space="preserve">toate sursele publice de </w:t>
      </w:r>
      <w:r w:rsidR="00D7466A" w:rsidRPr="007F2AE7">
        <w:rPr>
          <w:rFonts w:ascii="Times New Roman" w:hAnsi="Times New Roman"/>
          <w:bCs/>
          <w:sz w:val="24"/>
          <w:szCs w:val="24"/>
          <w:lang w:val="ro-RO"/>
        </w:rPr>
        <w:t>finanțare</w:t>
      </w:r>
      <w:r w:rsidRPr="007F2AE7">
        <w:rPr>
          <w:rFonts w:ascii="Times New Roman" w:hAnsi="Times New Roman"/>
          <w:bCs/>
          <w:sz w:val="24"/>
          <w:szCs w:val="24"/>
          <w:lang w:val="ro-RO"/>
        </w:rPr>
        <w:t>, existente la momentul depunerii acesteia, precizând următoarele:</w:t>
      </w:r>
    </w:p>
    <w:p w14:paraId="791A4ADE" w14:textId="6A60D3BF" w:rsidR="00BB2AFD" w:rsidRPr="007F2AE7" w:rsidRDefault="00BB2AFD"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 xml:space="preserve">a) cheltuielile eligibile cuprinse în contractele de </w:t>
      </w:r>
      <w:r w:rsidR="00D37C7B" w:rsidRPr="007F2AE7">
        <w:rPr>
          <w:rFonts w:ascii="Times New Roman" w:hAnsi="Times New Roman"/>
          <w:bCs/>
          <w:sz w:val="24"/>
          <w:szCs w:val="24"/>
          <w:lang w:val="ro-RO"/>
        </w:rPr>
        <w:t>finanțare</w:t>
      </w:r>
      <w:r w:rsidRPr="007F2AE7">
        <w:rPr>
          <w:rFonts w:ascii="Times New Roman" w:hAnsi="Times New Roman"/>
          <w:bCs/>
          <w:sz w:val="24"/>
          <w:szCs w:val="24"/>
          <w:lang w:val="ro-RO"/>
        </w:rPr>
        <w:t xml:space="preserve"> nerambursabilă încheiate;</w:t>
      </w:r>
    </w:p>
    <w:p w14:paraId="23F6B5A9" w14:textId="1F78E807" w:rsidR="00BB2AFD" w:rsidRPr="007F2AE7" w:rsidRDefault="00BB2AFD" w:rsidP="001B3373">
      <w:pPr>
        <w:spacing w:line="360" w:lineRule="auto"/>
        <w:jc w:val="both"/>
        <w:rPr>
          <w:rFonts w:ascii="Times New Roman" w:hAnsi="Times New Roman"/>
          <w:bCs/>
          <w:strike/>
          <w:color w:val="FF0000"/>
          <w:sz w:val="24"/>
          <w:szCs w:val="24"/>
          <w:lang w:val="ro-RO"/>
        </w:rPr>
      </w:pPr>
      <w:r w:rsidRPr="007F2AE7">
        <w:rPr>
          <w:rFonts w:ascii="Times New Roman" w:hAnsi="Times New Roman"/>
          <w:bCs/>
          <w:sz w:val="24"/>
          <w:szCs w:val="24"/>
          <w:lang w:val="ro-RO"/>
        </w:rPr>
        <w:t xml:space="preserve">b) cererile de </w:t>
      </w:r>
      <w:proofErr w:type="spellStart"/>
      <w:r w:rsidRPr="007F2AE7">
        <w:rPr>
          <w:rFonts w:ascii="Times New Roman" w:hAnsi="Times New Roman"/>
          <w:bCs/>
          <w:sz w:val="24"/>
          <w:szCs w:val="24"/>
          <w:lang w:val="ro-RO"/>
        </w:rPr>
        <w:t>finanţare</w:t>
      </w:r>
      <w:proofErr w:type="spellEnd"/>
      <w:r w:rsidRPr="007F2AE7">
        <w:rPr>
          <w:rFonts w:ascii="Times New Roman" w:hAnsi="Times New Roman"/>
          <w:bCs/>
          <w:sz w:val="24"/>
          <w:szCs w:val="24"/>
          <w:lang w:val="ro-RO"/>
        </w:rPr>
        <w:t xml:space="preserve"> depuse la alte </w:t>
      </w:r>
      <w:proofErr w:type="spellStart"/>
      <w:r w:rsidRPr="007F2AE7">
        <w:rPr>
          <w:rFonts w:ascii="Times New Roman" w:hAnsi="Times New Roman"/>
          <w:bCs/>
          <w:sz w:val="24"/>
          <w:szCs w:val="24"/>
          <w:lang w:val="ro-RO"/>
        </w:rPr>
        <w:t>autorităţi</w:t>
      </w:r>
      <w:proofErr w:type="spellEnd"/>
      <w:r w:rsidRPr="007F2AE7">
        <w:rPr>
          <w:rFonts w:ascii="Times New Roman" w:hAnsi="Times New Roman"/>
          <w:bCs/>
          <w:sz w:val="24"/>
          <w:szCs w:val="24"/>
          <w:lang w:val="ro-RO"/>
        </w:rPr>
        <w:t xml:space="preserve"> </w:t>
      </w:r>
      <w:proofErr w:type="spellStart"/>
      <w:r w:rsidRPr="007F2AE7">
        <w:rPr>
          <w:rFonts w:ascii="Times New Roman" w:hAnsi="Times New Roman"/>
          <w:bCs/>
          <w:sz w:val="24"/>
          <w:szCs w:val="24"/>
          <w:lang w:val="ro-RO"/>
        </w:rPr>
        <w:t>finanţatoare</w:t>
      </w:r>
      <w:proofErr w:type="spellEnd"/>
      <w:r w:rsidRPr="007F2AE7">
        <w:rPr>
          <w:rFonts w:ascii="Times New Roman" w:hAnsi="Times New Roman"/>
          <w:bCs/>
          <w:sz w:val="24"/>
          <w:szCs w:val="24"/>
          <w:lang w:val="ro-RO"/>
        </w:rPr>
        <w:t>.</w:t>
      </w:r>
      <w:r w:rsidR="00F93F83" w:rsidRPr="007F2AE7">
        <w:rPr>
          <w:rFonts w:ascii="Times New Roman" w:hAnsi="Times New Roman"/>
          <w:bCs/>
          <w:sz w:val="24"/>
          <w:szCs w:val="24"/>
          <w:lang w:val="ro-RO"/>
        </w:rPr>
        <w:t xml:space="preserve"> </w:t>
      </w:r>
    </w:p>
    <w:p w14:paraId="77F0DD35" w14:textId="15217CD1" w:rsidR="00F93F83" w:rsidRPr="007F2AE7" w:rsidRDefault="00BB2AFD" w:rsidP="00AD19C6">
      <w:pPr>
        <w:spacing w:line="360" w:lineRule="auto"/>
        <w:jc w:val="both"/>
        <w:rPr>
          <w:rStyle w:val="Robust"/>
          <w:b w:val="0"/>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46.</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 xml:space="preserve">Solicitantul are </w:t>
      </w:r>
      <w:r w:rsidR="00D37C7B" w:rsidRPr="007F2AE7">
        <w:rPr>
          <w:rFonts w:ascii="Times New Roman" w:hAnsi="Times New Roman"/>
          <w:bCs/>
          <w:sz w:val="24"/>
          <w:szCs w:val="24"/>
          <w:lang w:val="ro-RO"/>
        </w:rPr>
        <w:t>obligația</w:t>
      </w:r>
      <w:r w:rsidRPr="007F2AE7">
        <w:rPr>
          <w:rFonts w:ascii="Times New Roman" w:hAnsi="Times New Roman"/>
          <w:bCs/>
          <w:sz w:val="24"/>
          <w:szCs w:val="24"/>
          <w:lang w:val="ro-RO"/>
        </w:rPr>
        <w:t xml:space="preserve"> de a </w:t>
      </w:r>
      <w:r w:rsidR="00D37C7B" w:rsidRPr="007F2AE7">
        <w:rPr>
          <w:rFonts w:ascii="Times New Roman" w:hAnsi="Times New Roman"/>
          <w:bCs/>
          <w:sz w:val="24"/>
          <w:szCs w:val="24"/>
          <w:lang w:val="ro-RO"/>
        </w:rPr>
        <w:t>menționa</w:t>
      </w:r>
      <w:r w:rsidRPr="007F2AE7">
        <w:rPr>
          <w:rFonts w:ascii="Times New Roman" w:hAnsi="Times New Roman"/>
          <w:bCs/>
          <w:sz w:val="24"/>
          <w:szCs w:val="24"/>
          <w:lang w:val="ro-RO"/>
        </w:rPr>
        <w:t xml:space="preserve"> în cererea de </w:t>
      </w:r>
      <w:r w:rsidR="00D37C7B" w:rsidRPr="007F2AE7">
        <w:rPr>
          <w:rFonts w:ascii="Times New Roman" w:hAnsi="Times New Roman"/>
          <w:bCs/>
          <w:sz w:val="24"/>
          <w:szCs w:val="24"/>
          <w:lang w:val="ro-RO"/>
        </w:rPr>
        <w:t>finanțare</w:t>
      </w:r>
      <w:r w:rsidRPr="007F2AE7">
        <w:rPr>
          <w:rFonts w:ascii="Times New Roman" w:hAnsi="Times New Roman"/>
          <w:bCs/>
          <w:sz w:val="24"/>
          <w:szCs w:val="24"/>
          <w:lang w:val="ro-RO"/>
        </w:rPr>
        <w:t xml:space="preserve"> datele de identificare ale fiecărui proiect cultural, pentru care a depus cereri de </w:t>
      </w:r>
      <w:proofErr w:type="spellStart"/>
      <w:r w:rsidRPr="007F2AE7">
        <w:rPr>
          <w:rFonts w:ascii="Times New Roman" w:hAnsi="Times New Roman"/>
          <w:bCs/>
          <w:sz w:val="24"/>
          <w:szCs w:val="24"/>
          <w:lang w:val="ro-RO"/>
        </w:rPr>
        <w:t>finanţare</w:t>
      </w:r>
      <w:proofErr w:type="spellEnd"/>
      <w:r w:rsidRPr="007F2AE7">
        <w:rPr>
          <w:rFonts w:ascii="Times New Roman" w:hAnsi="Times New Roman"/>
          <w:bCs/>
          <w:sz w:val="24"/>
          <w:szCs w:val="24"/>
          <w:lang w:val="ro-RO"/>
        </w:rPr>
        <w:t xml:space="preserve"> în cadrul unei sesiuni sau, după caz, unui program de </w:t>
      </w:r>
      <w:proofErr w:type="spellStart"/>
      <w:r w:rsidRPr="007F2AE7">
        <w:rPr>
          <w:rFonts w:ascii="Times New Roman" w:hAnsi="Times New Roman"/>
          <w:bCs/>
          <w:sz w:val="24"/>
          <w:szCs w:val="24"/>
          <w:lang w:val="ro-RO"/>
        </w:rPr>
        <w:t>finanţare</w:t>
      </w:r>
      <w:proofErr w:type="spellEnd"/>
      <w:r w:rsidRPr="007F2AE7">
        <w:rPr>
          <w:rFonts w:ascii="Times New Roman" w:hAnsi="Times New Roman"/>
          <w:bCs/>
          <w:sz w:val="24"/>
          <w:szCs w:val="24"/>
          <w:lang w:val="ro-RO"/>
        </w:rPr>
        <w:t xml:space="preserve">, la </w:t>
      </w:r>
      <w:r w:rsidR="00D37C7B" w:rsidRPr="007F2AE7">
        <w:rPr>
          <w:rFonts w:ascii="Times New Roman" w:hAnsi="Times New Roman"/>
          <w:bCs/>
          <w:sz w:val="24"/>
          <w:szCs w:val="24"/>
          <w:lang w:val="ro-RO"/>
        </w:rPr>
        <w:t>aceeași</w:t>
      </w:r>
      <w:r w:rsidRPr="007F2AE7">
        <w:rPr>
          <w:rFonts w:ascii="Times New Roman" w:hAnsi="Times New Roman"/>
          <w:bCs/>
          <w:sz w:val="24"/>
          <w:szCs w:val="24"/>
          <w:lang w:val="ro-RO"/>
        </w:rPr>
        <w:t xml:space="preserve"> autoritate </w:t>
      </w:r>
      <w:r w:rsidR="00D37C7B" w:rsidRPr="007F2AE7">
        <w:rPr>
          <w:rFonts w:ascii="Times New Roman" w:hAnsi="Times New Roman"/>
          <w:bCs/>
          <w:sz w:val="24"/>
          <w:szCs w:val="24"/>
          <w:lang w:val="ro-RO"/>
        </w:rPr>
        <w:t>finanțatoare</w:t>
      </w:r>
      <w:r w:rsidRPr="007F2AE7">
        <w:rPr>
          <w:rFonts w:ascii="Times New Roman" w:hAnsi="Times New Roman"/>
          <w:bCs/>
          <w:sz w:val="24"/>
          <w:szCs w:val="24"/>
          <w:lang w:val="ro-RO"/>
        </w:rPr>
        <w:t xml:space="preserve">, </w:t>
      </w:r>
      <w:r w:rsidR="00D7466A" w:rsidRPr="007F2AE7">
        <w:rPr>
          <w:rFonts w:ascii="Times New Roman" w:hAnsi="Times New Roman"/>
          <w:bCs/>
          <w:sz w:val="24"/>
          <w:szCs w:val="24"/>
          <w:lang w:val="ro-RO"/>
        </w:rPr>
        <w:t>evidențiind</w:t>
      </w:r>
      <w:r w:rsidRPr="007F2AE7">
        <w:rPr>
          <w:rFonts w:ascii="Times New Roman" w:hAnsi="Times New Roman"/>
          <w:bCs/>
          <w:sz w:val="24"/>
          <w:szCs w:val="24"/>
          <w:lang w:val="ro-RO"/>
        </w:rPr>
        <w:t xml:space="preserve"> </w:t>
      </w:r>
      <w:r w:rsidR="00D7466A" w:rsidRPr="007F2AE7">
        <w:rPr>
          <w:rFonts w:ascii="Times New Roman" w:hAnsi="Times New Roman"/>
          <w:bCs/>
          <w:sz w:val="24"/>
          <w:szCs w:val="24"/>
          <w:lang w:val="ro-RO"/>
        </w:rPr>
        <w:t>diferențele</w:t>
      </w:r>
      <w:r w:rsidRPr="007F2AE7">
        <w:rPr>
          <w:rFonts w:ascii="Times New Roman" w:hAnsi="Times New Roman"/>
          <w:bCs/>
          <w:sz w:val="24"/>
          <w:szCs w:val="24"/>
          <w:lang w:val="ro-RO"/>
        </w:rPr>
        <w:t xml:space="preserve"> specifice privind scopul, obiectivele, perioada de derulare ale fiecăruia.</w:t>
      </w:r>
    </w:p>
    <w:p w14:paraId="59A469E0" w14:textId="2ABEE200" w:rsidR="00BB2AFD" w:rsidRPr="006D5B09" w:rsidRDefault="00BB2AFD" w:rsidP="006D5B09">
      <w:pPr>
        <w:pStyle w:val="Titlu1"/>
        <w:rPr>
          <w:rStyle w:val="Robust"/>
          <w:b/>
          <w:bCs/>
        </w:rPr>
      </w:pPr>
      <w:bookmarkStart w:id="18" w:name="_Toc229056897"/>
      <w:proofErr w:type="spellStart"/>
      <w:r w:rsidRPr="006D5B09">
        <w:rPr>
          <w:rStyle w:val="Robust"/>
          <w:b/>
          <w:bCs/>
        </w:rPr>
        <w:t>Secțiunea</w:t>
      </w:r>
      <w:proofErr w:type="spellEnd"/>
      <w:r w:rsidRPr="006D5B09">
        <w:rPr>
          <w:rStyle w:val="Robust"/>
          <w:b/>
          <w:bCs/>
        </w:rPr>
        <w:t xml:space="preserve"> V – </w:t>
      </w:r>
      <w:proofErr w:type="spellStart"/>
      <w:r w:rsidRPr="006D5B09">
        <w:rPr>
          <w:rStyle w:val="Robust"/>
          <w:b/>
          <w:bCs/>
        </w:rPr>
        <w:t>Contractul</w:t>
      </w:r>
      <w:proofErr w:type="spellEnd"/>
      <w:r w:rsidRPr="006D5B09">
        <w:rPr>
          <w:rStyle w:val="Robust"/>
          <w:b/>
          <w:bCs/>
        </w:rPr>
        <w:t xml:space="preserve"> de </w:t>
      </w:r>
      <w:proofErr w:type="spellStart"/>
      <w:r w:rsidRPr="006D5B09">
        <w:rPr>
          <w:rStyle w:val="Robust"/>
          <w:b/>
          <w:bCs/>
        </w:rPr>
        <w:t>finanțare</w:t>
      </w:r>
      <w:bookmarkEnd w:id="18"/>
      <w:proofErr w:type="spellEnd"/>
    </w:p>
    <w:p w14:paraId="7E419AC1" w14:textId="0799AC57" w:rsidR="004852F9" w:rsidRPr="007F2AE7" w:rsidRDefault="00BB2AFD" w:rsidP="00F337D4">
      <w:pPr>
        <w:spacing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47</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p>
    <w:p w14:paraId="63E2AFD6" w14:textId="0D19BFF9" w:rsidR="00F93F83" w:rsidRPr="007F2AE7" w:rsidRDefault="004852F9"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1)</w:t>
      </w:r>
      <w:r w:rsidRPr="007F2AE7">
        <w:rPr>
          <w:rFonts w:ascii="Times New Roman" w:hAnsi="Times New Roman"/>
          <w:b/>
          <w:sz w:val="24"/>
          <w:szCs w:val="24"/>
          <w:lang w:val="ro-RO"/>
        </w:rPr>
        <w:t xml:space="preserve"> </w:t>
      </w:r>
      <w:r w:rsidR="00BB2AFD" w:rsidRPr="007F2AE7">
        <w:rPr>
          <w:rFonts w:ascii="Times New Roman" w:hAnsi="Times New Roman"/>
          <w:bCs/>
          <w:sz w:val="24"/>
          <w:szCs w:val="24"/>
          <w:lang w:val="ro-RO"/>
        </w:rPr>
        <w:t xml:space="preserve">Contractul se încheie între autoritatea finanțatoare </w:t>
      </w:r>
      <w:proofErr w:type="spellStart"/>
      <w:r w:rsidR="00BB2AFD" w:rsidRPr="007F2AE7">
        <w:rPr>
          <w:rFonts w:ascii="Times New Roman" w:hAnsi="Times New Roman"/>
          <w:bCs/>
          <w:sz w:val="24"/>
          <w:szCs w:val="24"/>
          <w:lang w:val="ro-RO"/>
        </w:rPr>
        <w:t>şi</w:t>
      </w:r>
      <w:proofErr w:type="spellEnd"/>
      <w:r w:rsidR="00BB2AFD" w:rsidRPr="007F2AE7">
        <w:rPr>
          <w:rFonts w:ascii="Times New Roman" w:hAnsi="Times New Roman"/>
          <w:bCs/>
          <w:sz w:val="24"/>
          <w:szCs w:val="24"/>
          <w:lang w:val="ro-RO"/>
        </w:rPr>
        <w:t xml:space="preserve"> solicitantul </w:t>
      </w:r>
      <w:proofErr w:type="spellStart"/>
      <w:r w:rsidR="00BB2AFD" w:rsidRPr="007F2AE7">
        <w:rPr>
          <w:rFonts w:ascii="Times New Roman" w:hAnsi="Times New Roman"/>
          <w:bCs/>
          <w:sz w:val="24"/>
          <w:szCs w:val="24"/>
          <w:lang w:val="ro-RO"/>
        </w:rPr>
        <w:t>selecţionat</w:t>
      </w:r>
      <w:proofErr w:type="spellEnd"/>
      <w:r w:rsidR="00840DC8" w:rsidRPr="007F2AE7">
        <w:rPr>
          <w:rFonts w:ascii="Times New Roman" w:hAnsi="Times New Roman"/>
          <w:bCs/>
          <w:sz w:val="24"/>
          <w:szCs w:val="24"/>
          <w:lang w:val="ro-RO"/>
        </w:rPr>
        <w:t xml:space="preserve"> în termen de maxim</w:t>
      </w:r>
      <w:r w:rsidR="00F93F83" w:rsidRPr="007F2AE7">
        <w:rPr>
          <w:rFonts w:ascii="Times New Roman" w:hAnsi="Times New Roman"/>
          <w:bCs/>
          <w:sz w:val="24"/>
          <w:szCs w:val="24"/>
          <w:lang w:val="ro-RO"/>
        </w:rPr>
        <w:t xml:space="preserve"> </w:t>
      </w:r>
      <w:r w:rsidR="00162834" w:rsidRPr="007F2AE7">
        <w:rPr>
          <w:rFonts w:ascii="Times New Roman" w:hAnsi="Times New Roman"/>
          <w:bCs/>
          <w:sz w:val="24"/>
          <w:szCs w:val="24"/>
          <w:lang w:val="ro-RO"/>
        </w:rPr>
        <w:t xml:space="preserve">60 </w:t>
      </w:r>
      <w:r w:rsidR="00840DC8" w:rsidRPr="007F2AE7">
        <w:rPr>
          <w:rFonts w:ascii="Times New Roman" w:hAnsi="Times New Roman"/>
          <w:bCs/>
          <w:sz w:val="24"/>
          <w:szCs w:val="24"/>
          <w:lang w:val="ro-RO"/>
        </w:rPr>
        <w:t xml:space="preserve">de zile </w:t>
      </w:r>
      <w:r w:rsidR="00162834" w:rsidRPr="007F2AE7">
        <w:rPr>
          <w:rFonts w:ascii="Times New Roman" w:hAnsi="Times New Roman"/>
          <w:bCs/>
          <w:sz w:val="24"/>
          <w:szCs w:val="24"/>
          <w:lang w:val="ro-RO"/>
        </w:rPr>
        <w:t>calendaristice</w:t>
      </w:r>
      <w:r w:rsidR="005459E0" w:rsidRPr="007F2AE7">
        <w:rPr>
          <w:rFonts w:ascii="Times New Roman" w:hAnsi="Times New Roman"/>
          <w:bCs/>
          <w:sz w:val="24"/>
          <w:szCs w:val="24"/>
          <w:lang w:val="ro-RO"/>
        </w:rPr>
        <w:t xml:space="preserve"> </w:t>
      </w:r>
      <w:r w:rsidR="00840DC8" w:rsidRPr="007F2AE7">
        <w:rPr>
          <w:rFonts w:ascii="Times New Roman" w:hAnsi="Times New Roman"/>
          <w:bCs/>
          <w:sz w:val="24"/>
          <w:szCs w:val="24"/>
          <w:lang w:val="ro-RO"/>
        </w:rPr>
        <w:t xml:space="preserve">de la aprobarea proiectelor prin Hotărâre a Consiliului Local al </w:t>
      </w:r>
      <w:r w:rsidR="007F2AE7" w:rsidRPr="007F2AE7">
        <w:rPr>
          <w:rFonts w:ascii="Times New Roman" w:hAnsi="Times New Roman"/>
          <w:bCs/>
          <w:sz w:val="24"/>
          <w:szCs w:val="24"/>
          <w:lang w:val="ro-RO"/>
        </w:rPr>
        <w:t>Orașului Săliște</w:t>
      </w:r>
      <w:r w:rsidR="00840DC8" w:rsidRPr="007F2AE7">
        <w:rPr>
          <w:rFonts w:ascii="Times New Roman" w:hAnsi="Times New Roman"/>
          <w:bCs/>
          <w:sz w:val="24"/>
          <w:szCs w:val="24"/>
          <w:lang w:val="ro-RO"/>
        </w:rPr>
        <w:t>.</w:t>
      </w:r>
      <w:r w:rsidR="008123A1" w:rsidRPr="007F2AE7">
        <w:rPr>
          <w:rFonts w:ascii="Times New Roman" w:hAnsi="Times New Roman"/>
          <w:bCs/>
          <w:sz w:val="24"/>
          <w:szCs w:val="24"/>
          <w:lang w:val="ro-RO"/>
        </w:rPr>
        <w:t xml:space="preserve"> </w:t>
      </w:r>
    </w:p>
    <w:p w14:paraId="569C79BB" w14:textId="208E2D87" w:rsidR="00BB2AFD" w:rsidRPr="007F2AE7" w:rsidRDefault="00F93F83" w:rsidP="00F337D4">
      <w:pPr>
        <w:spacing w:line="360" w:lineRule="auto"/>
        <w:jc w:val="both"/>
        <w:rPr>
          <w:rFonts w:ascii="Times New Roman" w:hAnsi="Times New Roman"/>
          <w:b/>
          <w:sz w:val="24"/>
          <w:szCs w:val="24"/>
          <w:lang w:val="ro-RO"/>
        </w:rPr>
      </w:pPr>
      <w:r w:rsidRPr="007F2AE7">
        <w:rPr>
          <w:rFonts w:ascii="Times New Roman" w:hAnsi="Times New Roman"/>
          <w:bCs/>
          <w:sz w:val="24"/>
          <w:szCs w:val="24"/>
          <w:lang w:val="ro-RO"/>
        </w:rPr>
        <w:lastRenderedPageBreak/>
        <w:t xml:space="preserve">2) </w:t>
      </w:r>
      <w:r w:rsidR="00162834" w:rsidRPr="007F2AE7">
        <w:rPr>
          <w:rFonts w:ascii="Times New Roman" w:hAnsi="Times New Roman"/>
          <w:bCs/>
          <w:sz w:val="24"/>
          <w:szCs w:val="24"/>
          <w:lang w:val="ro-RO"/>
        </w:rPr>
        <w:t>Documentele necesare în vederea semnării contractelor de finanțare (prevăzute la art. 6</w:t>
      </w:r>
      <w:r w:rsidR="00E2486F" w:rsidRPr="007F2AE7">
        <w:rPr>
          <w:rFonts w:ascii="Times New Roman" w:hAnsi="Times New Roman"/>
          <w:bCs/>
          <w:sz w:val="24"/>
          <w:szCs w:val="24"/>
          <w:lang w:val="ro-RO"/>
        </w:rPr>
        <w:t>2</w:t>
      </w:r>
      <w:r w:rsidR="00162834" w:rsidRPr="007F2AE7">
        <w:rPr>
          <w:rFonts w:ascii="Times New Roman" w:hAnsi="Times New Roman"/>
          <w:bCs/>
          <w:sz w:val="24"/>
          <w:szCs w:val="24"/>
          <w:lang w:val="ro-RO"/>
        </w:rPr>
        <w:t xml:space="preserve">) se vor depune cu minim 5 zile lucrătoare la Primăria </w:t>
      </w:r>
      <w:r w:rsidR="007F2AE7" w:rsidRPr="007F2AE7">
        <w:rPr>
          <w:rFonts w:ascii="Times New Roman" w:hAnsi="Times New Roman"/>
          <w:bCs/>
          <w:sz w:val="24"/>
          <w:szCs w:val="24"/>
          <w:lang w:val="ro-RO"/>
        </w:rPr>
        <w:t>Săliște</w:t>
      </w:r>
      <w:r w:rsidR="00162834" w:rsidRPr="007F2AE7">
        <w:rPr>
          <w:rFonts w:ascii="Times New Roman" w:hAnsi="Times New Roman"/>
          <w:bCs/>
          <w:sz w:val="24"/>
          <w:szCs w:val="24"/>
          <w:lang w:val="ro-RO"/>
        </w:rPr>
        <w:t xml:space="preserve">, </w:t>
      </w:r>
      <w:r w:rsidR="006D5B09">
        <w:rPr>
          <w:rFonts w:ascii="Times New Roman" w:hAnsi="Times New Roman"/>
          <w:bCs/>
          <w:sz w:val="24"/>
          <w:szCs w:val="24"/>
          <w:lang w:val="ro-RO"/>
        </w:rPr>
        <w:t xml:space="preserve">compartimentul </w:t>
      </w:r>
      <w:r w:rsidR="00162834" w:rsidRPr="007F2AE7">
        <w:rPr>
          <w:rFonts w:ascii="Times New Roman" w:hAnsi="Times New Roman"/>
          <w:bCs/>
          <w:sz w:val="24"/>
          <w:szCs w:val="24"/>
          <w:lang w:val="ro-RO"/>
        </w:rPr>
        <w:t>Cultură</w:t>
      </w:r>
      <w:r w:rsidR="00AD19C6" w:rsidRPr="007F2AE7">
        <w:rPr>
          <w:rFonts w:ascii="Times New Roman" w:hAnsi="Times New Roman"/>
          <w:bCs/>
          <w:sz w:val="24"/>
          <w:szCs w:val="24"/>
          <w:lang w:val="ro-RO"/>
        </w:rPr>
        <w:t>,</w:t>
      </w:r>
      <w:r w:rsidR="00162834" w:rsidRPr="007F2AE7">
        <w:rPr>
          <w:rFonts w:ascii="Times New Roman" w:hAnsi="Times New Roman"/>
          <w:bCs/>
          <w:sz w:val="24"/>
          <w:szCs w:val="24"/>
          <w:lang w:val="ro-RO"/>
        </w:rPr>
        <w:t xml:space="preserve"> Sport și Turism înainte de expirarea celor 60 de zile prevăzute</w:t>
      </w:r>
      <w:r w:rsidRPr="007F2AE7">
        <w:rPr>
          <w:rFonts w:ascii="Times New Roman" w:hAnsi="Times New Roman"/>
          <w:bCs/>
          <w:sz w:val="24"/>
          <w:szCs w:val="24"/>
          <w:lang w:val="ro-RO"/>
        </w:rPr>
        <w:t xml:space="preserve"> la alin. de mai sus</w:t>
      </w:r>
      <w:r w:rsidR="00162834" w:rsidRPr="007F2AE7">
        <w:rPr>
          <w:rFonts w:ascii="Times New Roman" w:hAnsi="Times New Roman"/>
          <w:bCs/>
          <w:sz w:val="24"/>
          <w:szCs w:val="24"/>
          <w:lang w:val="ro-RO"/>
        </w:rPr>
        <w:t>.</w:t>
      </w:r>
    </w:p>
    <w:p w14:paraId="1DD9BDDD" w14:textId="71C55DD7" w:rsidR="004852F9" w:rsidRPr="007F2AE7" w:rsidRDefault="004852F9"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 xml:space="preserve">2) Contractul este </w:t>
      </w:r>
      <w:r w:rsidRPr="007F2AE7">
        <w:rPr>
          <w:rFonts w:ascii="Times New Roman" w:hAnsi="Times New Roman"/>
          <w:b/>
          <w:sz w:val="24"/>
          <w:szCs w:val="24"/>
          <w:lang w:val="ro-RO"/>
        </w:rPr>
        <w:t xml:space="preserve">Anexa </w:t>
      </w:r>
      <w:r w:rsidR="00704199" w:rsidRPr="007F2AE7">
        <w:rPr>
          <w:rFonts w:ascii="Times New Roman" w:hAnsi="Times New Roman"/>
          <w:b/>
          <w:sz w:val="24"/>
          <w:szCs w:val="24"/>
          <w:lang w:val="ro-RO"/>
        </w:rPr>
        <w:t>5</w:t>
      </w:r>
      <w:r w:rsidRPr="007F2AE7">
        <w:rPr>
          <w:rFonts w:ascii="Times New Roman" w:hAnsi="Times New Roman"/>
          <w:bCs/>
          <w:sz w:val="24"/>
          <w:szCs w:val="24"/>
          <w:lang w:val="ro-RO"/>
        </w:rPr>
        <w:t xml:space="preserve"> la prezentul Ghid.</w:t>
      </w:r>
    </w:p>
    <w:p w14:paraId="5E6F1BCB" w14:textId="03C59BB2" w:rsidR="001D0A95" w:rsidRPr="007F2AE7" w:rsidRDefault="001D0A95"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48</w:t>
      </w:r>
      <w:r w:rsidR="00174A2F"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 xml:space="preserve">Acordarea finanțării nerambursabile este condiționată de </w:t>
      </w:r>
      <w:r w:rsidR="008C5AFB" w:rsidRPr="007F2AE7">
        <w:rPr>
          <w:rFonts w:ascii="Times New Roman" w:hAnsi="Times New Roman"/>
          <w:bCs/>
          <w:sz w:val="24"/>
          <w:szCs w:val="24"/>
          <w:lang w:val="ro-RO"/>
        </w:rPr>
        <w:t>atragerea</w:t>
      </w:r>
      <w:r w:rsidRPr="007F2AE7">
        <w:rPr>
          <w:rFonts w:ascii="Times New Roman" w:hAnsi="Times New Roman"/>
          <w:bCs/>
          <w:sz w:val="24"/>
          <w:szCs w:val="24"/>
          <w:lang w:val="ro-RO"/>
        </w:rPr>
        <w:t xml:space="preserve"> altor surse</w:t>
      </w:r>
      <w:r w:rsidR="008C5AFB" w:rsidRPr="007F2AE7">
        <w:rPr>
          <w:rFonts w:ascii="Times New Roman" w:hAnsi="Times New Roman"/>
          <w:bCs/>
          <w:sz w:val="24"/>
          <w:szCs w:val="24"/>
          <w:lang w:val="ro-RO"/>
        </w:rPr>
        <w:t xml:space="preserve"> </w:t>
      </w:r>
      <w:r w:rsidRPr="007F2AE7">
        <w:rPr>
          <w:rFonts w:ascii="Times New Roman" w:hAnsi="Times New Roman"/>
          <w:bCs/>
          <w:sz w:val="24"/>
          <w:szCs w:val="24"/>
          <w:lang w:val="ro-RO"/>
        </w:rPr>
        <w:t xml:space="preserve">de </w:t>
      </w:r>
      <w:proofErr w:type="spellStart"/>
      <w:r w:rsidRPr="007F2AE7">
        <w:rPr>
          <w:rFonts w:ascii="Times New Roman" w:hAnsi="Times New Roman"/>
          <w:bCs/>
          <w:sz w:val="24"/>
          <w:szCs w:val="24"/>
          <w:lang w:val="ro-RO"/>
        </w:rPr>
        <w:t>finanţare</w:t>
      </w:r>
      <w:proofErr w:type="spellEnd"/>
      <w:r w:rsidRPr="007F2AE7">
        <w:rPr>
          <w:rFonts w:ascii="Times New Roman" w:hAnsi="Times New Roman"/>
          <w:bCs/>
          <w:sz w:val="24"/>
          <w:szCs w:val="24"/>
          <w:lang w:val="ro-RO"/>
        </w:rPr>
        <w:t xml:space="preserve">, </w:t>
      </w:r>
      <w:r w:rsidR="00B37969" w:rsidRPr="007F2AE7">
        <w:rPr>
          <w:rFonts w:ascii="Times New Roman" w:hAnsi="Times New Roman"/>
          <w:bCs/>
          <w:sz w:val="24"/>
          <w:szCs w:val="24"/>
          <w:lang w:val="ro-RO"/>
        </w:rPr>
        <w:t>denumite în prezentul ghid “co</w:t>
      </w:r>
      <w:r w:rsidR="0081055F" w:rsidRPr="007F2AE7">
        <w:rPr>
          <w:rFonts w:ascii="Times New Roman" w:hAnsi="Times New Roman"/>
          <w:bCs/>
          <w:sz w:val="24"/>
          <w:szCs w:val="24"/>
          <w:lang w:val="ro-RO"/>
        </w:rPr>
        <w:t>ntribuție proprie</w:t>
      </w:r>
      <w:r w:rsidR="00F93F83" w:rsidRPr="007F2AE7">
        <w:rPr>
          <w:rFonts w:ascii="Times New Roman" w:hAnsi="Times New Roman"/>
          <w:bCs/>
          <w:sz w:val="24"/>
          <w:szCs w:val="24"/>
          <w:lang w:val="ro-RO"/>
        </w:rPr>
        <w:t>”</w:t>
      </w:r>
      <w:r w:rsidR="00AD19C6" w:rsidRPr="007F2AE7">
        <w:rPr>
          <w:rFonts w:ascii="Times New Roman" w:hAnsi="Times New Roman"/>
          <w:bCs/>
          <w:sz w:val="24"/>
          <w:szCs w:val="24"/>
          <w:lang w:val="ro-RO"/>
        </w:rPr>
        <w:t>.</w:t>
      </w:r>
    </w:p>
    <w:p w14:paraId="16DD3789" w14:textId="5577FC0E" w:rsidR="00B17DAD" w:rsidRPr="007F2AE7" w:rsidRDefault="00B17DAD"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49</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009C5CAC" w:rsidRPr="007F2AE7">
        <w:rPr>
          <w:rFonts w:ascii="Times New Roman" w:hAnsi="Times New Roman"/>
          <w:bCs/>
          <w:sz w:val="24"/>
          <w:szCs w:val="24"/>
          <w:lang w:val="ro-RO"/>
        </w:rPr>
        <w:t xml:space="preserve">Cheltuielile eligibile vor putea fi plătite în baza unui contract de </w:t>
      </w:r>
      <w:r w:rsidR="00D37C7B" w:rsidRPr="007F2AE7">
        <w:rPr>
          <w:rFonts w:ascii="Times New Roman" w:hAnsi="Times New Roman"/>
          <w:bCs/>
          <w:sz w:val="24"/>
          <w:szCs w:val="24"/>
          <w:lang w:val="ro-RO"/>
        </w:rPr>
        <w:t>finanțare</w:t>
      </w:r>
      <w:r w:rsidR="009C5CAC" w:rsidRPr="007F2AE7">
        <w:rPr>
          <w:rFonts w:ascii="Times New Roman" w:hAnsi="Times New Roman"/>
          <w:bCs/>
          <w:sz w:val="24"/>
          <w:szCs w:val="24"/>
          <w:lang w:val="ro-RO"/>
        </w:rPr>
        <w:t xml:space="preserve"> nerambursabilă numai în măsura în care sunt justificate </w:t>
      </w:r>
      <w:proofErr w:type="spellStart"/>
      <w:r w:rsidR="009C5CAC" w:rsidRPr="007F2AE7">
        <w:rPr>
          <w:rFonts w:ascii="Times New Roman" w:hAnsi="Times New Roman"/>
          <w:bCs/>
          <w:sz w:val="24"/>
          <w:szCs w:val="24"/>
          <w:lang w:val="ro-RO"/>
        </w:rPr>
        <w:t>şi</w:t>
      </w:r>
      <w:proofErr w:type="spellEnd"/>
      <w:r w:rsidR="009C5CAC" w:rsidRPr="007F2AE7">
        <w:rPr>
          <w:rFonts w:ascii="Times New Roman" w:hAnsi="Times New Roman"/>
          <w:bCs/>
          <w:sz w:val="24"/>
          <w:szCs w:val="24"/>
          <w:lang w:val="ro-RO"/>
        </w:rPr>
        <w:t xml:space="preserve"> oportune </w:t>
      </w:r>
      <w:proofErr w:type="spellStart"/>
      <w:r w:rsidR="009C5CAC" w:rsidRPr="007F2AE7">
        <w:rPr>
          <w:rFonts w:ascii="Times New Roman" w:hAnsi="Times New Roman"/>
          <w:bCs/>
          <w:sz w:val="24"/>
          <w:szCs w:val="24"/>
          <w:lang w:val="ro-RO"/>
        </w:rPr>
        <w:t>şi</w:t>
      </w:r>
      <w:proofErr w:type="spellEnd"/>
      <w:r w:rsidR="009C5CAC" w:rsidRPr="007F2AE7">
        <w:rPr>
          <w:rFonts w:ascii="Times New Roman" w:hAnsi="Times New Roman"/>
          <w:bCs/>
          <w:sz w:val="24"/>
          <w:szCs w:val="24"/>
          <w:lang w:val="ro-RO"/>
        </w:rPr>
        <w:t xml:space="preserve"> </w:t>
      </w:r>
      <w:r w:rsidR="00BD7D06" w:rsidRPr="007F2AE7">
        <w:rPr>
          <w:rFonts w:ascii="Times New Roman" w:hAnsi="Times New Roman"/>
          <w:bCs/>
          <w:sz w:val="24"/>
          <w:szCs w:val="24"/>
          <w:lang w:val="ro-RO"/>
        </w:rPr>
        <w:t xml:space="preserve">respectă </w:t>
      </w:r>
      <w:r w:rsidR="00BD7D06" w:rsidRPr="007F2AE7">
        <w:rPr>
          <w:rFonts w:ascii="Times New Roman" w:hAnsi="Times New Roman"/>
          <w:b/>
          <w:sz w:val="24"/>
          <w:szCs w:val="24"/>
          <w:lang w:val="ro-RO"/>
        </w:rPr>
        <w:t xml:space="preserve">Anexa </w:t>
      </w:r>
      <w:r w:rsidR="00774714" w:rsidRPr="007F2AE7">
        <w:rPr>
          <w:rFonts w:ascii="Times New Roman" w:hAnsi="Times New Roman"/>
          <w:b/>
          <w:sz w:val="24"/>
          <w:szCs w:val="24"/>
          <w:lang w:val="ro-RO"/>
        </w:rPr>
        <w:t>1</w:t>
      </w:r>
      <w:r w:rsidR="00BD7D06" w:rsidRPr="007F2AE7">
        <w:rPr>
          <w:rFonts w:ascii="Times New Roman" w:hAnsi="Times New Roman"/>
          <w:b/>
          <w:sz w:val="24"/>
          <w:szCs w:val="24"/>
          <w:lang w:val="ro-RO"/>
        </w:rPr>
        <w:t xml:space="preserve"> – Ghidul pr</w:t>
      </w:r>
      <w:r w:rsidR="00174A2F" w:rsidRPr="007F2AE7">
        <w:rPr>
          <w:rFonts w:ascii="Times New Roman" w:hAnsi="Times New Roman"/>
          <w:b/>
          <w:sz w:val="24"/>
          <w:szCs w:val="24"/>
          <w:lang w:val="ro-RO"/>
        </w:rPr>
        <w:t>i</w:t>
      </w:r>
      <w:r w:rsidR="00BD7D06" w:rsidRPr="007F2AE7">
        <w:rPr>
          <w:rFonts w:ascii="Times New Roman" w:hAnsi="Times New Roman"/>
          <w:b/>
          <w:sz w:val="24"/>
          <w:szCs w:val="24"/>
          <w:lang w:val="ro-RO"/>
        </w:rPr>
        <w:t>vind decontarea cheltuielilor</w:t>
      </w:r>
      <w:r w:rsidR="002210AD" w:rsidRPr="007F2AE7">
        <w:rPr>
          <w:rFonts w:ascii="Times New Roman" w:hAnsi="Times New Roman"/>
          <w:b/>
          <w:sz w:val="24"/>
          <w:szCs w:val="24"/>
          <w:lang w:val="ro-RO"/>
        </w:rPr>
        <w:t>.</w:t>
      </w:r>
    </w:p>
    <w:p w14:paraId="24B761CF" w14:textId="58C97029" w:rsidR="009C5CAC" w:rsidRPr="007F2AE7" w:rsidRDefault="009C5CAC" w:rsidP="00F337D4">
      <w:pPr>
        <w:spacing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174A2F" w:rsidRPr="007F2AE7">
        <w:rPr>
          <w:rFonts w:ascii="Times New Roman" w:hAnsi="Times New Roman"/>
          <w:b/>
          <w:bCs/>
          <w:sz w:val="24"/>
          <w:szCs w:val="24"/>
          <w:lang w:val="ro-RO"/>
        </w:rPr>
        <w:t>5</w:t>
      </w:r>
      <w:r w:rsidR="00D7466A" w:rsidRPr="007F2AE7">
        <w:rPr>
          <w:rFonts w:ascii="Times New Roman" w:hAnsi="Times New Roman"/>
          <w:b/>
          <w:bCs/>
          <w:sz w:val="24"/>
          <w:szCs w:val="24"/>
          <w:lang w:val="ro-RO"/>
        </w:rPr>
        <w:t>0</w:t>
      </w:r>
      <w:r w:rsidR="006735B5"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000F454D" w:rsidRPr="007F2AE7">
        <w:rPr>
          <w:rFonts w:ascii="Times New Roman" w:hAnsi="Times New Roman"/>
          <w:bCs/>
          <w:sz w:val="24"/>
          <w:szCs w:val="24"/>
          <w:lang w:val="ro-RO"/>
        </w:rPr>
        <w:t xml:space="preserve">Categoriile de cheltuieli eligibile </w:t>
      </w:r>
      <w:proofErr w:type="spellStart"/>
      <w:r w:rsidR="000F454D" w:rsidRPr="007F2AE7">
        <w:rPr>
          <w:rFonts w:ascii="Times New Roman" w:hAnsi="Times New Roman"/>
          <w:bCs/>
          <w:sz w:val="24"/>
          <w:szCs w:val="24"/>
          <w:lang w:val="ro-RO"/>
        </w:rPr>
        <w:t>şi</w:t>
      </w:r>
      <w:proofErr w:type="spellEnd"/>
      <w:r w:rsidR="000F454D" w:rsidRPr="007F2AE7">
        <w:rPr>
          <w:rFonts w:ascii="Times New Roman" w:hAnsi="Times New Roman"/>
          <w:bCs/>
          <w:sz w:val="24"/>
          <w:szCs w:val="24"/>
          <w:lang w:val="ro-RO"/>
        </w:rPr>
        <w:t xml:space="preserve"> neeligibile sunt </w:t>
      </w:r>
      <w:r w:rsidR="003C6F8D" w:rsidRPr="007F2AE7">
        <w:rPr>
          <w:rFonts w:ascii="Times New Roman" w:hAnsi="Times New Roman"/>
          <w:bCs/>
          <w:sz w:val="24"/>
          <w:szCs w:val="24"/>
          <w:lang w:val="ro-RO"/>
        </w:rPr>
        <w:t xml:space="preserve">cele </w:t>
      </w:r>
      <w:r w:rsidR="000F454D" w:rsidRPr="007F2AE7">
        <w:rPr>
          <w:rFonts w:ascii="Times New Roman" w:hAnsi="Times New Roman"/>
          <w:bCs/>
          <w:sz w:val="24"/>
          <w:szCs w:val="24"/>
          <w:lang w:val="ro-RO"/>
        </w:rPr>
        <w:t>cu</w:t>
      </w:r>
      <w:r w:rsidR="003C6F8D" w:rsidRPr="007F2AE7">
        <w:rPr>
          <w:rFonts w:ascii="Times New Roman" w:hAnsi="Times New Roman"/>
          <w:bCs/>
          <w:sz w:val="24"/>
          <w:szCs w:val="24"/>
          <w:lang w:val="ro-RO"/>
        </w:rPr>
        <w:t xml:space="preserve">prinse în </w:t>
      </w:r>
      <w:r w:rsidR="00233806" w:rsidRPr="007F2AE7">
        <w:rPr>
          <w:rFonts w:ascii="Times New Roman" w:hAnsi="Times New Roman"/>
          <w:b/>
          <w:sz w:val="24"/>
          <w:szCs w:val="24"/>
          <w:u w:val="single"/>
          <w:lang w:val="ro-RO"/>
        </w:rPr>
        <w:t xml:space="preserve">Ordonanța </w:t>
      </w:r>
      <w:r w:rsidR="00640C9E" w:rsidRPr="007F2AE7">
        <w:rPr>
          <w:rFonts w:ascii="Times New Roman" w:hAnsi="Times New Roman"/>
          <w:b/>
          <w:sz w:val="24"/>
          <w:szCs w:val="24"/>
          <w:u w:val="single"/>
          <w:lang w:val="ro-RO"/>
        </w:rPr>
        <w:t>51</w:t>
      </w:r>
      <w:r w:rsidR="003C6F8D" w:rsidRPr="007F2AE7">
        <w:rPr>
          <w:rFonts w:ascii="Times New Roman" w:hAnsi="Times New Roman"/>
          <w:b/>
          <w:sz w:val="24"/>
          <w:szCs w:val="24"/>
          <w:u w:val="single"/>
          <w:lang w:val="ro-RO"/>
        </w:rPr>
        <w:t>/1998, actualizată și modificată</w:t>
      </w:r>
      <w:r w:rsidR="005459E0" w:rsidRPr="007F2AE7">
        <w:rPr>
          <w:rFonts w:ascii="Times New Roman" w:hAnsi="Times New Roman"/>
          <w:b/>
          <w:sz w:val="24"/>
          <w:szCs w:val="24"/>
          <w:u w:val="single"/>
          <w:lang w:val="ro-RO"/>
        </w:rPr>
        <w:t xml:space="preserve"> și Anexa 1, Ghidul privind decontarea cheltuielilor</w:t>
      </w:r>
      <w:r w:rsidR="003C6F8D" w:rsidRPr="007F2AE7">
        <w:rPr>
          <w:rFonts w:ascii="Times New Roman" w:hAnsi="Times New Roman"/>
          <w:b/>
          <w:sz w:val="24"/>
          <w:szCs w:val="24"/>
          <w:u w:val="single"/>
          <w:lang w:val="ro-RO"/>
        </w:rPr>
        <w:t>.</w:t>
      </w:r>
      <w:r w:rsidR="003C6F8D" w:rsidRPr="007F2AE7">
        <w:rPr>
          <w:rFonts w:ascii="Times New Roman" w:hAnsi="Times New Roman"/>
          <w:bCs/>
          <w:sz w:val="24"/>
          <w:szCs w:val="24"/>
          <w:lang w:val="ro-RO"/>
        </w:rPr>
        <w:t xml:space="preserve"> </w:t>
      </w:r>
      <w:r w:rsidR="000F454D" w:rsidRPr="007F2AE7">
        <w:rPr>
          <w:rFonts w:ascii="Times New Roman" w:hAnsi="Times New Roman"/>
          <w:bCs/>
          <w:sz w:val="24"/>
          <w:szCs w:val="24"/>
          <w:lang w:val="ro-RO"/>
        </w:rPr>
        <w:t xml:space="preserve">Beneficiarul are </w:t>
      </w:r>
      <w:r w:rsidR="00D37C7B" w:rsidRPr="007F2AE7">
        <w:rPr>
          <w:rFonts w:ascii="Times New Roman" w:hAnsi="Times New Roman"/>
          <w:bCs/>
          <w:sz w:val="24"/>
          <w:szCs w:val="24"/>
          <w:lang w:val="ro-RO"/>
        </w:rPr>
        <w:t>obligația</w:t>
      </w:r>
      <w:r w:rsidR="000F454D" w:rsidRPr="007F2AE7">
        <w:rPr>
          <w:rFonts w:ascii="Times New Roman" w:hAnsi="Times New Roman"/>
          <w:bCs/>
          <w:sz w:val="24"/>
          <w:szCs w:val="24"/>
          <w:lang w:val="ro-RO"/>
        </w:rPr>
        <w:t xml:space="preserve"> de a respecta </w:t>
      </w:r>
      <w:r w:rsidR="00D37C7B" w:rsidRPr="007F2AE7">
        <w:rPr>
          <w:rFonts w:ascii="Times New Roman" w:hAnsi="Times New Roman"/>
          <w:bCs/>
          <w:sz w:val="24"/>
          <w:szCs w:val="24"/>
          <w:lang w:val="ro-RO"/>
        </w:rPr>
        <w:t>dispozițiile</w:t>
      </w:r>
      <w:r w:rsidR="000F454D" w:rsidRPr="007F2AE7">
        <w:rPr>
          <w:rFonts w:ascii="Times New Roman" w:hAnsi="Times New Roman"/>
          <w:bCs/>
          <w:sz w:val="24"/>
          <w:szCs w:val="24"/>
          <w:lang w:val="ro-RO"/>
        </w:rPr>
        <w:t xml:space="preserve"> referitoare la </w:t>
      </w:r>
      <w:proofErr w:type="spellStart"/>
      <w:r w:rsidR="000F454D" w:rsidRPr="007F2AE7">
        <w:rPr>
          <w:rFonts w:ascii="Times New Roman" w:hAnsi="Times New Roman"/>
          <w:bCs/>
          <w:sz w:val="24"/>
          <w:szCs w:val="24"/>
          <w:lang w:val="ro-RO"/>
        </w:rPr>
        <w:t>achiziţiile</w:t>
      </w:r>
      <w:proofErr w:type="spellEnd"/>
      <w:r w:rsidR="000F454D" w:rsidRPr="007F2AE7">
        <w:rPr>
          <w:rFonts w:ascii="Times New Roman" w:hAnsi="Times New Roman"/>
          <w:bCs/>
          <w:sz w:val="24"/>
          <w:szCs w:val="24"/>
          <w:lang w:val="ro-RO"/>
        </w:rPr>
        <w:t xml:space="preserve"> publice, conform Legii nr. 98/ 2016 privind </w:t>
      </w:r>
      <w:r w:rsidR="00D37C7B" w:rsidRPr="007F2AE7">
        <w:rPr>
          <w:rFonts w:ascii="Times New Roman" w:hAnsi="Times New Roman"/>
          <w:bCs/>
          <w:sz w:val="24"/>
          <w:szCs w:val="24"/>
          <w:lang w:val="ro-RO"/>
        </w:rPr>
        <w:t>achizițiile</w:t>
      </w:r>
      <w:r w:rsidR="000F454D" w:rsidRPr="007F2AE7">
        <w:rPr>
          <w:rFonts w:ascii="Times New Roman" w:hAnsi="Times New Roman"/>
          <w:bCs/>
          <w:sz w:val="24"/>
          <w:szCs w:val="24"/>
          <w:lang w:val="ro-RO"/>
        </w:rPr>
        <w:t xml:space="preserve"> publice</w:t>
      </w:r>
      <w:r w:rsidR="000F454D" w:rsidRPr="007F2AE7">
        <w:rPr>
          <w:rFonts w:ascii="Times New Roman" w:hAnsi="Times New Roman"/>
          <w:sz w:val="24"/>
          <w:szCs w:val="24"/>
          <w:lang w:val="ro-RO"/>
        </w:rPr>
        <w:t>.</w:t>
      </w:r>
    </w:p>
    <w:p w14:paraId="33EBCC04" w14:textId="6B521192" w:rsidR="00B4760C" w:rsidRPr="007F2AE7" w:rsidRDefault="00B4760C"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 xml:space="preserve">Art. </w:t>
      </w:r>
      <w:r w:rsidR="00174A2F" w:rsidRPr="007F2AE7">
        <w:rPr>
          <w:rFonts w:ascii="Times New Roman" w:hAnsi="Times New Roman"/>
          <w:b/>
          <w:bCs/>
          <w:sz w:val="24"/>
          <w:szCs w:val="24"/>
          <w:lang w:val="ro-RO"/>
        </w:rPr>
        <w:t>5</w:t>
      </w:r>
      <w:r w:rsidR="00D7466A" w:rsidRPr="007F2AE7">
        <w:rPr>
          <w:rFonts w:ascii="Times New Roman" w:hAnsi="Times New Roman"/>
          <w:b/>
          <w:bCs/>
          <w:sz w:val="24"/>
          <w:szCs w:val="24"/>
          <w:lang w:val="ro-RO"/>
        </w:rPr>
        <w:t>1</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proofErr w:type="spellStart"/>
      <w:r w:rsidRPr="007F2AE7">
        <w:rPr>
          <w:rFonts w:ascii="Times New Roman" w:hAnsi="Times New Roman"/>
          <w:bCs/>
          <w:sz w:val="24"/>
          <w:szCs w:val="24"/>
          <w:lang w:val="ro-RO"/>
        </w:rPr>
        <w:t>Finanţările</w:t>
      </w:r>
      <w:proofErr w:type="spellEnd"/>
      <w:r w:rsidRPr="007F2AE7">
        <w:rPr>
          <w:rFonts w:ascii="Times New Roman" w:hAnsi="Times New Roman"/>
          <w:bCs/>
          <w:sz w:val="24"/>
          <w:szCs w:val="24"/>
          <w:lang w:val="ro-RO"/>
        </w:rPr>
        <w:t xml:space="preserve"> nerambursabile se acordă în </w:t>
      </w:r>
      <w:proofErr w:type="spellStart"/>
      <w:r w:rsidRPr="007F2AE7">
        <w:rPr>
          <w:rFonts w:ascii="Times New Roman" w:hAnsi="Times New Roman"/>
          <w:bCs/>
          <w:sz w:val="24"/>
          <w:szCs w:val="24"/>
          <w:lang w:val="ro-RO"/>
        </w:rPr>
        <w:t>tranşe</w:t>
      </w:r>
      <w:proofErr w:type="spellEnd"/>
      <w:r w:rsidRPr="007F2AE7">
        <w:rPr>
          <w:rFonts w:ascii="Times New Roman" w:hAnsi="Times New Roman"/>
          <w:bCs/>
          <w:sz w:val="24"/>
          <w:szCs w:val="24"/>
          <w:lang w:val="ro-RO"/>
        </w:rPr>
        <w:t xml:space="preserve">, prin virament bancar, din bugetul </w:t>
      </w:r>
      <w:proofErr w:type="spellStart"/>
      <w:r w:rsidRPr="007F2AE7">
        <w:rPr>
          <w:rFonts w:ascii="Times New Roman" w:hAnsi="Times New Roman"/>
          <w:bCs/>
          <w:sz w:val="24"/>
          <w:szCs w:val="24"/>
          <w:lang w:val="ro-RO"/>
        </w:rPr>
        <w:t>autorităţii</w:t>
      </w:r>
      <w:proofErr w:type="spellEnd"/>
      <w:r w:rsidRPr="007F2AE7">
        <w:rPr>
          <w:rFonts w:ascii="Times New Roman" w:hAnsi="Times New Roman"/>
          <w:bCs/>
          <w:sz w:val="24"/>
          <w:szCs w:val="24"/>
          <w:lang w:val="ro-RO"/>
        </w:rPr>
        <w:t xml:space="preserve"> </w:t>
      </w:r>
      <w:proofErr w:type="spellStart"/>
      <w:r w:rsidRPr="007F2AE7">
        <w:rPr>
          <w:rFonts w:ascii="Times New Roman" w:hAnsi="Times New Roman"/>
          <w:bCs/>
          <w:sz w:val="24"/>
          <w:szCs w:val="24"/>
          <w:lang w:val="ro-RO"/>
        </w:rPr>
        <w:t>finanţatoare</w:t>
      </w:r>
      <w:proofErr w:type="spellEnd"/>
      <w:r w:rsidRPr="007F2AE7">
        <w:rPr>
          <w:rFonts w:ascii="Times New Roman" w:hAnsi="Times New Roman"/>
          <w:bCs/>
          <w:sz w:val="24"/>
          <w:szCs w:val="24"/>
          <w:lang w:val="ro-RO"/>
        </w:rPr>
        <w:t xml:space="preserve"> în contul beneficiarului, pe baza cererii de plată emise de acesta pentru fiecare </w:t>
      </w:r>
      <w:proofErr w:type="spellStart"/>
      <w:r w:rsidRPr="007F2AE7">
        <w:rPr>
          <w:rFonts w:ascii="Times New Roman" w:hAnsi="Times New Roman"/>
          <w:bCs/>
          <w:sz w:val="24"/>
          <w:szCs w:val="24"/>
          <w:lang w:val="ro-RO"/>
        </w:rPr>
        <w:t>tranşă</w:t>
      </w:r>
      <w:proofErr w:type="spellEnd"/>
      <w:r w:rsidR="00A60EE8" w:rsidRPr="007F2AE7">
        <w:rPr>
          <w:rFonts w:ascii="Times New Roman" w:hAnsi="Times New Roman"/>
          <w:bCs/>
          <w:sz w:val="24"/>
          <w:szCs w:val="24"/>
          <w:lang w:val="ro-RO"/>
        </w:rPr>
        <w:t xml:space="preserve"> (factură electronică emisă aferentă tranșei respective)</w:t>
      </w:r>
      <w:r w:rsidRPr="007F2AE7">
        <w:rPr>
          <w:rFonts w:ascii="Times New Roman" w:hAnsi="Times New Roman"/>
          <w:bCs/>
          <w:sz w:val="24"/>
          <w:szCs w:val="24"/>
          <w:lang w:val="ro-RO"/>
        </w:rPr>
        <w:t>.</w:t>
      </w:r>
    </w:p>
    <w:p w14:paraId="622B1DF1" w14:textId="2CC83669" w:rsidR="008E6262" w:rsidRPr="007F2AE7" w:rsidRDefault="00B4760C" w:rsidP="00F337D4">
      <w:pPr>
        <w:spacing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174A2F" w:rsidRPr="007F2AE7">
        <w:rPr>
          <w:rFonts w:ascii="Times New Roman" w:hAnsi="Times New Roman"/>
          <w:b/>
          <w:bCs/>
          <w:sz w:val="24"/>
          <w:szCs w:val="24"/>
          <w:lang w:val="ro-RO"/>
        </w:rPr>
        <w:t>5</w:t>
      </w:r>
      <w:r w:rsidR="00D7466A" w:rsidRPr="007F2AE7">
        <w:rPr>
          <w:rFonts w:ascii="Times New Roman" w:hAnsi="Times New Roman"/>
          <w:b/>
          <w:bCs/>
          <w:sz w:val="24"/>
          <w:szCs w:val="24"/>
          <w:lang w:val="ro-RO"/>
        </w:rPr>
        <w:t>2</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p>
    <w:p w14:paraId="6F5FB23C" w14:textId="0B4C3DFA" w:rsidR="00B4760C" w:rsidRPr="007F2AE7" w:rsidRDefault="008E6262"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 xml:space="preserve">1) </w:t>
      </w:r>
      <w:r w:rsidR="00B4760C" w:rsidRPr="007F2AE7">
        <w:rPr>
          <w:rFonts w:ascii="Times New Roman" w:hAnsi="Times New Roman"/>
          <w:bCs/>
          <w:sz w:val="24"/>
          <w:szCs w:val="24"/>
          <w:lang w:val="ro-RO"/>
        </w:rPr>
        <w:t xml:space="preserve">Autoritatea </w:t>
      </w:r>
      <w:proofErr w:type="spellStart"/>
      <w:r w:rsidR="00B4760C" w:rsidRPr="007F2AE7">
        <w:rPr>
          <w:rFonts w:ascii="Times New Roman" w:hAnsi="Times New Roman"/>
          <w:bCs/>
          <w:sz w:val="24"/>
          <w:szCs w:val="24"/>
          <w:lang w:val="ro-RO"/>
        </w:rPr>
        <w:t>finanţatoare</w:t>
      </w:r>
      <w:proofErr w:type="spellEnd"/>
      <w:r w:rsidR="00B4760C" w:rsidRPr="007F2AE7">
        <w:rPr>
          <w:rFonts w:ascii="Times New Roman" w:hAnsi="Times New Roman"/>
          <w:bCs/>
          <w:sz w:val="24"/>
          <w:szCs w:val="24"/>
          <w:lang w:val="ro-RO"/>
        </w:rPr>
        <w:t xml:space="preserve"> </w:t>
      </w:r>
      <w:proofErr w:type="spellStart"/>
      <w:r w:rsidR="00B4760C" w:rsidRPr="007F2AE7">
        <w:rPr>
          <w:rFonts w:ascii="Times New Roman" w:hAnsi="Times New Roman"/>
          <w:bCs/>
          <w:sz w:val="24"/>
          <w:szCs w:val="24"/>
          <w:lang w:val="ro-RO"/>
        </w:rPr>
        <w:t>şi</w:t>
      </w:r>
      <w:proofErr w:type="spellEnd"/>
      <w:r w:rsidR="00B4760C" w:rsidRPr="007F2AE7">
        <w:rPr>
          <w:rFonts w:ascii="Times New Roman" w:hAnsi="Times New Roman"/>
          <w:bCs/>
          <w:sz w:val="24"/>
          <w:szCs w:val="24"/>
          <w:lang w:val="ro-RO"/>
        </w:rPr>
        <w:t xml:space="preserve"> beneficiarul pot stabili în contractul de </w:t>
      </w:r>
      <w:proofErr w:type="spellStart"/>
      <w:r w:rsidR="00B4760C" w:rsidRPr="007F2AE7">
        <w:rPr>
          <w:rFonts w:ascii="Times New Roman" w:hAnsi="Times New Roman"/>
          <w:bCs/>
          <w:sz w:val="24"/>
          <w:szCs w:val="24"/>
          <w:lang w:val="ro-RO"/>
        </w:rPr>
        <w:t>finanţare</w:t>
      </w:r>
      <w:proofErr w:type="spellEnd"/>
      <w:r w:rsidR="00B4760C" w:rsidRPr="007F2AE7">
        <w:rPr>
          <w:rFonts w:ascii="Times New Roman" w:hAnsi="Times New Roman"/>
          <w:bCs/>
          <w:sz w:val="24"/>
          <w:szCs w:val="24"/>
          <w:lang w:val="ro-RO"/>
        </w:rPr>
        <w:t xml:space="preserve"> nerambursabilă ca </w:t>
      </w:r>
      <w:proofErr w:type="spellStart"/>
      <w:r w:rsidR="00B4760C" w:rsidRPr="007F2AE7">
        <w:rPr>
          <w:rFonts w:ascii="Times New Roman" w:hAnsi="Times New Roman"/>
          <w:bCs/>
          <w:sz w:val="24"/>
          <w:szCs w:val="24"/>
          <w:lang w:val="ro-RO"/>
        </w:rPr>
        <w:t>plăţile</w:t>
      </w:r>
      <w:proofErr w:type="spellEnd"/>
      <w:r w:rsidR="00B4760C" w:rsidRPr="007F2AE7">
        <w:rPr>
          <w:rFonts w:ascii="Times New Roman" w:hAnsi="Times New Roman"/>
          <w:bCs/>
          <w:sz w:val="24"/>
          <w:szCs w:val="24"/>
          <w:lang w:val="ro-RO"/>
        </w:rPr>
        <w:t xml:space="preserve"> către beneficiar să se facă în </w:t>
      </w:r>
      <w:r w:rsidR="00623E4B" w:rsidRPr="007F2AE7">
        <w:rPr>
          <w:rFonts w:ascii="Times New Roman" w:hAnsi="Times New Roman"/>
          <w:bCs/>
          <w:sz w:val="24"/>
          <w:szCs w:val="24"/>
          <w:lang w:val="ro-RO"/>
        </w:rPr>
        <w:t>una, două sau trei tranșe</w:t>
      </w:r>
      <w:r w:rsidR="00B4760C" w:rsidRPr="007F2AE7">
        <w:rPr>
          <w:rFonts w:ascii="Times New Roman" w:hAnsi="Times New Roman"/>
          <w:bCs/>
          <w:sz w:val="24"/>
          <w:szCs w:val="24"/>
          <w:lang w:val="ro-RO"/>
        </w:rPr>
        <w:t xml:space="preserve">, în raport cu faza proiectului </w:t>
      </w:r>
      <w:proofErr w:type="spellStart"/>
      <w:r w:rsidR="00B4760C" w:rsidRPr="007F2AE7">
        <w:rPr>
          <w:rFonts w:ascii="Times New Roman" w:hAnsi="Times New Roman"/>
          <w:bCs/>
          <w:sz w:val="24"/>
          <w:szCs w:val="24"/>
          <w:lang w:val="ro-RO"/>
        </w:rPr>
        <w:t>şi</w:t>
      </w:r>
      <w:proofErr w:type="spellEnd"/>
      <w:r w:rsidR="00B4760C" w:rsidRPr="007F2AE7">
        <w:rPr>
          <w:rFonts w:ascii="Times New Roman" w:hAnsi="Times New Roman"/>
          <w:bCs/>
          <w:sz w:val="24"/>
          <w:szCs w:val="24"/>
          <w:lang w:val="ro-RO"/>
        </w:rPr>
        <w:t xml:space="preserve"> cheltuielile aferente, în </w:t>
      </w:r>
      <w:proofErr w:type="spellStart"/>
      <w:r w:rsidR="00B4760C" w:rsidRPr="007F2AE7">
        <w:rPr>
          <w:rFonts w:ascii="Times New Roman" w:hAnsi="Times New Roman"/>
          <w:bCs/>
          <w:sz w:val="24"/>
          <w:szCs w:val="24"/>
          <w:lang w:val="ro-RO"/>
        </w:rPr>
        <w:t>funcţie</w:t>
      </w:r>
      <w:proofErr w:type="spellEnd"/>
      <w:r w:rsidR="00B4760C" w:rsidRPr="007F2AE7">
        <w:rPr>
          <w:rFonts w:ascii="Times New Roman" w:hAnsi="Times New Roman"/>
          <w:bCs/>
          <w:sz w:val="24"/>
          <w:szCs w:val="24"/>
          <w:lang w:val="ro-RO"/>
        </w:rPr>
        <w:t xml:space="preserve"> de evaluarea posibilelor riscuri financiare, durata </w:t>
      </w:r>
      <w:proofErr w:type="spellStart"/>
      <w:r w:rsidR="00B4760C" w:rsidRPr="007F2AE7">
        <w:rPr>
          <w:rFonts w:ascii="Times New Roman" w:hAnsi="Times New Roman"/>
          <w:bCs/>
          <w:sz w:val="24"/>
          <w:szCs w:val="24"/>
          <w:lang w:val="ro-RO"/>
        </w:rPr>
        <w:t>şi</w:t>
      </w:r>
      <w:proofErr w:type="spellEnd"/>
      <w:r w:rsidR="00B4760C" w:rsidRPr="007F2AE7">
        <w:rPr>
          <w:rFonts w:ascii="Times New Roman" w:hAnsi="Times New Roman"/>
          <w:bCs/>
          <w:sz w:val="24"/>
          <w:szCs w:val="24"/>
          <w:lang w:val="ro-RO"/>
        </w:rPr>
        <w:t xml:space="preserve"> </w:t>
      </w:r>
      <w:r w:rsidR="00D37C7B" w:rsidRPr="007F2AE7">
        <w:rPr>
          <w:rFonts w:ascii="Times New Roman" w:hAnsi="Times New Roman"/>
          <w:bCs/>
          <w:sz w:val="24"/>
          <w:szCs w:val="24"/>
          <w:lang w:val="ro-RO"/>
        </w:rPr>
        <w:t>evoluția</w:t>
      </w:r>
      <w:r w:rsidR="00B4760C" w:rsidRPr="007F2AE7">
        <w:rPr>
          <w:rFonts w:ascii="Times New Roman" w:hAnsi="Times New Roman"/>
          <w:bCs/>
          <w:sz w:val="24"/>
          <w:szCs w:val="24"/>
          <w:lang w:val="ro-RO"/>
        </w:rPr>
        <w:t xml:space="preserve"> în timp a </w:t>
      </w:r>
      <w:proofErr w:type="spellStart"/>
      <w:r w:rsidR="00B4760C" w:rsidRPr="007F2AE7">
        <w:rPr>
          <w:rFonts w:ascii="Times New Roman" w:hAnsi="Times New Roman"/>
          <w:bCs/>
          <w:sz w:val="24"/>
          <w:szCs w:val="24"/>
          <w:lang w:val="ro-RO"/>
        </w:rPr>
        <w:t>activităţii</w:t>
      </w:r>
      <w:proofErr w:type="spellEnd"/>
      <w:r w:rsidR="00B4760C" w:rsidRPr="007F2AE7">
        <w:rPr>
          <w:rFonts w:ascii="Times New Roman" w:hAnsi="Times New Roman"/>
          <w:bCs/>
          <w:sz w:val="24"/>
          <w:szCs w:val="24"/>
          <w:lang w:val="ro-RO"/>
        </w:rPr>
        <w:t xml:space="preserve"> </w:t>
      </w:r>
      <w:r w:rsidR="00D37C7B" w:rsidRPr="007F2AE7">
        <w:rPr>
          <w:rFonts w:ascii="Times New Roman" w:hAnsi="Times New Roman"/>
          <w:bCs/>
          <w:sz w:val="24"/>
          <w:szCs w:val="24"/>
          <w:lang w:val="ro-RO"/>
        </w:rPr>
        <w:t>finanțate</w:t>
      </w:r>
      <w:r w:rsidR="00B4760C" w:rsidRPr="007F2AE7">
        <w:rPr>
          <w:rFonts w:ascii="Times New Roman" w:hAnsi="Times New Roman"/>
          <w:bCs/>
          <w:sz w:val="24"/>
          <w:szCs w:val="24"/>
          <w:lang w:val="ro-RO"/>
        </w:rPr>
        <w:t xml:space="preserve"> ori de costurile interne de organizare </w:t>
      </w:r>
      <w:proofErr w:type="spellStart"/>
      <w:r w:rsidR="00B4760C" w:rsidRPr="007F2AE7">
        <w:rPr>
          <w:rFonts w:ascii="Times New Roman" w:hAnsi="Times New Roman"/>
          <w:bCs/>
          <w:sz w:val="24"/>
          <w:szCs w:val="24"/>
          <w:lang w:val="ro-RO"/>
        </w:rPr>
        <w:t>şi</w:t>
      </w:r>
      <w:proofErr w:type="spellEnd"/>
      <w:r w:rsidR="00B4760C" w:rsidRPr="007F2AE7">
        <w:rPr>
          <w:rFonts w:ascii="Times New Roman" w:hAnsi="Times New Roman"/>
          <w:bCs/>
          <w:sz w:val="24"/>
          <w:szCs w:val="24"/>
          <w:lang w:val="ro-RO"/>
        </w:rPr>
        <w:t xml:space="preserve"> </w:t>
      </w:r>
      <w:proofErr w:type="spellStart"/>
      <w:r w:rsidR="00B4760C" w:rsidRPr="007F2AE7">
        <w:rPr>
          <w:rFonts w:ascii="Times New Roman" w:hAnsi="Times New Roman"/>
          <w:bCs/>
          <w:sz w:val="24"/>
          <w:szCs w:val="24"/>
          <w:lang w:val="ro-RO"/>
        </w:rPr>
        <w:t>funcţionare</w:t>
      </w:r>
      <w:proofErr w:type="spellEnd"/>
      <w:r w:rsidR="00B4760C" w:rsidRPr="007F2AE7">
        <w:rPr>
          <w:rFonts w:ascii="Times New Roman" w:hAnsi="Times New Roman"/>
          <w:bCs/>
          <w:sz w:val="24"/>
          <w:szCs w:val="24"/>
          <w:lang w:val="ro-RO"/>
        </w:rPr>
        <w:t xml:space="preserve"> ale beneficiarului.</w:t>
      </w:r>
    </w:p>
    <w:p w14:paraId="33C98B23" w14:textId="17FA763C" w:rsidR="001363E4" w:rsidRPr="007F2AE7" w:rsidRDefault="008E6262"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2)</w:t>
      </w:r>
      <w:r w:rsidR="001363E4" w:rsidRPr="007F2AE7">
        <w:rPr>
          <w:rFonts w:ascii="Times New Roman" w:hAnsi="Times New Roman"/>
          <w:bCs/>
          <w:sz w:val="24"/>
          <w:szCs w:val="24"/>
          <w:lang w:val="ro-RO"/>
        </w:rPr>
        <w:t xml:space="preserve"> Cuantumul și eșalonarea tranșelor se fac în baza unui grafic de finanțare, în funcție de etapele de realizare, raportate la costurile organizatorice și/sau durata și evoluția în timp a activităților cuprinse în </w:t>
      </w:r>
      <w:r w:rsidR="00282F79" w:rsidRPr="007F2AE7">
        <w:rPr>
          <w:rFonts w:ascii="Times New Roman" w:hAnsi="Times New Roman"/>
          <w:bCs/>
          <w:sz w:val="24"/>
          <w:szCs w:val="24"/>
          <w:lang w:val="ro-RO"/>
        </w:rPr>
        <w:t xml:space="preserve">proiectul </w:t>
      </w:r>
      <w:r w:rsidR="001363E4" w:rsidRPr="007F2AE7">
        <w:rPr>
          <w:rFonts w:ascii="Times New Roman" w:hAnsi="Times New Roman"/>
          <w:bCs/>
          <w:sz w:val="24"/>
          <w:szCs w:val="24"/>
          <w:lang w:val="ro-RO"/>
        </w:rPr>
        <w:t xml:space="preserve">cultural evaluat și se prevăd în contractul de finanțare. </w:t>
      </w:r>
    </w:p>
    <w:p w14:paraId="7A532A17" w14:textId="22F38D03" w:rsidR="001363E4" w:rsidRPr="007F2AE7" w:rsidRDefault="008E6262"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3)</w:t>
      </w:r>
      <w:r w:rsidR="001363E4" w:rsidRPr="007F2AE7">
        <w:rPr>
          <w:rFonts w:ascii="Times New Roman" w:hAnsi="Times New Roman"/>
          <w:bCs/>
          <w:sz w:val="24"/>
          <w:szCs w:val="24"/>
          <w:lang w:val="ro-RO"/>
        </w:rPr>
        <w:t xml:space="preserve"> Prima tranșă se acordă la </w:t>
      </w:r>
      <w:r w:rsidR="00D00CEC" w:rsidRPr="007F2AE7">
        <w:rPr>
          <w:rFonts w:ascii="Times New Roman" w:hAnsi="Times New Roman"/>
          <w:bCs/>
          <w:sz w:val="24"/>
          <w:szCs w:val="24"/>
          <w:lang w:val="ro-RO"/>
        </w:rPr>
        <w:t xml:space="preserve">cererea beneficiarului, după </w:t>
      </w:r>
      <w:r w:rsidR="001363E4" w:rsidRPr="007F2AE7">
        <w:rPr>
          <w:rFonts w:ascii="Times New Roman" w:hAnsi="Times New Roman"/>
          <w:bCs/>
          <w:sz w:val="24"/>
          <w:szCs w:val="24"/>
          <w:lang w:val="ro-RO"/>
        </w:rPr>
        <w:t xml:space="preserve">semnarea contractului de finanțare. </w:t>
      </w:r>
    </w:p>
    <w:p w14:paraId="56994ECA" w14:textId="31F6F397" w:rsidR="00623E4B" w:rsidRPr="007F2AE7" w:rsidRDefault="00623E4B"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4) Pentru proiectele cu valoarea finanțării egală sau mai mică de 15 000 lei, finanțarea va fi acordată într-o singură tranșă, respectiv tranșă finală.</w:t>
      </w:r>
    </w:p>
    <w:p w14:paraId="3A55C3A4" w14:textId="73815636" w:rsidR="00B4760C" w:rsidRPr="007F2AE7" w:rsidRDefault="00B4760C"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t xml:space="preserve">Art. </w:t>
      </w:r>
      <w:r w:rsidR="00174A2F" w:rsidRPr="007F2AE7">
        <w:rPr>
          <w:rFonts w:ascii="Times New Roman" w:hAnsi="Times New Roman"/>
          <w:b/>
          <w:bCs/>
          <w:sz w:val="24"/>
          <w:szCs w:val="24"/>
          <w:lang w:val="ro-RO"/>
        </w:rPr>
        <w:t>5</w:t>
      </w:r>
      <w:r w:rsidR="00D7466A" w:rsidRPr="007F2AE7">
        <w:rPr>
          <w:rFonts w:ascii="Times New Roman" w:hAnsi="Times New Roman"/>
          <w:b/>
          <w:bCs/>
          <w:sz w:val="24"/>
          <w:szCs w:val="24"/>
          <w:lang w:val="ro-RO"/>
        </w:rPr>
        <w:t>3</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proofErr w:type="spellStart"/>
      <w:r w:rsidRPr="007F2AE7">
        <w:rPr>
          <w:rFonts w:ascii="Times New Roman" w:hAnsi="Times New Roman"/>
          <w:bCs/>
          <w:sz w:val="24"/>
          <w:szCs w:val="24"/>
          <w:lang w:val="ro-RO"/>
        </w:rPr>
        <w:t>Finanţarea</w:t>
      </w:r>
      <w:proofErr w:type="spellEnd"/>
      <w:r w:rsidRPr="007F2AE7">
        <w:rPr>
          <w:rFonts w:ascii="Times New Roman" w:hAnsi="Times New Roman"/>
          <w:bCs/>
          <w:sz w:val="24"/>
          <w:szCs w:val="24"/>
          <w:lang w:val="ro-RO"/>
        </w:rPr>
        <w:t xml:space="preserve"> pentru o </w:t>
      </w:r>
      <w:proofErr w:type="spellStart"/>
      <w:r w:rsidRPr="007F2AE7">
        <w:rPr>
          <w:rFonts w:ascii="Times New Roman" w:hAnsi="Times New Roman"/>
          <w:bCs/>
          <w:sz w:val="24"/>
          <w:szCs w:val="24"/>
          <w:lang w:val="ro-RO"/>
        </w:rPr>
        <w:t>tranşă</w:t>
      </w:r>
      <w:proofErr w:type="spellEnd"/>
      <w:r w:rsidRPr="007F2AE7">
        <w:rPr>
          <w:rFonts w:ascii="Times New Roman" w:hAnsi="Times New Roman"/>
          <w:bCs/>
          <w:sz w:val="24"/>
          <w:szCs w:val="24"/>
          <w:lang w:val="ro-RO"/>
        </w:rPr>
        <w:t xml:space="preserve"> aferentă unei etape următoare a proiectului se acordă numai după justificarea utilizării </w:t>
      </w:r>
      <w:proofErr w:type="spellStart"/>
      <w:r w:rsidRPr="007F2AE7">
        <w:rPr>
          <w:rFonts w:ascii="Times New Roman" w:hAnsi="Times New Roman"/>
          <w:bCs/>
          <w:sz w:val="24"/>
          <w:szCs w:val="24"/>
          <w:lang w:val="ro-RO"/>
        </w:rPr>
        <w:t>tranşei</w:t>
      </w:r>
      <w:proofErr w:type="spellEnd"/>
      <w:r w:rsidRPr="007F2AE7">
        <w:rPr>
          <w:rFonts w:ascii="Times New Roman" w:hAnsi="Times New Roman"/>
          <w:bCs/>
          <w:sz w:val="24"/>
          <w:szCs w:val="24"/>
          <w:lang w:val="ro-RO"/>
        </w:rPr>
        <w:t xml:space="preserve"> anterioare prin depunerea rapoartelor intermediare </w:t>
      </w:r>
      <w:proofErr w:type="spellStart"/>
      <w:r w:rsidRPr="007F2AE7">
        <w:rPr>
          <w:rFonts w:ascii="Times New Roman" w:hAnsi="Times New Roman"/>
          <w:bCs/>
          <w:sz w:val="24"/>
          <w:szCs w:val="24"/>
          <w:lang w:val="ro-RO"/>
        </w:rPr>
        <w:t>şi</w:t>
      </w:r>
      <w:proofErr w:type="spellEnd"/>
      <w:r w:rsidRPr="007F2AE7">
        <w:rPr>
          <w:rFonts w:ascii="Times New Roman" w:hAnsi="Times New Roman"/>
          <w:bCs/>
          <w:sz w:val="24"/>
          <w:szCs w:val="24"/>
          <w:lang w:val="ro-RO"/>
        </w:rPr>
        <w:t xml:space="preserve"> a documentelor justificative.</w:t>
      </w:r>
    </w:p>
    <w:p w14:paraId="3475C042" w14:textId="67E026C4" w:rsidR="00D874B2" w:rsidRPr="007F2AE7" w:rsidRDefault="002A54E8" w:rsidP="00F337D4">
      <w:pPr>
        <w:spacing w:line="360" w:lineRule="auto"/>
        <w:jc w:val="both"/>
        <w:rPr>
          <w:rFonts w:ascii="Times New Roman" w:hAnsi="Times New Roman"/>
          <w:bCs/>
          <w:sz w:val="24"/>
          <w:szCs w:val="24"/>
          <w:lang w:val="ro-RO"/>
        </w:rPr>
      </w:pPr>
      <w:r w:rsidRPr="007F2AE7">
        <w:rPr>
          <w:rFonts w:ascii="Times New Roman" w:hAnsi="Times New Roman"/>
          <w:b/>
          <w:bCs/>
          <w:sz w:val="24"/>
          <w:szCs w:val="24"/>
          <w:lang w:val="ro-RO"/>
        </w:rPr>
        <w:lastRenderedPageBreak/>
        <w:t xml:space="preserve">Art. </w:t>
      </w:r>
      <w:r w:rsidR="00D7466A" w:rsidRPr="007F2AE7">
        <w:rPr>
          <w:rFonts w:ascii="Times New Roman" w:hAnsi="Times New Roman"/>
          <w:b/>
          <w:bCs/>
          <w:sz w:val="24"/>
          <w:szCs w:val="24"/>
          <w:lang w:val="ro-RO"/>
        </w:rPr>
        <w:t>54</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Pr="007F2AE7">
        <w:rPr>
          <w:rFonts w:ascii="Times New Roman" w:hAnsi="Times New Roman"/>
          <w:bCs/>
          <w:sz w:val="24"/>
          <w:szCs w:val="24"/>
          <w:lang w:val="ro-RO"/>
        </w:rPr>
        <w:t xml:space="preserve">Justificarea fiecărei tranșe acordate în baza unui contract de finanțare nerambursabilă se acceptă numai în măsura în care cheltuielile sunt eligibile și au fost efectuate în perioada </w:t>
      </w:r>
      <w:r w:rsidR="00D874B2" w:rsidRPr="007F2AE7">
        <w:rPr>
          <w:rFonts w:ascii="Times New Roman" w:hAnsi="Times New Roman"/>
          <w:bCs/>
          <w:sz w:val="24"/>
          <w:szCs w:val="24"/>
          <w:lang w:val="ro-RO"/>
        </w:rPr>
        <w:t>implementării proiectului cultural</w:t>
      </w:r>
      <w:r w:rsidRPr="007F2AE7">
        <w:rPr>
          <w:rFonts w:ascii="Times New Roman" w:hAnsi="Times New Roman"/>
          <w:bCs/>
          <w:sz w:val="24"/>
          <w:szCs w:val="24"/>
          <w:lang w:val="ro-RO"/>
        </w:rPr>
        <w:t>.</w:t>
      </w:r>
    </w:p>
    <w:p w14:paraId="08582DE6" w14:textId="37127BDF" w:rsidR="00B4760C" w:rsidRPr="007F2AE7" w:rsidRDefault="00001DC4" w:rsidP="00105AAE">
      <w:pPr>
        <w:spacing w:line="360" w:lineRule="auto"/>
        <w:jc w:val="both"/>
        <w:rPr>
          <w:rFonts w:ascii="Times New Roman" w:hAnsi="Times New Roman"/>
          <w:b/>
          <w:bCs/>
          <w:color w:val="C45911" w:themeColor="accent2" w:themeShade="BF"/>
          <w:sz w:val="24"/>
          <w:szCs w:val="24"/>
          <w:u w:val="single"/>
          <w:lang w:val="ro-RO"/>
        </w:rPr>
      </w:pPr>
      <w:r w:rsidRPr="007F2AE7">
        <w:rPr>
          <w:rFonts w:ascii="Times New Roman" w:hAnsi="Times New Roman"/>
          <w:b/>
          <w:bCs/>
          <w:color w:val="C45911" w:themeColor="accent2" w:themeShade="BF"/>
          <w:sz w:val="24"/>
          <w:szCs w:val="24"/>
          <w:u w:val="single"/>
          <w:lang w:val="ro-RO"/>
        </w:rPr>
        <w:t xml:space="preserve">Adaptarea ofertei culturale înainte de semnarea Contractului de </w:t>
      </w:r>
      <w:proofErr w:type="spellStart"/>
      <w:r w:rsidRPr="007F2AE7">
        <w:rPr>
          <w:rFonts w:ascii="Times New Roman" w:hAnsi="Times New Roman"/>
          <w:b/>
          <w:bCs/>
          <w:color w:val="C45911" w:themeColor="accent2" w:themeShade="BF"/>
          <w:sz w:val="24"/>
          <w:szCs w:val="24"/>
          <w:u w:val="single"/>
          <w:lang w:val="ro-RO"/>
        </w:rPr>
        <w:t>finanţare</w:t>
      </w:r>
      <w:proofErr w:type="spellEnd"/>
      <w:r w:rsidRPr="007F2AE7">
        <w:rPr>
          <w:rFonts w:ascii="Times New Roman" w:hAnsi="Times New Roman"/>
          <w:b/>
          <w:bCs/>
          <w:color w:val="C45911" w:themeColor="accent2" w:themeShade="BF"/>
          <w:sz w:val="24"/>
          <w:szCs w:val="24"/>
          <w:u w:val="single"/>
          <w:lang w:val="ro-RO"/>
        </w:rPr>
        <w:t xml:space="preserve">, în cazul în care valoarea </w:t>
      </w:r>
      <w:proofErr w:type="spellStart"/>
      <w:r w:rsidRPr="007F2AE7">
        <w:rPr>
          <w:rFonts w:ascii="Times New Roman" w:hAnsi="Times New Roman"/>
          <w:b/>
          <w:bCs/>
          <w:color w:val="C45911" w:themeColor="accent2" w:themeShade="BF"/>
          <w:sz w:val="24"/>
          <w:szCs w:val="24"/>
          <w:u w:val="single"/>
          <w:lang w:val="ro-RO"/>
        </w:rPr>
        <w:t>finanţării</w:t>
      </w:r>
      <w:proofErr w:type="spellEnd"/>
      <w:r w:rsidRPr="007F2AE7">
        <w:rPr>
          <w:rFonts w:ascii="Times New Roman" w:hAnsi="Times New Roman"/>
          <w:b/>
          <w:bCs/>
          <w:color w:val="C45911" w:themeColor="accent2" w:themeShade="BF"/>
          <w:sz w:val="24"/>
          <w:szCs w:val="24"/>
          <w:u w:val="single"/>
          <w:lang w:val="ro-RO"/>
        </w:rPr>
        <w:t xml:space="preserve"> alocate este mai mică decât valoarea solicitată. </w:t>
      </w:r>
      <w:r w:rsidR="00D874B2" w:rsidRPr="007F2AE7">
        <w:rPr>
          <w:rFonts w:ascii="Times New Roman" w:hAnsi="Times New Roman"/>
          <w:b/>
          <w:bCs/>
          <w:color w:val="C45911" w:themeColor="accent2" w:themeShade="BF"/>
          <w:sz w:val="24"/>
          <w:szCs w:val="24"/>
          <w:u w:val="single"/>
          <w:lang w:val="ro-RO"/>
        </w:rPr>
        <w:t xml:space="preserve"> </w:t>
      </w:r>
    </w:p>
    <w:p w14:paraId="28A5EB59" w14:textId="23629D1C" w:rsidR="00AB758D" w:rsidRPr="007F2AE7" w:rsidRDefault="00001DC4" w:rsidP="00F337D4">
      <w:pPr>
        <w:spacing w:line="360" w:lineRule="auto"/>
        <w:jc w:val="both"/>
        <w:rPr>
          <w:rFonts w:ascii="Times New Roman" w:hAnsi="Times New Roman"/>
          <w:b/>
          <w:bCs/>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55</w:t>
      </w:r>
      <w:r w:rsidRPr="007F2AE7">
        <w:rPr>
          <w:rFonts w:ascii="Times New Roman" w:hAnsi="Times New Roman"/>
          <w:b/>
          <w:bCs/>
          <w:sz w:val="24"/>
          <w:szCs w:val="24"/>
          <w:lang w:val="ro-RO"/>
        </w:rPr>
        <w:t xml:space="preserve">. </w:t>
      </w:r>
    </w:p>
    <w:p w14:paraId="374C366E" w14:textId="62604A61" w:rsidR="00AB758D" w:rsidRPr="007F2AE7" w:rsidRDefault="00BA443B"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1)</w:t>
      </w:r>
      <w:r w:rsidR="00AB758D" w:rsidRPr="007F2AE7">
        <w:rPr>
          <w:rFonts w:ascii="Times New Roman" w:hAnsi="Times New Roman"/>
          <w:bCs/>
          <w:sz w:val="24"/>
          <w:szCs w:val="24"/>
          <w:lang w:val="ro-RO"/>
        </w:rPr>
        <w:t xml:space="preserve"> Adaptarea bugetului </w:t>
      </w:r>
      <w:r w:rsidR="00D32278" w:rsidRPr="007F2AE7">
        <w:rPr>
          <w:rFonts w:ascii="Times New Roman" w:hAnsi="Times New Roman"/>
          <w:bCs/>
          <w:sz w:val="24"/>
          <w:szCs w:val="24"/>
          <w:lang w:val="ro-RO"/>
        </w:rPr>
        <w:t>proiectului</w:t>
      </w:r>
      <w:r w:rsidR="00AB758D" w:rsidRPr="007F2AE7">
        <w:rPr>
          <w:rFonts w:ascii="Times New Roman" w:hAnsi="Times New Roman"/>
          <w:bCs/>
          <w:sz w:val="24"/>
          <w:szCs w:val="24"/>
          <w:lang w:val="ro-RO"/>
        </w:rPr>
        <w:t xml:space="preserve"> cultural </w:t>
      </w:r>
      <w:r w:rsidRPr="007F2AE7">
        <w:rPr>
          <w:rFonts w:ascii="Times New Roman" w:hAnsi="Times New Roman"/>
          <w:bCs/>
          <w:sz w:val="24"/>
          <w:szCs w:val="24"/>
          <w:lang w:val="ro-RO"/>
        </w:rPr>
        <w:t xml:space="preserve">se face </w:t>
      </w:r>
      <w:r w:rsidR="00AB758D" w:rsidRPr="007F2AE7">
        <w:rPr>
          <w:rFonts w:ascii="Times New Roman" w:hAnsi="Times New Roman"/>
          <w:bCs/>
          <w:sz w:val="24"/>
          <w:szCs w:val="24"/>
          <w:lang w:val="ro-RO"/>
        </w:rPr>
        <w:t xml:space="preserve">cu respectarea valorilor maxime înscrise pe liniile bugetare din Cererea de </w:t>
      </w:r>
      <w:proofErr w:type="spellStart"/>
      <w:r w:rsidR="00AB758D" w:rsidRPr="007F2AE7">
        <w:rPr>
          <w:rFonts w:ascii="Times New Roman" w:hAnsi="Times New Roman"/>
          <w:bCs/>
          <w:sz w:val="24"/>
          <w:szCs w:val="24"/>
          <w:lang w:val="ro-RO"/>
        </w:rPr>
        <w:t>finanţare</w:t>
      </w:r>
      <w:proofErr w:type="spellEnd"/>
      <w:r w:rsidRPr="007F2AE7">
        <w:rPr>
          <w:rFonts w:ascii="Times New Roman" w:hAnsi="Times New Roman"/>
          <w:bCs/>
          <w:sz w:val="24"/>
          <w:szCs w:val="24"/>
          <w:lang w:val="ro-RO"/>
        </w:rPr>
        <w:t>.</w:t>
      </w:r>
    </w:p>
    <w:p w14:paraId="01D0FB86" w14:textId="75C3AE46" w:rsidR="00AB758D" w:rsidRPr="007F2AE7" w:rsidRDefault="00BA443B"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2)</w:t>
      </w:r>
      <w:r w:rsidR="00AB758D" w:rsidRPr="007F2AE7">
        <w:rPr>
          <w:rFonts w:ascii="Times New Roman" w:hAnsi="Times New Roman"/>
          <w:bCs/>
          <w:sz w:val="24"/>
          <w:szCs w:val="24"/>
          <w:lang w:val="ro-RO"/>
        </w:rPr>
        <w:t xml:space="preserve"> Adaptarea bugetului proiectului </w:t>
      </w:r>
      <w:r w:rsidRPr="007F2AE7">
        <w:rPr>
          <w:rFonts w:ascii="Times New Roman" w:hAnsi="Times New Roman"/>
          <w:bCs/>
          <w:sz w:val="24"/>
          <w:szCs w:val="24"/>
          <w:lang w:val="ro-RO"/>
        </w:rPr>
        <w:t xml:space="preserve">se va corela </w:t>
      </w:r>
      <w:r w:rsidR="00AB758D" w:rsidRPr="007F2AE7">
        <w:rPr>
          <w:rFonts w:ascii="Times New Roman" w:hAnsi="Times New Roman"/>
          <w:bCs/>
          <w:sz w:val="24"/>
          <w:szCs w:val="24"/>
          <w:lang w:val="ro-RO"/>
        </w:rPr>
        <w:t xml:space="preserve">cu valoarea </w:t>
      </w:r>
      <w:proofErr w:type="spellStart"/>
      <w:r w:rsidR="00AB758D" w:rsidRPr="007F2AE7">
        <w:rPr>
          <w:rFonts w:ascii="Times New Roman" w:hAnsi="Times New Roman"/>
          <w:bCs/>
          <w:sz w:val="24"/>
          <w:szCs w:val="24"/>
          <w:lang w:val="ro-RO"/>
        </w:rPr>
        <w:t>finanţării</w:t>
      </w:r>
      <w:proofErr w:type="spellEnd"/>
      <w:r w:rsidR="00AB758D" w:rsidRPr="007F2AE7">
        <w:rPr>
          <w:rFonts w:ascii="Times New Roman" w:hAnsi="Times New Roman"/>
          <w:bCs/>
          <w:sz w:val="24"/>
          <w:szCs w:val="24"/>
          <w:lang w:val="ro-RO"/>
        </w:rPr>
        <w:t xml:space="preserve"> alocate și </w:t>
      </w:r>
      <w:r w:rsidR="00D32278" w:rsidRPr="007F2AE7">
        <w:rPr>
          <w:rFonts w:ascii="Times New Roman" w:hAnsi="Times New Roman"/>
          <w:bCs/>
          <w:sz w:val="24"/>
          <w:szCs w:val="24"/>
          <w:lang w:val="ro-RO"/>
        </w:rPr>
        <w:t>a contribuției proprie</w:t>
      </w:r>
      <w:r w:rsidR="00D874B2" w:rsidRPr="007F2AE7">
        <w:rPr>
          <w:rFonts w:ascii="Times New Roman" w:hAnsi="Times New Roman"/>
          <w:bCs/>
          <w:sz w:val="24"/>
          <w:szCs w:val="24"/>
          <w:lang w:val="ro-RO"/>
        </w:rPr>
        <w:t xml:space="preserve">, care va </w:t>
      </w:r>
      <w:r w:rsidR="00AB758D" w:rsidRPr="007F2AE7">
        <w:rPr>
          <w:rFonts w:ascii="Times New Roman" w:hAnsi="Times New Roman"/>
          <w:bCs/>
          <w:sz w:val="24"/>
          <w:szCs w:val="24"/>
          <w:lang w:val="ro-RO"/>
        </w:rPr>
        <w:t xml:space="preserve">reprezenta </w:t>
      </w:r>
      <w:r w:rsidR="006D5B09">
        <w:rPr>
          <w:rFonts w:ascii="Times New Roman" w:hAnsi="Times New Roman"/>
          <w:bCs/>
          <w:sz w:val="24"/>
          <w:szCs w:val="24"/>
          <w:lang w:val="ro-RO"/>
        </w:rPr>
        <w:t>1</w:t>
      </w:r>
      <w:r w:rsidR="00AB758D" w:rsidRPr="007F2AE7">
        <w:rPr>
          <w:rFonts w:ascii="Times New Roman" w:hAnsi="Times New Roman"/>
          <w:bCs/>
          <w:sz w:val="24"/>
          <w:szCs w:val="24"/>
          <w:lang w:val="ro-RO"/>
        </w:rPr>
        <w:t>0 % din valoarea totală a finanțării alocate.</w:t>
      </w:r>
    </w:p>
    <w:p w14:paraId="53DDC075" w14:textId="2A6953B9" w:rsidR="00001DC4" w:rsidRPr="007F2AE7" w:rsidRDefault="00AB758D" w:rsidP="00F337D4">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 xml:space="preserve">b) Bugetul adaptat al ofertei culturale va fi înscris în Contractul de </w:t>
      </w:r>
      <w:proofErr w:type="spellStart"/>
      <w:r w:rsidRPr="007F2AE7">
        <w:rPr>
          <w:rFonts w:ascii="Times New Roman" w:hAnsi="Times New Roman"/>
          <w:bCs/>
          <w:sz w:val="24"/>
          <w:szCs w:val="24"/>
          <w:lang w:val="ro-RO"/>
        </w:rPr>
        <w:t>finanţare</w:t>
      </w:r>
      <w:proofErr w:type="spellEnd"/>
      <w:r w:rsidRPr="007F2AE7">
        <w:rPr>
          <w:rFonts w:ascii="Times New Roman" w:hAnsi="Times New Roman"/>
          <w:bCs/>
          <w:sz w:val="24"/>
          <w:szCs w:val="24"/>
          <w:lang w:val="ro-RO"/>
        </w:rPr>
        <w:t>.</w:t>
      </w:r>
    </w:p>
    <w:p w14:paraId="49E5CC83" w14:textId="08282E4E" w:rsidR="00AB758D" w:rsidRPr="007F2AE7" w:rsidRDefault="00AB758D" w:rsidP="00F337D4">
      <w:pPr>
        <w:spacing w:line="360" w:lineRule="auto"/>
        <w:jc w:val="both"/>
        <w:rPr>
          <w:rFonts w:ascii="Times New Roman" w:hAnsi="Times New Roman"/>
          <w:b/>
          <w:bCs/>
          <w:color w:val="C45911" w:themeColor="accent2" w:themeShade="BF"/>
          <w:sz w:val="24"/>
          <w:szCs w:val="24"/>
          <w:u w:val="single"/>
          <w:lang w:val="ro-RO"/>
        </w:rPr>
      </w:pPr>
      <w:r w:rsidRPr="007F2AE7">
        <w:rPr>
          <w:rFonts w:ascii="Times New Roman" w:hAnsi="Times New Roman"/>
          <w:b/>
          <w:bCs/>
          <w:color w:val="C45911" w:themeColor="accent2" w:themeShade="BF"/>
          <w:sz w:val="24"/>
          <w:szCs w:val="24"/>
          <w:u w:val="single"/>
          <w:lang w:val="ro-RO"/>
        </w:rPr>
        <w:t xml:space="preserve">Adaptarea activităților </w:t>
      </w:r>
      <w:proofErr w:type="spellStart"/>
      <w:r w:rsidRPr="007F2AE7">
        <w:rPr>
          <w:rFonts w:ascii="Times New Roman" w:hAnsi="Times New Roman"/>
          <w:b/>
          <w:bCs/>
          <w:color w:val="C45911" w:themeColor="accent2" w:themeShade="BF"/>
          <w:sz w:val="24"/>
          <w:szCs w:val="24"/>
          <w:u w:val="single"/>
          <w:lang w:val="ro-RO"/>
        </w:rPr>
        <w:t>şi</w:t>
      </w:r>
      <w:proofErr w:type="spellEnd"/>
      <w:r w:rsidRPr="007F2AE7">
        <w:rPr>
          <w:rFonts w:ascii="Times New Roman" w:hAnsi="Times New Roman"/>
          <w:b/>
          <w:bCs/>
          <w:color w:val="C45911" w:themeColor="accent2" w:themeShade="BF"/>
          <w:sz w:val="24"/>
          <w:szCs w:val="24"/>
          <w:u w:val="single"/>
          <w:lang w:val="ro-RO"/>
        </w:rPr>
        <w:t xml:space="preserve"> a bugetului ofertei culturale</w:t>
      </w:r>
      <w:r w:rsidR="00A34F19" w:rsidRPr="007F2AE7">
        <w:rPr>
          <w:rFonts w:ascii="Times New Roman" w:hAnsi="Times New Roman"/>
          <w:b/>
          <w:bCs/>
          <w:color w:val="C45911" w:themeColor="accent2" w:themeShade="BF"/>
          <w:sz w:val="24"/>
          <w:szCs w:val="24"/>
          <w:u w:val="single"/>
          <w:lang w:val="ro-RO"/>
        </w:rPr>
        <w:t xml:space="preserve"> înainte de semnarea contractului de finanțare,</w:t>
      </w:r>
      <w:r w:rsidRPr="007F2AE7">
        <w:rPr>
          <w:rFonts w:ascii="Times New Roman" w:hAnsi="Times New Roman"/>
          <w:b/>
          <w:bCs/>
          <w:color w:val="C45911" w:themeColor="accent2" w:themeShade="BF"/>
          <w:sz w:val="24"/>
          <w:szCs w:val="24"/>
          <w:u w:val="single"/>
          <w:lang w:val="ro-RO"/>
        </w:rPr>
        <w:t xml:space="preserve"> în </w:t>
      </w:r>
      <w:proofErr w:type="spellStart"/>
      <w:r w:rsidRPr="007F2AE7">
        <w:rPr>
          <w:rFonts w:ascii="Times New Roman" w:hAnsi="Times New Roman"/>
          <w:b/>
          <w:bCs/>
          <w:color w:val="C45911" w:themeColor="accent2" w:themeShade="BF"/>
          <w:sz w:val="24"/>
          <w:szCs w:val="24"/>
          <w:u w:val="single"/>
          <w:lang w:val="ro-RO"/>
        </w:rPr>
        <w:t>funcţie</w:t>
      </w:r>
      <w:proofErr w:type="spellEnd"/>
      <w:r w:rsidRPr="007F2AE7">
        <w:rPr>
          <w:rFonts w:ascii="Times New Roman" w:hAnsi="Times New Roman"/>
          <w:b/>
          <w:bCs/>
          <w:color w:val="C45911" w:themeColor="accent2" w:themeShade="BF"/>
          <w:sz w:val="24"/>
          <w:szCs w:val="24"/>
          <w:u w:val="single"/>
          <w:lang w:val="ro-RO"/>
        </w:rPr>
        <w:t xml:space="preserve"> de valoarea </w:t>
      </w:r>
      <w:proofErr w:type="spellStart"/>
      <w:r w:rsidRPr="007F2AE7">
        <w:rPr>
          <w:rFonts w:ascii="Times New Roman" w:hAnsi="Times New Roman"/>
          <w:b/>
          <w:bCs/>
          <w:color w:val="C45911" w:themeColor="accent2" w:themeShade="BF"/>
          <w:sz w:val="24"/>
          <w:szCs w:val="24"/>
          <w:u w:val="single"/>
          <w:lang w:val="ro-RO"/>
        </w:rPr>
        <w:t>finanţării</w:t>
      </w:r>
      <w:proofErr w:type="spellEnd"/>
      <w:r w:rsidRPr="007F2AE7">
        <w:rPr>
          <w:rFonts w:ascii="Times New Roman" w:hAnsi="Times New Roman"/>
          <w:b/>
          <w:bCs/>
          <w:color w:val="C45911" w:themeColor="accent2" w:themeShade="BF"/>
          <w:sz w:val="24"/>
          <w:szCs w:val="24"/>
          <w:u w:val="single"/>
          <w:lang w:val="ro-RO"/>
        </w:rPr>
        <w:t xml:space="preserve"> aprobate și a modificărilor survenite de la momentul depunerii Cererii de finanțare</w:t>
      </w:r>
    </w:p>
    <w:p w14:paraId="33C268C2" w14:textId="2DBC6F89" w:rsidR="00F93F83" w:rsidRPr="007F2AE7" w:rsidRDefault="00BA443B" w:rsidP="00F337D4">
      <w:pPr>
        <w:spacing w:line="360" w:lineRule="auto"/>
        <w:jc w:val="both"/>
        <w:rPr>
          <w:rFonts w:ascii="Times New Roman" w:hAnsi="Times New Roman"/>
          <w:bCs/>
          <w:sz w:val="24"/>
          <w:szCs w:val="24"/>
          <w:lang w:val="ro-RO"/>
        </w:rPr>
      </w:pPr>
      <w:r w:rsidRPr="007F2AE7">
        <w:rPr>
          <w:rFonts w:ascii="Times New Roman" w:hAnsi="Times New Roman"/>
          <w:b/>
          <w:sz w:val="24"/>
          <w:szCs w:val="24"/>
          <w:lang w:val="ro-RO"/>
        </w:rPr>
        <w:t xml:space="preserve">Art. </w:t>
      </w:r>
      <w:r w:rsidR="00D7466A" w:rsidRPr="007F2AE7">
        <w:rPr>
          <w:rFonts w:ascii="Times New Roman" w:hAnsi="Times New Roman"/>
          <w:b/>
          <w:sz w:val="24"/>
          <w:szCs w:val="24"/>
          <w:lang w:val="ro-RO"/>
        </w:rPr>
        <w:t>56</w:t>
      </w:r>
      <w:r w:rsidRPr="007F2AE7">
        <w:rPr>
          <w:rFonts w:ascii="Times New Roman" w:hAnsi="Times New Roman"/>
          <w:b/>
          <w:sz w:val="24"/>
          <w:szCs w:val="24"/>
          <w:lang w:val="ro-RO"/>
        </w:rPr>
        <w:t>.</w:t>
      </w:r>
      <w:r w:rsidR="008E6262" w:rsidRPr="007F2AE7">
        <w:rPr>
          <w:rFonts w:ascii="Times New Roman" w:hAnsi="Times New Roman"/>
          <w:bCs/>
          <w:sz w:val="24"/>
          <w:szCs w:val="24"/>
          <w:lang w:val="ro-RO"/>
        </w:rPr>
        <w:t xml:space="preserve"> </w:t>
      </w:r>
    </w:p>
    <w:p w14:paraId="3663C606" w14:textId="7236D443" w:rsidR="00F93F83" w:rsidRPr="007F2AE7" w:rsidRDefault="00AB758D">
      <w:pPr>
        <w:pStyle w:val="Listparagraf"/>
        <w:numPr>
          <w:ilvl w:val="0"/>
          <w:numId w:val="16"/>
        </w:numPr>
        <w:spacing w:line="360" w:lineRule="auto"/>
        <w:ind w:left="284" w:hanging="284"/>
        <w:jc w:val="both"/>
        <w:rPr>
          <w:rFonts w:ascii="Times New Roman" w:hAnsi="Times New Roman"/>
          <w:bCs/>
          <w:sz w:val="24"/>
          <w:szCs w:val="24"/>
          <w:lang w:val="ro-RO"/>
        </w:rPr>
      </w:pPr>
      <w:r w:rsidRPr="007F2AE7">
        <w:rPr>
          <w:rFonts w:ascii="Times New Roman" w:hAnsi="Times New Roman"/>
          <w:bCs/>
          <w:sz w:val="24"/>
          <w:szCs w:val="24"/>
          <w:lang w:val="ro-RO"/>
        </w:rPr>
        <w:t xml:space="preserve">Se formulează un Memoriu justificativ </w:t>
      </w:r>
      <w:r w:rsidR="00485DBD" w:rsidRPr="007F2AE7">
        <w:rPr>
          <w:rFonts w:ascii="Times New Roman" w:hAnsi="Times New Roman"/>
          <w:bCs/>
          <w:sz w:val="24"/>
          <w:szCs w:val="24"/>
          <w:lang w:val="ro-RO"/>
        </w:rPr>
        <w:t xml:space="preserve">în atenția autorității finanțatoare </w:t>
      </w:r>
      <w:proofErr w:type="spellStart"/>
      <w:r w:rsidRPr="007F2AE7">
        <w:rPr>
          <w:rFonts w:ascii="Times New Roman" w:hAnsi="Times New Roman"/>
          <w:bCs/>
          <w:sz w:val="24"/>
          <w:szCs w:val="24"/>
          <w:lang w:val="ro-RO"/>
        </w:rPr>
        <w:t>şi</w:t>
      </w:r>
      <w:proofErr w:type="spellEnd"/>
      <w:r w:rsidRPr="007F2AE7">
        <w:rPr>
          <w:rFonts w:ascii="Times New Roman" w:hAnsi="Times New Roman"/>
          <w:bCs/>
          <w:sz w:val="24"/>
          <w:szCs w:val="24"/>
          <w:lang w:val="ro-RO"/>
        </w:rPr>
        <w:t xml:space="preserve"> se anexează </w:t>
      </w:r>
      <w:r w:rsidR="002F5C7C" w:rsidRPr="007F2AE7">
        <w:rPr>
          <w:rFonts w:ascii="Times New Roman" w:hAnsi="Times New Roman"/>
          <w:bCs/>
          <w:sz w:val="24"/>
          <w:szCs w:val="24"/>
          <w:lang w:val="ro-RO"/>
        </w:rPr>
        <w:t xml:space="preserve">atât </w:t>
      </w:r>
      <w:r w:rsidRPr="007F2AE7">
        <w:rPr>
          <w:rFonts w:ascii="Times New Roman" w:hAnsi="Times New Roman"/>
          <w:bCs/>
          <w:sz w:val="24"/>
          <w:szCs w:val="24"/>
          <w:lang w:val="ro-RO"/>
        </w:rPr>
        <w:t>lista activităților care se doresc a fi modificate</w:t>
      </w:r>
      <w:r w:rsidR="002F5C7C" w:rsidRPr="007F2AE7">
        <w:rPr>
          <w:rFonts w:ascii="Times New Roman" w:hAnsi="Times New Roman"/>
          <w:bCs/>
          <w:sz w:val="24"/>
          <w:szCs w:val="24"/>
          <w:lang w:val="ro-RO"/>
        </w:rPr>
        <w:t>, cât</w:t>
      </w:r>
      <w:r w:rsidRPr="007F2AE7">
        <w:rPr>
          <w:rFonts w:ascii="Times New Roman" w:hAnsi="Times New Roman"/>
          <w:bCs/>
          <w:sz w:val="24"/>
          <w:szCs w:val="24"/>
          <w:lang w:val="ro-RO"/>
        </w:rPr>
        <w:t xml:space="preserve"> </w:t>
      </w:r>
      <w:proofErr w:type="spellStart"/>
      <w:r w:rsidRPr="007F2AE7">
        <w:rPr>
          <w:rFonts w:ascii="Times New Roman" w:hAnsi="Times New Roman"/>
          <w:bCs/>
          <w:sz w:val="24"/>
          <w:szCs w:val="24"/>
          <w:lang w:val="ro-RO"/>
        </w:rPr>
        <w:t>şi</w:t>
      </w:r>
      <w:proofErr w:type="spellEnd"/>
      <w:r w:rsidRPr="007F2AE7">
        <w:rPr>
          <w:rFonts w:ascii="Times New Roman" w:hAnsi="Times New Roman"/>
          <w:bCs/>
          <w:sz w:val="24"/>
          <w:szCs w:val="24"/>
          <w:lang w:val="ro-RO"/>
        </w:rPr>
        <w:t xml:space="preserve"> bugetul adaptat. </w:t>
      </w:r>
    </w:p>
    <w:p w14:paraId="18966C69" w14:textId="63510619" w:rsidR="002F5C7C" w:rsidRPr="007F2AE7" w:rsidRDefault="002F5C7C">
      <w:pPr>
        <w:pStyle w:val="Listparagraf"/>
        <w:numPr>
          <w:ilvl w:val="0"/>
          <w:numId w:val="16"/>
        </w:numPr>
        <w:spacing w:line="360" w:lineRule="auto"/>
        <w:ind w:left="284" w:hanging="284"/>
        <w:jc w:val="both"/>
        <w:rPr>
          <w:rFonts w:ascii="Times New Roman" w:hAnsi="Times New Roman"/>
          <w:bCs/>
          <w:sz w:val="24"/>
          <w:szCs w:val="24"/>
          <w:lang w:val="ro-RO"/>
        </w:rPr>
      </w:pPr>
      <w:r w:rsidRPr="007F2AE7">
        <w:rPr>
          <w:rFonts w:ascii="Times New Roman" w:hAnsi="Times New Roman"/>
          <w:bCs/>
          <w:sz w:val="24"/>
          <w:szCs w:val="24"/>
          <w:lang w:val="ro-RO"/>
        </w:rPr>
        <w:t xml:space="preserve">Pentru </w:t>
      </w:r>
      <w:r w:rsidR="0000030D" w:rsidRPr="007F2AE7">
        <w:rPr>
          <w:rFonts w:ascii="Times New Roman" w:hAnsi="Times New Roman"/>
          <w:bCs/>
          <w:sz w:val="24"/>
          <w:szCs w:val="24"/>
          <w:lang w:val="ro-RO"/>
        </w:rPr>
        <w:t>modificările propuse</w:t>
      </w:r>
      <w:r w:rsidRPr="007F2AE7">
        <w:rPr>
          <w:rFonts w:ascii="Times New Roman" w:hAnsi="Times New Roman"/>
          <w:bCs/>
          <w:sz w:val="24"/>
          <w:szCs w:val="24"/>
          <w:lang w:val="ro-RO"/>
        </w:rPr>
        <w:t xml:space="preserve"> operatorul va</w:t>
      </w:r>
      <w:r w:rsidR="0000030D" w:rsidRPr="007F2AE7">
        <w:rPr>
          <w:rFonts w:ascii="Times New Roman" w:hAnsi="Times New Roman"/>
          <w:bCs/>
          <w:sz w:val="24"/>
          <w:szCs w:val="24"/>
          <w:lang w:val="ro-RO"/>
        </w:rPr>
        <w:t xml:space="preserve"> depune o nota de fundamentare, argumentând concret și detaliat, </w:t>
      </w:r>
      <w:r w:rsidRPr="007F2AE7">
        <w:rPr>
          <w:rFonts w:ascii="Times New Roman" w:hAnsi="Times New Roman"/>
          <w:bCs/>
          <w:sz w:val="24"/>
          <w:szCs w:val="24"/>
          <w:lang w:val="ro-RO"/>
        </w:rPr>
        <w:t>necesitatea</w:t>
      </w:r>
      <w:r w:rsidR="0000030D" w:rsidRPr="007F2AE7">
        <w:rPr>
          <w:rFonts w:ascii="Times New Roman" w:hAnsi="Times New Roman"/>
          <w:bCs/>
          <w:sz w:val="24"/>
          <w:szCs w:val="24"/>
          <w:lang w:val="ro-RO"/>
        </w:rPr>
        <w:t xml:space="preserve"> și </w:t>
      </w:r>
      <w:r w:rsidRPr="007F2AE7">
        <w:rPr>
          <w:rFonts w:ascii="Times New Roman" w:hAnsi="Times New Roman"/>
          <w:bCs/>
          <w:sz w:val="24"/>
          <w:szCs w:val="24"/>
          <w:lang w:val="ro-RO"/>
        </w:rPr>
        <w:t>oportunitatea acestora.</w:t>
      </w:r>
    </w:p>
    <w:p w14:paraId="17505B98" w14:textId="5C27BF17" w:rsidR="008E6262" w:rsidRPr="007F2AE7" w:rsidRDefault="00AB758D">
      <w:pPr>
        <w:pStyle w:val="Listparagraf"/>
        <w:numPr>
          <w:ilvl w:val="0"/>
          <w:numId w:val="16"/>
        </w:numPr>
        <w:spacing w:line="360" w:lineRule="auto"/>
        <w:ind w:left="284" w:hanging="284"/>
        <w:jc w:val="both"/>
        <w:rPr>
          <w:rFonts w:ascii="Times New Roman" w:hAnsi="Times New Roman"/>
          <w:bCs/>
          <w:sz w:val="24"/>
          <w:szCs w:val="24"/>
          <w:lang w:val="ro-RO"/>
        </w:rPr>
      </w:pPr>
      <w:r w:rsidRPr="007F2AE7">
        <w:rPr>
          <w:rFonts w:ascii="Times New Roman" w:hAnsi="Times New Roman"/>
          <w:bCs/>
          <w:sz w:val="24"/>
          <w:szCs w:val="24"/>
          <w:lang w:val="ro-RO"/>
        </w:rPr>
        <w:t>Se va întocmi un Memoriu justificativ și în situația în care se intenționează modificarea structurii bugetului</w:t>
      </w:r>
      <w:r w:rsidR="00233806" w:rsidRPr="007F2AE7">
        <w:rPr>
          <w:rFonts w:ascii="Times New Roman" w:hAnsi="Times New Roman"/>
          <w:bCs/>
          <w:sz w:val="24"/>
          <w:szCs w:val="24"/>
          <w:lang w:val="ro-RO"/>
        </w:rPr>
        <w:t xml:space="preserve"> </w:t>
      </w:r>
      <w:r w:rsidR="0000030D" w:rsidRPr="007F2AE7">
        <w:rPr>
          <w:rFonts w:ascii="Times New Roman" w:hAnsi="Times New Roman"/>
          <w:bCs/>
          <w:sz w:val="24"/>
          <w:szCs w:val="24"/>
          <w:lang w:val="ro-RO"/>
        </w:rPr>
        <w:t>și se va atașa o notă de fundamentare argumentând necesitatea modificărilor.</w:t>
      </w:r>
      <w:r w:rsidR="00122B82" w:rsidRPr="007F2AE7">
        <w:rPr>
          <w:rFonts w:ascii="Times New Roman" w:hAnsi="Times New Roman"/>
          <w:bCs/>
          <w:sz w:val="24"/>
          <w:szCs w:val="24"/>
          <w:lang w:val="ro-RO"/>
        </w:rPr>
        <w:t xml:space="preserve"> </w:t>
      </w:r>
    </w:p>
    <w:p w14:paraId="4A24801A" w14:textId="40C1CB2A" w:rsidR="00840DC8" w:rsidRPr="007F2AE7" w:rsidRDefault="00840DC8" w:rsidP="00F337D4">
      <w:pPr>
        <w:spacing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57</w:t>
      </w:r>
      <w:r w:rsidRPr="007F2AE7">
        <w:rPr>
          <w:rFonts w:ascii="Times New Roman" w:hAnsi="Times New Roman"/>
          <w:b/>
          <w:bCs/>
          <w:sz w:val="24"/>
          <w:szCs w:val="24"/>
          <w:lang w:val="ro-RO"/>
        </w:rPr>
        <w:t xml:space="preserve">. </w:t>
      </w:r>
      <w:r w:rsidR="008E6262" w:rsidRPr="007F2AE7">
        <w:rPr>
          <w:rFonts w:ascii="Times New Roman" w:hAnsi="Times New Roman"/>
          <w:sz w:val="24"/>
          <w:szCs w:val="24"/>
          <w:lang w:val="ro-RO"/>
        </w:rPr>
        <w:t>În situația acceptării Memoriului justificativ de către autoritatea finanțatoare</w:t>
      </w:r>
      <w:r w:rsidR="0050169D" w:rsidRPr="007F2AE7">
        <w:rPr>
          <w:rFonts w:ascii="Times New Roman" w:hAnsi="Times New Roman"/>
          <w:sz w:val="24"/>
          <w:szCs w:val="24"/>
          <w:lang w:val="ro-RO"/>
        </w:rPr>
        <w:t>,</w:t>
      </w:r>
      <w:r w:rsidR="008E6262" w:rsidRPr="007F2AE7">
        <w:rPr>
          <w:rFonts w:ascii="Times New Roman" w:hAnsi="Times New Roman"/>
          <w:sz w:val="24"/>
          <w:szCs w:val="24"/>
          <w:lang w:val="ro-RO"/>
        </w:rPr>
        <w:t xml:space="preserve"> </w:t>
      </w:r>
      <w:r w:rsidR="00282F79" w:rsidRPr="007F2AE7">
        <w:rPr>
          <w:rFonts w:ascii="Times New Roman" w:hAnsi="Times New Roman"/>
          <w:sz w:val="24"/>
          <w:szCs w:val="24"/>
          <w:lang w:val="ro-RO"/>
        </w:rPr>
        <w:t xml:space="preserve">proiectul </w:t>
      </w:r>
      <w:r w:rsidR="008E6262" w:rsidRPr="007F2AE7">
        <w:rPr>
          <w:rFonts w:ascii="Times New Roman" w:hAnsi="Times New Roman"/>
          <w:sz w:val="24"/>
          <w:szCs w:val="24"/>
          <w:lang w:val="ro-RO"/>
        </w:rPr>
        <w:t>cultural adaptat este înaintat spre contractare. Modificările acceptate, cât și bugetul adaptat al ofertei culturale v</w:t>
      </w:r>
      <w:r w:rsidR="006C30D3" w:rsidRPr="007F2AE7">
        <w:rPr>
          <w:rFonts w:ascii="Times New Roman" w:hAnsi="Times New Roman"/>
          <w:sz w:val="24"/>
          <w:szCs w:val="24"/>
          <w:lang w:val="ro-RO"/>
        </w:rPr>
        <w:t>or</w:t>
      </w:r>
      <w:r w:rsidR="008E6262" w:rsidRPr="007F2AE7">
        <w:rPr>
          <w:rFonts w:ascii="Times New Roman" w:hAnsi="Times New Roman"/>
          <w:sz w:val="24"/>
          <w:szCs w:val="24"/>
          <w:lang w:val="ro-RO"/>
        </w:rPr>
        <w:t xml:space="preserve"> fi înscris</w:t>
      </w:r>
      <w:r w:rsidR="006C30D3" w:rsidRPr="007F2AE7">
        <w:rPr>
          <w:rFonts w:ascii="Times New Roman" w:hAnsi="Times New Roman"/>
          <w:sz w:val="24"/>
          <w:szCs w:val="24"/>
          <w:lang w:val="ro-RO"/>
        </w:rPr>
        <w:t>e</w:t>
      </w:r>
      <w:r w:rsidR="008E6262" w:rsidRPr="007F2AE7">
        <w:rPr>
          <w:rFonts w:ascii="Times New Roman" w:hAnsi="Times New Roman"/>
          <w:sz w:val="24"/>
          <w:szCs w:val="24"/>
          <w:lang w:val="ro-RO"/>
        </w:rPr>
        <w:t xml:space="preserve"> în Contractul de finanțare.</w:t>
      </w:r>
    </w:p>
    <w:p w14:paraId="4038818C" w14:textId="1916606C" w:rsidR="00E865C3" w:rsidRPr="007F2AE7" w:rsidRDefault="00AB758D"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58</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Modificarea datei sau a locului de </w:t>
      </w:r>
      <w:r w:rsidR="00D37C7B" w:rsidRPr="007F2AE7">
        <w:rPr>
          <w:rFonts w:ascii="Times New Roman" w:hAnsi="Times New Roman"/>
          <w:sz w:val="24"/>
          <w:szCs w:val="24"/>
          <w:lang w:val="ro-RO"/>
        </w:rPr>
        <w:t>desfășurare</w:t>
      </w:r>
      <w:r w:rsidRPr="007F2AE7">
        <w:rPr>
          <w:rFonts w:ascii="Times New Roman" w:hAnsi="Times New Roman"/>
          <w:sz w:val="24"/>
          <w:szCs w:val="24"/>
          <w:lang w:val="ro-RO"/>
        </w:rPr>
        <w:t xml:space="preserve"> a proiectului cultural, din motive obiective, se va face prin transmiterea unei Solicitări de avizare a modificării propuse. </w:t>
      </w:r>
    </w:p>
    <w:p w14:paraId="5110A938" w14:textId="7CEE28E9" w:rsidR="00E865C3" w:rsidRPr="007F2AE7" w:rsidRDefault="00E865C3"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59</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00AB758D" w:rsidRPr="007F2AE7">
        <w:rPr>
          <w:rFonts w:ascii="Times New Roman" w:hAnsi="Times New Roman"/>
          <w:sz w:val="24"/>
          <w:szCs w:val="24"/>
          <w:lang w:val="ro-RO"/>
        </w:rPr>
        <w:t xml:space="preserve">Solicitarea de avizare trebuie depusă înainte de desfășurarea evenimentului. În mod excepțional, în week-end, în cazul în care, din motive neprevăzute, evenimentul trebuie reprogramat sau relocat imediat, din motive independente de voința organizatorului, Solicitarea de avizare se poate transmite prin email la adresa </w:t>
      </w:r>
      <w:hyperlink r:id="rId10" w:history="1">
        <w:r w:rsidR="006D5B09" w:rsidRPr="008522F9">
          <w:rPr>
            <w:rStyle w:val="Hyperlink"/>
            <w:rFonts w:ascii="Times New Roman" w:hAnsi="Times New Roman"/>
            <w:sz w:val="24"/>
            <w:szCs w:val="24"/>
            <w:lang w:val="ro-RO"/>
          </w:rPr>
          <w:t>primaria@primariasaliste.ro</w:t>
        </w:r>
      </w:hyperlink>
      <w:r w:rsidR="00AB758D" w:rsidRPr="007F2AE7">
        <w:rPr>
          <w:rFonts w:ascii="Times New Roman" w:hAnsi="Times New Roman"/>
          <w:sz w:val="24"/>
          <w:szCs w:val="24"/>
          <w:lang w:val="ro-RO"/>
        </w:rPr>
        <w:t xml:space="preserve">. </w:t>
      </w:r>
    </w:p>
    <w:p w14:paraId="01F232B9" w14:textId="651E7528" w:rsidR="00AB758D" w:rsidRPr="007F2AE7" w:rsidRDefault="00E865C3"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lastRenderedPageBreak/>
        <w:t xml:space="preserve">Art. </w:t>
      </w:r>
      <w:r w:rsidR="00174A2F" w:rsidRPr="007F2AE7">
        <w:rPr>
          <w:rFonts w:ascii="Times New Roman" w:hAnsi="Times New Roman"/>
          <w:b/>
          <w:bCs/>
          <w:sz w:val="24"/>
          <w:szCs w:val="24"/>
          <w:lang w:val="ro-RO"/>
        </w:rPr>
        <w:t>6</w:t>
      </w:r>
      <w:r w:rsidR="00D7466A" w:rsidRPr="007F2AE7">
        <w:rPr>
          <w:rFonts w:ascii="Times New Roman" w:hAnsi="Times New Roman"/>
          <w:b/>
          <w:bCs/>
          <w:sz w:val="24"/>
          <w:szCs w:val="24"/>
          <w:lang w:val="ro-RO"/>
        </w:rPr>
        <w:t>0</w:t>
      </w:r>
      <w:r w:rsidR="00174A2F"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00AB758D" w:rsidRPr="007F2AE7">
        <w:rPr>
          <w:rFonts w:ascii="Times New Roman" w:hAnsi="Times New Roman"/>
          <w:sz w:val="24"/>
          <w:szCs w:val="24"/>
          <w:lang w:val="ro-RO"/>
        </w:rPr>
        <w:t>Avizul</w:t>
      </w:r>
      <w:r w:rsidRPr="007F2AE7">
        <w:rPr>
          <w:rFonts w:ascii="Times New Roman" w:hAnsi="Times New Roman"/>
          <w:sz w:val="24"/>
          <w:szCs w:val="24"/>
          <w:lang w:val="ro-RO"/>
        </w:rPr>
        <w:t xml:space="preserve"> la solicitare</w:t>
      </w:r>
      <w:r w:rsidR="00AB758D" w:rsidRPr="007F2AE7">
        <w:rPr>
          <w:rFonts w:ascii="Times New Roman" w:hAnsi="Times New Roman"/>
          <w:sz w:val="24"/>
          <w:szCs w:val="24"/>
          <w:lang w:val="ro-RO"/>
        </w:rPr>
        <w:t xml:space="preserve"> va fi acordat de către  </w:t>
      </w:r>
      <w:r w:rsidRPr="007F2AE7">
        <w:rPr>
          <w:rFonts w:ascii="Times New Roman" w:hAnsi="Times New Roman"/>
          <w:sz w:val="24"/>
          <w:szCs w:val="24"/>
          <w:lang w:val="ro-RO"/>
        </w:rPr>
        <w:t>autoritatea finanțatoare, prin aparatul de resort.</w:t>
      </w:r>
    </w:p>
    <w:p w14:paraId="261ED6B0" w14:textId="18163599" w:rsidR="00451D7A" w:rsidRPr="007F2AE7" w:rsidRDefault="00AB758D"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Art.</w:t>
      </w:r>
      <w:r w:rsidR="00E865C3" w:rsidRPr="007F2AE7">
        <w:rPr>
          <w:rFonts w:ascii="Times New Roman" w:hAnsi="Times New Roman"/>
          <w:b/>
          <w:bCs/>
          <w:sz w:val="24"/>
          <w:szCs w:val="24"/>
          <w:lang w:val="ro-RO"/>
        </w:rPr>
        <w:t xml:space="preserve"> </w:t>
      </w:r>
      <w:r w:rsidR="00174A2F" w:rsidRPr="007F2AE7">
        <w:rPr>
          <w:rFonts w:ascii="Times New Roman" w:hAnsi="Times New Roman"/>
          <w:b/>
          <w:bCs/>
          <w:sz w:val="24"/>
          <w:szCs w:val="24"/>
          <w:lang w:val="ro-RO"/>
        </w:rPr>
        <w:t>6</w:t>
      </w:r>
      <w:r w:rsidR="00D7466A" w:rsidRPr="007F2AE7">
        <w:rPr>
          <w:rFonts w:ascii="Times New Roman" w:hAnsi="Times New Roman"/>
          <w:b/>
          <w:bCs/>
          <w:sz w:val="24"/>
          <w:szCs w:val="24"/>
          <w:lang w:val="ro-RO"/>
        </w:rPr>
        <w:t>1</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00451D7A" w:rsidRPr="007F2AE7">
        <w:rPr>
          <w:rFonts w:ascii="Times New Roman" w:hAnsi="Times New Roman"/>
          <w:sz w:val="24"/>
          <w:szCs w:val="24"/>
          <w:lang w:val="ro-RO"/>
        </w:rPr>
        <w:t xml:space="preserve">În vederea încheierii Contractului de </w:t>
      </w:r>
      <w:r w:rsidR="00D37C7B" w:rsidRPr="007F2AE7">
        <w:rPr>
          <w:rFonts w:ascii="Times New Roman" w:hAnsi="Times New Roman"/>
          <w:sz w:val="24"/>
          <w:szCs w:val="24"/>
          <w:lang w:val="ro-RO"/>
        </w:rPr>
        <w:t>finanțare</w:t>
      </w:r>
      <w:r w:rsidR="00451D7A" w:rsidRPr="007F2AE7">
        <w:rPr>
          <w:rFonts w:ascii="Times New Roman" w:hAnsi="Times New Roman"/>
          <w:sz w:val="24"/>
          <w:szCs w:val="24"/>
          <w:lang w:val="ro-RO"/>
        </w:rPr>
        <w:t xml:space="preserve">, beneficiarul va depune următoarele documente: </w:t>
      </w:r>
    </w:p>
    <w:p w14:paraId="1ED9F5BE" w14:textId="0381F20F" w:rsidR="00451D7A" w:rsidRPr="007F2AE7" w:rsidRDefault="00451D7A">
      <w:pPr>
        <w:pStyle w:val="Listparagraf"/>
        <w:numPr>
          <w:ilvl w:val="0"/>
          <w:numId w:val="4"/>
        </w:numPr>
        <w:tabs>
          <w:tab w:val="left" w:pos="426"/>
        </w:tabs>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certificat de atestare fiscală eliberat de Administrația Județeană a Finanțelor Publice</w:t>
      </w:r>
      <w:r w:rsidRPr="007F2AE7">
        <w:rPr>
          <w:rFonts w:ascii="Times New Roman" w:hAnsi="Times New Roman"/>
          <w:sz w:val="24"/>
          <w:szCs w:val="24"/>
          <w:lang w:val="ro-RO"/>
        </w:rPr>
        <w:t xml:space="preserve"> a unității administrativ teritoriale în care </w:t>
      </w:r>
      <w:proofErr w:type="spellStart"/>
      <w:r w:rsidRPr="007F2AE7">
        <w:rPr>
          <w:rFonts w:ascii="Times New Roman" w:hAnsi="Times New Roman"/>
          <w:sz w:val="24"/>
          <w:szCs w:val="24"/>
          <w:lang w:val="ro-RO"/>
        </w:rPr>
        <w:t>îşi</w:t>
      </w:r>
      <w:proofErr w:type="spellEnd"/>
      <w:r w:rsidRPr="007F2AE7">
        <w:rPr>
          <w:rFonts w:ascii="Times New Roman" w:hAnsi="Times New Roman"/>
          <w:sz w:val="24"/>
          <w:szCs w:val="24"/>
          <w:lang w:val="ro-RO"/>
        </w:rPr>
        <w:t xml:space="preserve"> au sediul / domiciliul / reședința solicitanții, care să ateste situația privind plata taxelor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impozitelor la bugetul general consolidat, valabil la data prezentării acestuia</w:t>
      </w:r>
      <w:r w:rsidR="00E46481" w:rsidRPr="007F2AE7">
        <w:rPr>
          <w:rFonts w:ascii="Times New Roman" w:hAnsi="Times New Roman"/>
          <w:sz w:val="24"/>
          <w:szCs w:val="24"/>
          <w:lang w:val="ro-RO"/>
        </w:rPr>
        <w:t xml:space="preserve"> - </w:t>
      </w:r>
      <w:r w:rsidRPr="007F2AE7">
        <w:rPr>
          <w:rFonts w:ascii="Times New Roman" w:hAnsi="Times New Roman"/>
          <w:sz w:val="24"/>
          <w:szCs w:val="24"/>
          <w:lang w:val="ro-RO"/>
        </w:rPr>
        <w:t xml:space="preserve"> original</w:t>
      </w:r>
      <w:r w:rsidR="00E46481" w:rsidRPr="007F2AE7">
        <w:rPr>
          <w:rFonts w:ascii="Times New Roman" w:hAnsi="Times New Roman"/>
          <w:sz w:val="24"/>
          <w:szCs w:val="24"/>
          <w:lang w:val="ro-RO"/>
        </w:rPr>
        <w:t xml:space="preserve"> (</w:t>
      </w:r>
      <w:r w:rsidR="00174A2F" w:rsidRPr="007F2AE7">
        <w:rPr>
          <w:rFonts w:ascii="Times New Roman" w:hAnsi="Times New Roman"/>
          <w:sz w:val="24"/>
          <w:szCs w:val="24"/>
          <w:lang w:val="ro-RO"/>
        </w:rPr>
        <w:t>sau emise/</w:t>
      </w:r>
      <w:r w:rsidR="00E46481" w:rsidRPr="007F2AE7">
        <w:rPr>
          <w:rFonts w:ascii="Times New Roman" w:hAnsi="Times New Roman"/>
          <w:sz w:val="24"/>
          <w:szCs w:val="24"/>
          <w:lang w:val="ro-RO"/>
        </w:rPr>
        <w:t>semnate electronic)</w:t>
      </w:r>
      <w:r w:rsidRPr="007F2AE7">
        <w:rPr>
          <w:rFonts w:ascii="Times New Roman" w:hAnsi="Times New Roman"/>
          <w:sz w:val="24"/>
          <w:szCs w:val="24"/>
          <w:lang w:val="ro-RO"/>
        </w:rPr>
        <w:t>;</w:t>
      </w:r>
    </w:p>
    <w:p w14:paraId="5B99B841" w14:textId="3477F6F7" w:rsidR="00451D7A" w:rsidRPr="007F2AE7" w:rsidRDefault="00451D7A">
      <w:pPr>
        <w:pStyle w:val="Listparagraf"/>
        <w:numPr>
          <w:ilvl w:val="0"/>
          <w:numId w:val="4"/>
        </w:num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certificate de atestare fiscală eliberate de Direcția Fiscală Locală a </w:t>
      </w:r>
      <w:r w:rsidR="007F2AE7" w:rsidRPr="007F2AE7">
        <w:rPr>
          <w:rFonts w:ascii="Times New Roman" w:hAnsi="Times New Roman"/>
          <w:b/>
          <w:bCs/>
          <w:sz w:val="24"/>
          <w:szCs w:val="24"/>
          <w:lang w:val="ro-RO"/>
        </w:rPr>
        <w:t>Orașului Săliște</w:t>
      </w:r>
      <w:r w:rsidRPr="007F2AE7">
        <w:rPr>
          <w:rFonts w:ascii="Times New Roman" w:hAnsi="Times New Roman"/>
          <w:sz w:val="24"/>
          <w:szCs w:val="24"/>
          <w:lang w:val="ro-RO"/>
        </w:rPr>
        <w:t xml:space="preserve">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w:t>
      </w:r>
      <w:r w:rsidR="00D37C7B" w:rsidRPr="007F2AE7">
        <w:rPr>
          <w:rFonts w:ascii="Times New Roman" w:hAnsi="Times New Roman"/>
          <w:sz w:val="24"/>
          <w:szCs w:val="24"/>
          <w:lang w:val="ro-RO"/>
        </w:rPr>
        <w:t>Direcțiile</w:t>
      </w:r>
      <w:r w:rsidRPr="007F2AE7">
        <w:rPr>
          <w:rFonts w:ascii="Times New Roman" w:hAnsi="Times New Roman"/>
          <w:sz w:val="24"/>
          <w:szCs w:val="24"/>
          <w:lang w:val="ro-RO"/>
        </w:rPr>
        <w:t xml:space="preserve"> Fiscale Locale ale unității administrativ teritoriale în care </w:t>
      </w:r>
      <w:proofErr w:type="spellStart"/>
      <w:r w:rsidRPr="007F2AE7">
        <w:rPr>
          <w:rFonts w:ascii="Times New Roman" w:hAnsi="Times New Roman"/>
          <w:sz w:val="24"/>
          <w:szCs w:val="24"/>
          <w:lang w:val="ro-RO"/>
        </w:rPr>
        <w:t>îşi</w:t>
      </w:r>
      <w:proofErr w:type="spellEnd"/>
      <w:r w:rsidRPr="007F2AE7">
        <w:rPr>
          <w:rFonts w:ascii="Times New Roman" w:hAnsi="Times New Roman"/>
          <w:sz w:val="24"/>
          <w:szCs w:val="24"/>
          <w:lang w:val="ro-RO"/>
        </w:rPr>
        <w:t xml:space="preserve"> au sediul / domiciliul / reședința solicitanții, care să ateste situația privind plata taxelor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impozitelor la bugetul local, valabile la data prezentării acestora</w:t>
      </w:r>
      <w:r w:rsidR="00E46481" w:rsidRPr="007F2AE7">
        <w:rPr>
          <w:rFonts w:ascii="Times New Roman" w:hAnsi="Times New Roman"/>
          <w:sz w:val="24"/>
          <w:szCs w:val="24"/>
          <w:lang w:val="ro-RO"/>
        </w:rPr>
        <w:t xml:space="preserve"> - </w:t>
      </w:r>
      <w:r w:rsidRPr="007F2AE7">
        <w:rPr>
          <w:rFonts w:ascii="Times New Roman" w:hAnsi="Times New Roman"/>
          <w:sz w:val="24"/>
          <w:szCs w:val="24"/>
          <w:lang w:val="ro-RO"/>
        </w:rPr>
        <w:t xml:space="preserve"> original</w:t>
      </w:r>
      <w:r w:rsidR="00E46481" w:rsidRPr="007F2AE7">
        <w:rPr>
          <w:rFonts w:ascii="Times New Roman" w:hAnsi="Times New Roman"/>
          <w:sz w:val="24"/>
          <w:szCs w:val="24"/>
          <w:lang w:val="ro-RO"/>
        </w:rPr>
        <w:t xml:space="preserve"> (</w:t>
      </w:r>
      <w:r w:rsidR="00174A2F" w:rsidRPr="007F2AE7">
        <w:rPr>
          <w:rFonts w:ascii="Times New Roman" w:hAnsi="Times New Roman"/>
          <w:sz w:val="24"/>
          <w:szCs w:val="24"/>
          <w:lang w:val="ro-RO"/>
        </w:rPr>
        <w:t>sau emise/semnate</w:t>
      </w:r>
      <w:r w:rsidR="00E46481" w:rsidRPr="007F2AE7">
        <w:rPr>
          <w:rFonts w:ascii="Times New Roman" w:hAnsi="Times New Roman"/>
          <w:sz w:val="24"/>
          <w:szCs w:val="24"/>
          <w:lang w:val="ro-RO"/>
        </w:rPr>
        <w:t xml:space="preserve"> electronic)</w:t>
      </w:r>
      <w:r w:rsidRPr="007F2AE7">
        <w:rPr>
          <w:rFonts w:ascii="Times New Roman" w:hAnsi="Times New Roman"/>
          <w:sz w:val="24"/>
          <w:szCs w:val="24"/>
          <w:lang w:val="ro-RO"/>
        </w:rPr>
        <w:t>;</w:t>
      </w:r>
    </w:p>
    <w:p w14:paraId="32FA2198" w14:textId="2F99AB0D" w:rsidR="00A33AC2" w:rsidRPr="007F2AE7" w:rsidRDefault="00451D7A">
      <w:pPr>
        <w:pStyle w:val="Listparagraf"/>
        <w:numPr>
          <w:ilvl w:val="0"/>
          <w:numId w:val="4"/>
        </w:num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dovada </w:t>
      </w:r>
      <w:r w:rsidR="0081055F" w:rsidRPr="007F2AE7">
        <w:rPr>
          <w:rFonts w:ascii="Times New Roman" w:hAnsi="Times New Roman"/>
          <w:b/>
          <w:bCs/>
          <w:sz w:val="24"/>
          <w:szCs w:val="24"/>
          <w:lang w:val="ro-RO"/>
        </w:rPr>
        <w:t>contribuției proprii</w:t>
      </w:r>
      <w:r w:rsidR="00233806" w:rsidRPr="007F2AE7">
        <w:rPr>
          <w:rFonts w:ascii="Times New Roman" w:hAnsi="Times New Roman"/>
          <w:b/>
          <w:bCs/>
          <w:sz w:val="24"/>
          <w:szCs w:val="24"/>
          <w:lang w:val="ro-RO"/>
        </w:rPr>
        <w:t>, după caz</w:t>
      </w:r>
      <w:r w:rsidR="007374D0" w:rsidRPr="007F2AE7">
        <w:rPr>
          <w:rFonts w:ascii="Times New Roman" w:hAnsi="Times New Roman"/>
          <w:b/>
          <w:bCs/>
          <w:sz w:val="24"/>
          <w:szCs w:val="24"/>
          <w:lang w:val="ro-RO"/>
        </w:rPr>
        <w:t xml:space="preserve"> </w:t>
      </w:r>
      <w:r w:rsidR="00B71FEA" w:rsidRPr="007F2AE7">
        <w:rPr>
          <w:rFonts w:ascii="Times New Roman" w:hAnsi="Times New Roman"/>
          <w:sz w:val="24"/>
          <w:szCs w:val="24"/>
          <w:lang w:val="ro-RO"/>
        </w:rPr>
        <w:t>(extras de cont bancar, contracte de sponsorizare/parteneriat, după caz, etc.</w:t>
      </w:r>
      <w:r w:rsidR="00174A2F" w:rsidRPr="007F2AE7">
        <w:rPr>
          <w:rFonts w:ascii="Times New Roman" w:hAnsi="Times New Roman"/>
          <w:sz w:val="24"/>
          <w:szCs w:val="24"/>
          <w:lang w:val="ro-RO"/>
        </w:rPr>
        <w:t>)</w:t>
      </w:r>
    </w:p>
    <w:p w14:paraId="79092586" w14:textId="727AF5BB" w:rsidR="009C3363" w:rsidRPr="007F2AE7" w:rsidRDefault="009C3363" w:rsidP="009C3363">
      <w:pPr>
        <w:pStyle w:val="Listparagraf"/>
        <w:spacing w:after="0" w:line="360" w:lineRule="auto"/>
        <w:jc w:val="both"/>
        <w:rPr>
          <w:rFonts w:ascii="Times New Roman" w:hAnsi="Times New Roman"/>
          <w:b/>
          <w:bCs/>
          <w:sz w:val="24"/>
          <w:szCs w:val="24"/>
          <w:lang w:val="ro-RO"/>
        </w:rPr>
      </w:pPr>
      <w:r w:rsidRPr="007F2AE7">
        <w:rPr>
          <w:rFonts w:ascii="Times New Roman" w:hAnsi="Times New Roman"/>
          <w:b/>
          <w:bCs/>
          <w:sz w:val="24"/>
          <w:szCs w:val="24"/>
          <w:lang w:val="ro-RO"/>
        </w:rPr>
        <w:t xml:space="preserve">Dovada contribuției proprie </w:t>
      </w:r>
      <w:r w:rsidR="006C30D3" w:rsidRPr="007F2AE7">
        <w:rPr>
          <w:rFonts w:ascii="Times New Roman" w:hAnsi="Times New Roman"/>
          <w:b/>
          <w:bCs/>
          <w:sz w:val="24"/>
          <w:szCs w:val="24"/>
          <w:lang w:val="ro-RO"/>
        </w:rPr>
        <w:t xml:space="preserve">se poate face și în etapa de executare a contractului de finanțare, însă </w:t>
      </w:r>
      <w:r w:rsidR="00233806" w:rsidRPr="007F2AE7">
        <w:rPr>
          <w:rFonts w:ascii="Times New Roman" w:hAnsi="Times New Roman"/>
          <w:b/>
          <w:bCs/>
          <w:sz w:val="24"/>
          <w:szCs w:val="24"/>
          <w:lang w:val="ro-RO"/>
        </w:rPr>
        <w:t xml:space="preserve">se va depune </w:t>
      </w:r>
      <w:r w:rsidR="006C30D3" w:rsidRPr="007F2AE7">
        <w:rPr>
          <w:rFonts w:ascii="Times New Roman" w:hAnsi="Times New Roman"/>
          <w:b/>
          <w:bCs/>
          <w:sz w:val="24"/>
          <w:szCs w:val="24"/>
          <w:lang w:val="ro-RO"/>
        </w:rPr>
        <w:t>cel târziu la data solicitării primei tranșe de avans.</w:t>
      </w:r>
    </w:p>
    <w:p w14:paraId="7231FA65" w14:textId="3EDAEA7C" w:rsidR="00233806" w:rsidRPr="007F2AE7" w:rsidRDefault="00233806" w:rsidP="009C3363">
      <w:pPr>
        <w:pStyle w:val="Listparagraf"/>
        <w:spacing w:after="0" w:line="360" w:lineRule="auto"/>
        <w:jc w:val="both"/>
        <w:rPr>
          <w:rFonts w:ascii="Times New Roman" w:hAnsi="Times New Roman"/>
          <w:b/>
          <w:bCs/>
          <w:sz w:val="24"/>
          <w:szCs w:val="24"/>
          <w:lang w:val="ro-RO"/>
        </w:rPr>
      </w:pPr>
      <w:r w:rsidRPr="007F2AE7">
        <w:rPr>
          <w:rFonts w:ascii="Times New Roman" w:hAnsi="Times New Roman"/>
          <w:b/>
          <w:bCs/>
          <w:sz w:val="24"/>
          <w:szCs w:val="24"/>
          <w:lang w:val="ro-RO"/>
        </w:rPr>
        <w:t xml:space="preserve">Pentru proiectele care </w:t>
      </w:r>
      <w:r w:rsidR="00747A93" w:rsidRPr="007F2AE7">
        <w:rPr>
          <w:rFonts w:ascii="Times New Roman" w:hAnsi="Times New Roman"/>
          <w:b/>
          <w:bCs/>
          <w:sz w:val="24"/>
          <w:szCs w:val="24"/>
          <w:lang w:val="ro-RO"/>
        </w:rPr>
        <w:t xml:space="preserve">prevăd în contractul de finanțare direct tranșă finală, dovada cofinanțării se va depune cu minim 15 zile înainte de data desfășurării proiectelor sau la semnarea contractului de finanțare. </w:t>
      </w:r>
    </w:p>
    <w:p w14:paraId="00736ABD" w14:textId="77777777" w:rsidR="0092734C" w:rsidRPr="007F2AE7" w:rsidRDefault="0092734C" w:rsidP="009C3363">
      <w:pPr>
        <w:pStyle w:val="Listparagraf"/>
        <w:spacing w:after="0" w:line="360" w:lineRule="auto"/>
        <w:jc w:val="both"/>
        <w:rPr>
          <w:rFonts w:ascii="Times New Roman" w:hAnsi="Times New Roman"/>
          <w:sz w:val="24"/>
          <w:szCs w:val="24"/>
          <w:lang w:val="ro-RO"/>
        </w:rPr>
      </w:pPr>
    </w:p>
    <w:p w14:paraId="179B096F" w14:textId="0BA5D55A" w:rsidR="00E865C3" w:rsidRPr="007F2AE7" w:rsidRDefault="00451D7A"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FE4F12" w:rsidRPr="007F2AE7">
        <w:rPr>
          <w:rFonts w:ascii="Times New Roman" w:hAnsi="Times New Roman"/>
          <w:b/>
          <w:bCs/>
          <w:sz w:val="24"/>
          <w:szCs w:val="24"/>
          <w:lang w:val="ro-RO"/>
        </w:rPr>
        <w:t>6</w:t>
      </w:r>
      <w:r w:rsidR="00D7466A" w:rsidRPr="007F2AE7">
        <w:rPr>
          <w:rFonts w:ascii="Times New Roman" w:hAnsi="Times New Roman"/>
          <w:b/>
          <w:bCs/>
          <w:sz w:val="24"/>
          <w:szCs w:val="24"/>
          <w:lang w:val="ro-RO"/>
        </w:rPr>
        <w:t>2</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p>
    <w:p w14:paraId="319935FC" w14:textId="6C9C456E" w:rsidR="00451D7A" w:rsidRPr="007F2AE7" w:rsidRDefault="00E865C3" w:rsidP="00F337D4">
      <w:pPr>
        <w:spacing w:after="0" w:line="360" w:lineRule="auto"/>
        <w:jc w:val="both"/>
        <w:rPr>
          <w:rFonts w:ascii="Times New Roman" w:hAnsi="Times New Roman"/>
          <w:sz w:val="24"/>
          <w:szCs w:val="24"/>
          <w:lang w:val="ro-RO"/>
        </w:rPr>
      </w:pPr>
      <w:r w:rsidRPr="007F2AE7">
        <w:rPr>
          <w:rFonts w:ascii="Times New Roman" w:hAnsi="Times New Roman"/>
          <w:sz w:val="24"/>
          <w:szCs w:val="24"/>
          <w:lang w:val="ro-RO"/>
        </w:rPr>
        <w:t xml:space="preserve">1) </w:t>
      </w:r>
      <w:r w:rsidR="00451D7A" w:rsidRPr="007F2AE7">
        <w:rPr>
          <w:rFonts w:ascii="Times New Roman" w:hAnsi="Times New Roman"/>
          <w:sz w:val="24"/>
          <w:szCs w:val="24"/>
          <w:lang w:val="ro-RO"/>
        </w:rPr>
        <w:t>Pentru contractele de sponsorizare</w:t>
      </w:r>
      <w:r w:rsidR="00FD2205" w:rsidRPr="007F2AE7">
        <w:rPr>
          <w:rFonts w:ascii="Times New Roman" w:hAnsi="Times New Roman"/>
          <w:sz w:val="24"/>
          <w:szCs w:val="24"/>
          <w:lang w:val="ro-RO"/>
        </w:rPr>
        <w:t>/parteneriat</w:t>
      </w:r>
      <w:r w:rsidR="00451D7A" w:rsidRPr="007F2AE7">
        <w:rPr>
          <w:rFonts w:ascii="Times New Roman" w:hAnsi="Times New Roman"/>
          <w:sz w:val="24"/>
          <w:szCs w:val="24"/>
          <w:lang w:val="ro-RO"/>
        </w:rPr>
        <w:t xml:space="preserve"> prestări servicii, se va indica linia bugetară pe care intenționează să se încadreze la decontul financiar contabil respectiva prestare de serviciu, drept contribuție proprie.</w:t>
      </w:r>
    </w:p>
    <w:p w14:paraId="50D2F13C" w14:textId="0F20C1F7" w:rsidR="00451D7A" w:rsidRPr="007F2AE7" w:rsidRDefault="00E865C3" w:rsidP="00F337D4">
      <w:pPr>
        <w:spacing w:after="0" w:line="360" w:lineRule="auto"/>
        <w:jc w:val="both"/>
        <w:rPr>
          <w:rFonts w:ascii="Times New Roman" w:hAnsi="Times New Roman"/>
          <w:sz w:val="24"/>
          <w:szCs w:val="24"/>
          <w:lang w:val="ro-RO"/>
        </w:rPr>
      </w:pPr>
      <w:r w:rsidRPr="007F2AE7">
        <w:rPr>
          <w:rFonts w:ascii="Times New Roman" w:hAnsi="Times New Roman"/>
          <w:sz w:val="24"/>
          <w:szCs w:val="24"/>
          <w:lang w:val="ro-RO"/>
        </w:rPr>
        <w:t xml:space="preserve">2) </w:t>
      </w:r>
      <w:r w:rsidR="00451D7A" w:rsidRPr="007F2AE7">
        <w:rPr>
          <w:rFonts w:ascii="Times New Roman" w:hAnsi="Times New Roman"/>
          <w:sz w:val="24"/>
          <w:szCs w:val="24"/>
          <w:lang w:val="ro-RO"/>
        </w:rPr>
        <w:t xml:space="preserve">Se va preciza data limită de primire a banilor sau a prestării serviciilor, dată care nu poate să fie ulterioară datei de finalizare a proiectului sponsorizat. </w:t>
      </w:r>
    </w:p>
    <w:p w14:paraId="284598DC" w14:textId="6CE17725" w:rsidR="00451D7A" w:rsidRPr="007F2AE7" w:rsidRDefault="00E865C3" w:rsidP="00F337D4">
      <w:pPr>
        <w:spacing w:after="0" w:line="360" w:lineRule="auto"/>
        <w:jc w:val="both"/>
        <w:rPr>
          <w:rFonts w:ascii="Times New Roman" w:hAnsi="Times New Roman"/>
          <w:sz w:val="24"/>
          <w:szCs w:val="24"/>
          <w:lang w:val="ro-RO"/>
        </w:rPr>
      </w:pPr>
      <w:r w:rsidRPr="007F2AE7">
        <w:rPr>
          <w:rFonts w:ascii="Times New Roman" w:hAnsi="Times New Roman"/>
          <w:sz w:val="24"/>
          <w:szCs w:val="24"/>
          <w:lang w:val="ro-RO"/>
        </w:rPr>
        <w:t>3)</w:t>
      </w:r>
      <w:r w:rsidR="00A33AC2" w:rsidRPr="007F2AE7">
        <w:rPr>
          <w:rFonts w:ascii="Times New Roman" w:hAnsi="Times New Roman"/>
          <w:sz w:val="24"/>
          <w:szCs w:val="24"/>
          <w:lang w:val="ro-RO"/>
        </w:rPr>
        <w:t xml:space="preserve"> </w:t>
      </w:r>
      <w:r w:rsidR="00451D7A" w:rsidRPr="007F2AE7">
        <w:rPr>
          <w:rFonts w:ascii="Times New Roman" w:hAnsi="Times New Roman"/>
          <w:sz w:val="24"/>
          <w:szCs w:val="24"/>
          <w:lang w:val="ro-RO"/>
        </w:rPr>
        <w:t>Nu pot fi aprobate și decontate contractele încheiate cu persoanele fizice/juridice care au și calitatea de sponsori/parteneri în respectivul proiect.</w:t>
      </w:r>
    </w:p>
    <w:p w14:paraId="50F30D96" w14:textId="337963DB" w:rsidR="00451D7A" w:rsidRPr="007F2AE7" w:rsidRDefault="00E865C3" w:rsidP="00F337D4">
      <w:pPr>
        <w:spacing w:after="0" w:line="360" w:lineRule="auto"/>
        <w:jc w:val="both"/>
        <w:rPr>
          <w:rFonts w:ascii="Times New Roman" w:hAnsi="Times New Roman"/>
          <w:sz w:val="24"/>
          <w:szCs w:val="24"/>
          <w:lang w:val="ro-RO"/>
        </w:rPr>
      </w:pPr>
      <w:r w:rsidRPr="007F2AE7">
        <w:rPr>
          <w:rFonts w:ascii="Times New Roman" w:hAnsi="Times New Roman"/>
          <w:sz w:val="24"/>
          <w:szCs w:val="24"/>
          <w:lang w:val="ro-RO"/>
        </w:rPr>
        <w:t xml:space="preserve">4) </w:t>
      </w:r>
      <w:r w:rsidR="00451D7A" w:rsidRPr="007F2AE7">
        <w:rPr>
          <w:rFonts w:ascii="Times New Roman" w:hAnsi="Times New Roman"/>
          <w:sz w:val="24"/>
          <w:szCs w:val="24"/>
          <w:lang w:val="ro-RO"/>
        </w:rPr>
        <w:t>În cazul instituțiilor publice, se va admite drept dovadă a existenței altei surse de finanțare proprii sau atrase, fila de buget aprobată, cu indicarea capitolului și articolului în care sunt prevăzute sumele destinate proiectului cultural.</w:t>
      </w:r>
    </w:p>
    <w:p w14:paraId="669993AB" w14:textId="71B09192" w:rsidR="00A86401" w:rsidRPr="007F2AE7" w:rsidRDefault="00A86401"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Art.</w:t>
      </w:r>
      <w:r w:rsidR="00D7466A" w:rsidRPr="007F2AE7">
        <w:rPr>
          <w:rFonts w:ascii="Times New Roman" w:hAnsi="Times New Roman"/>
          <w:b/>
          <w:bCs/>
          <w:sz w:val="24"/>
          <w:szCs w:val="24"/>
          <w:lang w:val="ro-RO"/>
        </w:rPr>
        <w:t>63</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Contractul de </w:t>
      </w:r>
      <w:proofErr w:type="spellStart"/>
      <w:r w:rsidRPr="007F2AE7">
        <w:rPr>
          <w:rFonts w:ascii="Times New Roman" w:hAnsi="Times New Roman"/>
          <w:sz w:val="24"/>
          <w:szCs w:val="24"/>
          <w:lang w:val="ro-RO"/>
        </w:rPr>
        <w:t>finanţare</w:t>
      </w:r>
      <w:proofErr w:type="spellEnd"/>
      <w:r w:rsidRPr="007F2AE7">
        <w:rPr>
          <w:rFonts w:ascii="Times New Roman" w:hAnsi="Times New Roman"/>
          <w:sz w:val="24"/>
          <w:szCs w:val="24"/>
          <w:lang w:val="ro-RO"/>
        </w:rPr>
        <w:t xml:space="preserve"> va fi completat în concordanță cu </w:t>
      </w:r>
      <w:proofErr w:type="spellStart"/>
      <w:r w:rsidRPr="007F2AE7">
        <w:rPr>
          <w:rFonts w:ascii="Times New Roman" w:hAnsi="Times New Roman"/>
          <w:sz w:val="24"/>
          <w:szCs w:val="24"/>
          <w:lang w:val="ro-RO"/>
        </w:rPr>
        <w:t>activităţile</w:t>
      </w:r>
      <w:proofErr w:type="spellEnd"/>
      <w:r w:rsidRPr="007F2AE7">
        <w:rPr>
          <w:rFonts w:ascii="Times New Roman" w:hAnsi="Times New Roman"/>
          <w:sz w:val="24"/>
          <w:szCs w:val="24"/>
          <w:lang w:val="ro-RO"/>
        </w:rPr>
        <w:t xml:space="preserve">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obiectivele </w:t>
      </w:r>
      <w:r w:rsidR="00D37C7B" w:rsidRPr="007F2AE7">
        <w:rPr>
          <w:rFonts w:ascii="Times New Roman" w:hAnsi="Times New Roman"/>
          <w:sz w:val="24"/>
          <w:szCs w:val="24"/>
          <w:lang w:val="ro-RO"/>
        </w:rPr>
        <w:t>menționate</w:t>
      </w:r>
      <w:r w:rsidRPr="007F2AE7">
        <w:rPr>
          <w:rFonts w:ascii="Times New Roman" w:hAnsi="Times New Roman"/>
          <w:sz w:val="24"/>
          <w:szCs w:val="24"/>
          <w:lang w:val="ro-RO"/>
        </w:rPr>
        <w:t xml:space="preserve"> de către beneficiar în Cererea de </w:t>
      </w:r>
      <w:r w:rsidR="00D37C7B" w:rsidRPr="007F2AE7">
        <w:rPr>
          <w:rFonts w:ascii="Times New Roman" w:hAnsi="Times New Roman"/>
          <w:sz w:val="24"/>
          <w:szCs w:val="24"/>
          <w:lang w:val="ro-RO"/>
        </w:rPr>
        <w:t>finanțare</w:t>
      </w:r>
      <w:r w:rsidRPr="007F2AE7">
        <w:rPr>
          <w:rFonts w:ascii="Times New Roman" w:hAnsi="Times New Roman"/>
          <w:sz w:val="24"/>
          <w:szCs w:val="24"/>
          <w:lang w:val="ro-RO"/>
        </w:rPr>
        <w:t xml:space="preserve"> tip, cerere care a făcut obiectul selecției sau</w:t>
      </w:r>
      <w:r w:rsidR="006C30D3" w:rsidRPr="007F2AE7">
        <w:rPr>
          <w:rFonts w:ascii="Times New Roman" w:hAnsi="Times New Roman"/>
          <w:sz w:val="24"/>
          <w:szCs w:val="24"/>
          <w:lang w:val="ro-RO"/>
        </w:rPr>
        <w:t>, după caz</w:t>
      </w:r>
      <w:r w:rsidR="00747A93" w:rsidRPr="007F2AE7">
        <w:rPr>
          <w:rFonts w:ascii="Times New Roman" w:hAnsi="Times New Roman"/>
          <w:sz w:val="24"/>
          <w:szCs w:val="24"/>
          <w:lang w:val="ro-RO"/>
        </w:rPr>
        <w:t>,</w:t>
      </w:r>
      <w:r w:rsidR="006C30D3" w:rsidRPr="007F2AE7">
        <w:rPr>
          <w:rFonts w:ascii="Times New Roman" w:hAnsi="Times New Roman"/>
          <w:sz w:val="24"/>
          <w:szCs w:val="24"/>
          <w:lang w:val="ro-RO"/>
        </w:rPr>
        <w:t xml:space="preserve"> conform </w:t>
      </w:r>
      <w:r w:rsidRPr="007F2AE7">
        <w:rPr>
          <w:rFonts w:ascii="Times New Roman" w:hAnsi="Times New Roman"/>
          <w:sz w:val="24"/>
          <w:szCs w:val="24"/>
          <w:lang w:val="ro-RO"/>
        </w:rPr>
        <w:t xml:space="preserve"> </w:t>
      </w:r>
      <w:r w:rsidR="00A34F19" w:rsidRPr="007F2AE7">
        <w:rPr>
          <w:rFonts w:ascii="Times New Roman" w:hAnsi="Times New Roman"/>
          <w:sz w:val="24"/>
          <w:szCs w:val="24"/>
          <w:lang w:val="ro-RO"/>
        </w:rPr>
        <w:t>modificărilor acceptate</w:t>
      </w:r>
      <w:r w:rsidRPr="007F2AE7">
        <w:rPr>
          <w:rFonts w:ascii="Times New Roman" w:hAnsi="Times New Roman"/>
          <w:sz w:val="24"/>
          <w:szCs w:val="24"/>
          <w:lang w:val="ro-RO"/>
        </w:rPr>
        <w:t xml:space="preserve"> </w:t>
      </w:r>
      <w:r w:rsidR="006C30D3" w:rsidRPr="007F2AE7">
        <w:rPr>
          <w:rFonts w:ascii="Times New Roman" w:hAnsi="Times New Roman"/>
          <w:sz w:val="24"/>
          <w:szCs w:val="24"/>
          <w:lang w:val="ro-RO"/>
        </w:rPr>
        <w:t>dintr-un memoriu justificativ.</w:t>
      </w:r>
    </w:p>
    <w:p w14:paraId="476F0DC3" w14:textId="5A023EC4" w:rsidR="00A86401" w:rsidRPr="007F2AE7" w:rsidRDefault="00A86401"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lastRenderedPageBreak/>
        <w:t>Ar</w:t>
      </w:r>
      <w:r w:rsidR="00E865C3" w:rsidRPr="007F2AE7">
        <w:rPr>
          <w:rFonts w:ascii="Times New Roman" w:hAnsi="Times New Roman"/>
          <w:b/>
          <w:bCs/>
          <w:sz w:val="24"/>
          <w:szCs w:val="24"/>
          <w:lang w:val="ro-RO"/>
        </w:rPr>
        <w:t xml:space="preserve">t. </w:t>
      </w:r>
      <w:r w:rsidR="00D7466A" w:rsidRPr="007F2AE7">
        <w:rPr>
          <w:rFonts w:ascii="Times New Roman" w:hAnsi="Times New Roman"/>
          <w:b/>
          <w:bCs/>
          <w:sz w:val="24"/>
          <w:szCs w:val="24"/>
          <w:lang w:val="ro-RO"/>
        </w:rPr>
        <w:t>64</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Contractul de </w:t>
      </w:r>
      <w:proofErr w:type="spellStart"/>
      <w:r w:rsidRPr="007F2AE7">
        <w:rPr>
          <w:rFonts w:ascii="Times New Roman" w:hAnsi="Times New Roman"/>
          <w:sz w:val="24"/>
          <w:szCs w:val="24"/>
          <w:lang w:val="ro-RO"/>
        </w:rPr>
        <w:t>finanţare</w:t>
      </w:r>
      <w:proofErr w:type="spellEnd"/>
      <w:r w:rsidRPr="007F2AE7">
        <w:rPr>
          <w:rFonts w:ascii="Times New Roman" w:hAnsi="Times New Roman"/>
          <w:sz w:val="24"/>
          <w:szCs w:val="24"/>
          <w:lang w:val="ro-RO"/>
        </w:rPr>
        <w:t xml:space="preserve"> va fi completat de către beneficiar (inclusiv anexele)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semnat de către reprezentantul legal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de către responsabilul financiar / juridic al beneficiarului.</w:t>
      </w:r>
    </w:p>
    <w:p w14:paraId="3A1AD4EC" w14:textId="095F1390" w:rsidR="00A86401" w:rsidRPr="007F2AE7" w:rsidRDefault="00A86401"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65</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Contractul de finanțare va fi depus, în două exemplare, în original, la sediul Primăriei </w:t>
      </w:r>
      <w:r w:rsidR="007F2AE7" w:rsidRPr="007F2AE7">
        <w:rPr>
          <w:rFonts w:ascii="Times New Roman" w:hAnsi="Times New Roman"/>
          <w:sz w:val="24"/>
          <w:szCs w:val="24"/>
          <w:lang w:val="ro-RO"/>
        </w:rPr>
        <w:t>Orașului Săliște</w:t>
      </w:r>
      <w:r w:rsidRPr="007F2AE7">
        <w:rPr>
          <w:rFonts w:ascii="Times New Roman" w:hAnsi="Times New Roman"/>
          <w:sz w:val="24"/>
          <w:szCs w:val="24"/>
          <w:lang w:val="ro-RO"/>
        </w:rPr>
        <w:t xml:space="preserve">, </w:t>
      </w:r>
      <w:r w:rsidR="006D5B09">
        <w:rPr>
          <w:rFonts w:ascii="Times New Roman" w:hAnsi="Times New Roman"/>
          <w:sz w:val="24"/>
          <w:szCs w:val="24"/>
          <w:lang w:val="ro-RO"/>
        </w:rPr>
        <w:t xml:space="preserve">din Str. </w:t>
      </w:r>
      <w:proofErr w:type="spellStart"/>
      <w:r w:rsidR="006D5B09">
        <w:rPr>
          <w:rFonts w:ascii="Times New Roman" w:hAnsi="Times New Roman"/>
          <w:sz w:val="24"/>
          <w:szCs w:val="24"/>
          <w:lang w:val="ro-RO"/>
        </w:rPr>
        <w:t>Stează</w:t>
      </w:r>
      <w:proofErr w:type="spellEnd"/>
      <w:r w:rsidR="006D5B09">
        <w:rPr>
          <w:rFonts w:ascii="Times New Roman" w:hAnsi="Times New Roman"/>
          <w:sz w:val="24"/>
          <w:szCs w:val="24"/>
          <w:lang w:val="ro-RO"/>
        </w:rPr>
        <w:t>, nr.9, jud Sibiu</w:t>
      </w:r>
      <w:r w:rsidRPr="007F2AE7">
        <w:rPr>
          <w:rFonts w:ascii="Times New Roman" w:hAnsi="Times New Roman"/>
          <w:sz w:val="24"/>
          <w:szCs w:val="24"/>
          <w:lang w:val="ro-RO"/>
        </w:rPr>
        <w:t>.</w:t>
      </w:r>
    </w:p>
    <w:p w14:paraId="7B3D32C3" w14:textId="2D71BAAC" w:rsidR="00597579" w:rsidRPr="007F2AE7" w:rsidRDefault="00A86401" w:rsidP="006374CB">
      <w:pPr>
        <w:spacing w:line="276" w:lineRule="auto"/>
        <w:jc w:val="both"/>
        <w:rPr>
          <w:rFonts w:ascii="Times New Roman" w:hAnsi="Times New Roman"/>
          <w:color w:val="000000" w:themeColor="text1"/>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66</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După semnarea contractului de către autoritatea finanțatoare, beneficiarul are obligația să ridice un exemplar original al contractului de finanțare, să prezinte factura </w:t>
      </w:r>
      <w:r w:rsidR="000B2223" w:rsidRPr="007F2AE7">
        <w:rPr>
          <w:rFonts w:ascii="Times New Roman" w:hAnsi="Times New Roman"/>
          <w:sz w:val="24"/>
          <w:szCs w:val="24"/>
          <w:lang w:val="ro-RO"/>
        </w:rPr>
        <w:t>aferentă primei tranșe</w:t>
      </w:r>
      <w:r w:rsidRPr="007F2AE7">
        <w:rPr>
          <w:rFonts w:ascii="Times New Roman" w:hAnsi="Times New Roman"/>
          <w:sz w:val="24"/>
          <w:szCs w:val="24"/>
          <w:lang w:val="ro-RO"/>
        </w:rPr>
        <w:t xml:space="preserve"> (dacă este cazul) și </w:t>
      </w:r>
      <w:r w:rsidRPr="007F2AE7">
        <w:rPr>
          <w:rFonts w:ascii="Times New Roman" w:hAnsi="Times New Roman"/>
          <w:b/>
          <w:bCs/>
          <w:sz w:val="24"/>
          <w:szCs w:val="24"/>
          <w:lang w:val="ro-RO"/>
        </w:rPr>
        <w:t xml:space="preserve">Declarația de angajament notarială </w:t>
      </w:r>
      <w:r w:rsidR="00271212" w:rsidRPr="007F2AE7">
        <w:rPr>
          <w:rFonts w:ascii="Times New Roman" w:hAnsi="Times New Roman"/>
          <w:b/>
          <w:bCs/>
          <w:sz w:val="24"/>
          <w:szCs w:val="24"/>
          <w:lang w:val="ro-RO"/>
        </w:rPr>
        <w:t xml:space="preserve">– Anexa </w:t>
      </w:r>
      <w:r w:rsidR="00B83D01" w:rsidRPr="007F2AE7">
        <w:rPr>
          <w:rFonts w:ascii="Times New Roman" w:hAnsi="Times New Roman"/>
          <w:b/>
          <w:bCs/>
          <w:sz w:val="24"/>
          <w:szCs w:val="24"/>
          <w:lang w:val="ro-RO"/>
        </w:rPr>
        <w:t>6</w:t>
      </w:r>
      <w:r w:rsidR="00CD6E9F" w:rsidRPr="007F2AE7">
        <w:rPr>
          <w:rFonts w:ascii="Times New Roman" w:hAnsi="Times New Roman"/>
          <w:b/>
          <w:bCs/>
          <w:sz w:val="24"/>
          <w:szCs w:val="24"/>
          <w:lang w:val="ro-RO"/>
        </w:rPr>
        <w:t xml:space="preserve">. </w:t>
      </w:r>
      <w:r w:rsidR="00D7466A" w:rsidRPr="007F2AE7">
        <w:rPr>
          <w:rFonts w:ascii="Times New Roman" w:hAnsi="Times New Roman"/>
          <w:color w:val="000000" w:themeColor="text1"/>
          <w:sz w:val="24"/>
          <w:szCs w:val="24"/>
          <w:lang w:val="ro-RO"/>
        </w:rPr>
        <w:t xml:space="preserve">Declarația notarială se va depune în termen </w:t>
      </w:r>
      <w:r w:rsidR="006374CB" w:rsidRPr="007F2AE7">
        <w:rPr>
          <w:rFonts w:ascii="Times New Roman" w:hAnsi="Times New Roman"/>
          <w:color w:val="000000" w:themeColor="text1"/>
          <w:sz w:val="24"/>
          <w:szCs w:val="24"/>
          <w:lang w:val="ro-RO"/>
        </w:rPr>
        <w:t xml:space="preserve">  </w:t>
      </w:r>
      <w:r w:rsidR="00D7466A" w:rsidRPr="007F2AE7">
        <w:rPr>
          <w:rFonts w:ascii="Times New Roman" w:hAnsi="Times New Roman"/>
          <w:color w:val="000000" w:themeColor="text1"/>
          <w:sz w:val="24"/>
          <w:szCs w:val="24"/>
          <w:lang w:val="ro-RO"/>
        </w:rPr>
        <w:t xml:space="preserve">de maxim de 30 de zile lucrătoare, dar nu mai târziu de data începerii primei activități prevăzute în contract. În caz </w:t>
      </w:r>
      <w:r w:rsidR="00D7466A" w:rsidRPr="007F2AE7">
        <w:rPr>
          <w:rFonts w:ascii="Times New Roman" w:hAnsi="Times New Roman"/>
          <w:color w:val="000000" w:themeColor="text1"/>
          <w:sz w:val="24"/>
          <w:szCs w:val="24"/>
          <w:lang w:val="ro-RO"/>
        </w:rPr>
        <w:tab/>
        <w:t xml:space="preserve">contrar, neîndeplinirea acestei obligații, constituie temei de reziliere a contractului de finanțare. </w:t>
      </w:r>
    </w:p>
    <w:p w14:paraId="6DAE962E" w14:textId="19A65DFF" w:rsidR="00E25C49" w:rsidRPr="007F2AE7" w:rsidRDefault="00A86401"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67</w:t>
      </w:r>
      <w:r w:rsidRPr="007F2AE7">
        <w:rPr>
          <w:rFonts w:ascii="Times New Roman" w:hAnsi="Times New Roman"/>
          <w:sz w:val="24"/>
          <w:szCs w:val="24"/>
          <w:lang w:val="ro-RO"/>
        </w:rPr>
        <w:t xml:space="preserve">. Factura </w:t>
      </w:r>
      <w:r w:rsidR="000B2223" w:rsidRPr="007F2AE7">
        <w:rPr>
          <w:rFonts w:ascii="Times New Roman" w:hAnsi="Times New Roman"/>
          <w:sz w:val="24"/>
          <w:szCs w:val="24"/>
          <w:lang w:val="ro-RO"/>
        </w:rPr>
        <w:t xml:space="preserve">aferentă primei tranșe </w:t>
      </w:r>
      <w:r w:rsidRPr="007F2AE7">
        <w:rPr>
          <w:rFonts w:ascii="Times New Roman" w:hAnsi="Times New Roman"/>
          <w:sz w:val="24"/>
          <w:szCs w:val="24"/>
          <w:lang w:val="ro-RO"/>
        </w:rPr>
        <w:t xml:space="preserve">va fi depusă cu minim 3 zile înainte de </w:t>
      </w:r>
      <w:r w:rsidR="000B2223" w:rsidRPr="007F2AE7">
        <w:rPr>
          <w:rFonts w:ascii="Times New Roman" w:hAnsi="Times New Roman"/>
          <w:sz w:val="24"/>
          <w:szCs w:val="24"/>
          <w:lang w:val="ro-RO"/>
        </w:rPr>
        <w:t>desfășurarea evenimentului propriu-zis</w:t>
      </w:r>
      <w:r w:rsidR="006C30D3" w:rsidRPr="007F2AE7">
        <w:rPr>
          <w:rFonts w:ascii="Times New Roman" w:hAnsi="Times New Roman"/>
          <w:sz w:val="24"/>
          <w:szCs w:val="24"/>
          <w:lang w:val="ro-RO"/>
        </w:rPr>
        <w:t xml:space="preserve"> (condiționată de depunerea dovezii cofinanțării)</w:t>
      </w:r>
      <w:r w:rsidR="000B2223" w:rsidRPr="007F2AE7">
        <w:rPr>
          <w:rFonts w:ascii="Times New Roman" w:hAnsi="Times New Roman"/>
          <w:sz w:val="24"/>
          <w:szCs w:val="24"/>
          <w:lang w:val="ro-RO"/>
        </w:rPr>
        <w:t>.</w:t>
      </w:r>
      <w:r w:rsidR="00F77592" w:rsidRPr="007F2AE7">
        <w:rPr>
          <w:rFonts w:ascii="Times New Roman" w:hAnsi="Times New Roman"/>
          <w:sz w:val="24"/>
          <w:szCs w:val="24"/>
          <w:lang w:val="ro-RO"/>
        </w:rPr>
        <w:t xml:space="preserve"> </w:t>
      </w:r>
    </w:p>
    <w:p w14:paraId="1E70B92F" w14:textId="77777777" w:rsidR="007048CA" w:rsidRDefault="007048CA" w:rsidP="00F337D4">
      <w:pPr>
        <w:spacing w:after="0" w:line="360" w:lineRule="auto"/>
        <w:jc w:val="both"/>
        <w:rPr>
          <w:rFonts w:ascii="Times New Roman" w:hAnsi="Times New Roman"/>
          <w:sz w:val="24"/>
          <w:szCs w:val="24"/>
          <w:lang w:val="ro-RO"/>
        </w:rPr>
      </w:pPr>
    </w:p>
    <w:p w14:paraId="44AB0604" w14:textId="77777777" w:rsidR="006D5B09" w:rsidRPr="007F2AE7" w:rsidRDefault="006D5B09" w:rsidP="00F337D4">
      <w:pPr>
        <w:spacing w:after="0" w:line="360" w:lineRule="auto"/>
        <w:jc w:val="both"/>
        <w:rPr>
          <w:rFonts w:ascii="Times New Roman" w:hAnsi="Times New Roman"/>
          <w:sz w:val="24"/>
          <w:szCs w:val="24"/>
          <w:lang w:val="ro-RO"/>
        </w:rPr>
      </w:pPr>
    </w:p>
    <w:p w14:paraId="518EB5E9" w14:textId="0329B3C1" w:rsidR="00A86401" w:rsidRPr="007F2AE7" w:rsidRDefault="00A86401" w:rsidP="00F337D4">
      <w:pPr>
        <w:spacing w:after="0" w:line="360" w:lineRule="auto"/>
        <w:jc w:val="both"/>
        <w:rPr>
          <w:rFonts w:ascii="Times New Roman" w:hAnsi="Times New Roman"/>
          <w:b/>
          <w:bCs/>
          <w:color w:val="C45911" w:themeColor="accent2" w:themeShade="BF"/>
          <w:sz w:val="24"/>
          <w:szCs w:val="24"/>
          <w:u w:val="single"/>
          <w:lang w:val="ro-RO"/>
        </w:rPr>
      </w:pPr>
      <w:r w:rsidRPr="007F2AE7">
        <w:rPr>
          <w:rFonts w:ascii="Times New Roman" w:hAnsi="Times New Roman"/>
          <w:b/>
          <w:bCs/>
          <w:color w:val="C45911" w:themeColor="accent2" w:themeShade="BF"/>
          <w:sz w:val="24"/>
          <w:szCs w:val="24"/>
          <w:u w:val="single"/>
          <w:lang w:val="ro-RO"/>
        </w:rPr>
        <w:t xml:space="preserve">Modificarea contractului (Act </w:t>
      </w:r>
      <w:proofErr w:type="spellStart"/>
      <w:r w:rsidRPr="007F2AE7">
        <w:rPr>
          <w:rFonts w:ascii="Times New Roman" w:hAnsi="Times New Roman"/>
          <w:b/>
          <w:bCs/>
          <w:color w:val="C45911" w:themeColor="accent2" w:themeShade="BF"/>
          <w:sz w:val="24"/>
          <w:szCs w:val="24"/>
          <w:u w:val="single"/>
          <w:lang w:val="ro-RO"/>
        </w:rPr>
        <w:t>adiţional</w:t>
      </w:r>
      <w:proofErr w:type="spellEnd"/>
      <w:r w:rsidRPr="007F2AE7">
        <w:rPr>
          <w:rFonts w:ascii="Times New Roman" w:hAnsi="Times New Roman"/>
          <w:b/>
          <w:bCs/>
          <w:color w:val="C45911" w:themeColor="accent2" w:themeShade="BF"/>
          <w:sz w:val="24"/>
          <w:szCs w:val="24"/>
          <w:u w:val="single"/>
          <w:lang w:val="ro-RO"/>
        </w:rPr>
        <w:t>, Aviz, Notificare)</w:t>
      </w:r>
    </w:p>
    <w:p w14:paraId="5E9D145B" w14:textId="2C841E52" w:rsidR="00A86401" w:rsidRPr="007F2AE7" w:rsidRDefault="00A86401"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68</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Contractul poate să fie modificat numai în cazuri temeinic justificate, cu acordul ambelor </w:t>
      </w:r>
      <w:proofErr w:type="spellStart"/>
      <w:r w:rsidRPr="007F2AE7">
        <w:rPr>
          <w:rFonts w:ascii="Times New Roman" w:hAnsi="Times New Roman"/>
          <w:sz w:val="24"/>
          <w:szCs w:val="24"/>
          <w:lang w:val="ro-RO"/>
        </w:rPr>
        <w:t>părţi</w:t>
      </w:r>
      <w:proofErr w:type="spellEnd"/>
      <w:r w:rsidRPr="007F2AE7">
        <w:rPr>
          <w:rFonts w:ascii="Times New Roman" w:hAnsi="Times New Roman"/>
          <w:sz w:val="24"/>
          <w:szCs w:val="24"/>
          <w:lang w:val="ro-RO"/>
        </w:rPr>
        <w:t xml:space="preserve">, consemnat în scris prin Act </w:t>
      </w:r>
      <w:proofErr w:type="spellStart"/>
      <w:r w:rsidRPr="007F2AE7">
        <w:rPr>
          <w:rFonts w:ascii="Times New Roman" w:hAnsi="Times New Roman"/>
          <w:sz w:val="24"/>
          <w:szCs w:val="24"/>
          <w:lang w:val="ro-RO"/>
        </w:rPr>
        <w:t>adiţional</w:t>
      </w:r>
      <w:proofErr w:type="spellEnd"/>
      <w:r w:rsidRPr="007F2AE7">
        <w:rPr>
          <w:rFonts w:ascii="Times New Roman" w:hAnsi="Times New Roman"/>
          <w:sz w:val="24"/>
          <w:szCs w:val="24"/>
          <w:lang w:val="ro-RO"/>
        </w:rPr>
        <w:t xml:space="preserve"> sau Aviz. Notificarea este unilaterală.</w:t>
      </w:r>
    </w:p>
    <w:p w14:paraId="464E1A03" w14:textId="32B1A596" w:rsidR="00D67E1D" w:rsidRPr="007F2AE7" w:rsidRDefault="00FE2FEB"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69</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p>
    <w:p w14:paraId="0E27B154" w14:textId="77777777" w:rsidR="00D67E1D" w:rsidRPr="007F2AE7" w:rsidRDefault="00D67E1D" w:rsidP="00D67E1D">
      <w:pPr>
        <w:pStyle w:val="Listparagraf"/>
        <w:spacing w:after="0" w:line="360" w:lineRule="auto"/>
        <w:ind w:left="0"/>
        <w:jc w:val="both"/>
        <w:rPr>
          <w:rFonts w:ascii="Times New Roman" w:hAnsi="Times New Roman"/>
          <w:sz w:val="24"/>
          <w:szCs w:val="24"/>
          <w:lang w:val="ro-RO"/>
        </w:rPr>
      </w:pPr>
      <w:r w:rsidRPr="007F2AE7">
        <w:rPr>
          <w:rFonts w:ascii="Times New Roman" w:hAnsi="Times New Roman"/>
          <w:sz w:val="24"/>
          <w:szCs w:val="24"/>
          <w:lang w:val="ro-RO"/>
        </w:rPr>
        <w:t>1)</w:t>
      </w:r>
      <w:r w:rsidR="00FE2FEB" w:rsidRPr="007F2AE7">
        <w:rPr>
          <w:rFonts w:ascii="Times New Roman" w:hAnsi="Times New Roman"/>
          <w:sz w:val="24"/>
          <w:szCs w:val="24"/>
          <w:lang w:val="ro-RO"/>
        </w:rPr>
        <w:t xml:space="preserve">În cazul în care beneficiarul constată că din motive obiective, independente de modul lui de organizare, evenimentele cuprinse în Contractul de </w:t>
      </w:r>
      <w:proofErr w:type="spellStart"/>
      <w:r w:rsidR="00FE2FEB" w:rsidRPr="007F2AE7">
        <w:rPr>
          <w:rFonts w:ascii="Times New Roman" w:hAnsi="Times New Roman"/>
          <w:sz w:val="24"/>
          <w:szCs w:val="24"/>
          <w:lang w:val="ro-RO"/>
        </w:rPr>
        <w:t>finanţare</w:t>
      </w:r>
      <w:proofErr w:type="spellEnd"/>
      <w:r w:rsidR="00FE2FEB" w:rsidRPr="007F2AE7">
        <w:rPr>
          <w:rFonts w:ascii="Times New Roman" w:hAnsi="Times New Roman"/>
          <w:sz w:val="24"/>
          <w:szCs w:val="24"/>
          <w:lang w:val="ro-RO"/>
        </w:rPr>
        <w:t xml:space="preserve"> nu pot fi duse la îndeplinire sau bugetul proiectului necesită modificări, acesta are posibilitatea să solicite încheierea unui act </w:t>
      </w:r>
      <w:proofErr w:type="spellStart"/>
      <w:r w:rsidR="00FE2FEB" w:rsidRPr="007F2AE7">
        <w:rPr>
          <w:rFonts w:ascii="Times New Roman" w:hAnsi="Times New Roman"/>
          <w:sz w:val="24"/>
          <w:szCs w:val="24"/>
          <w:lang w:val="ro-RO"/>
        </w:rPr>
        <w:t>adiţional</w:t>
      </w:r>
      <w:proofErr w:type="spellEnd"/>
      <w:r w:rsidR="00FE2FEB" w:rsidRPr="007F2AE7">
        <w:rPr>
          <w:rFonts w:ascii="Times New Roman" w:hAnsi="Times New Roman"/>
          <w:sz w:val="24"/>
          <w:szCs w:val="24"/>
          <w:lang w:val="ro-RO"/>
        </w:rPr>
        <w:t xml:space="preserve"> la Contractul de </w:t>
      </w:r>
      <w:proofErr w:type="spellStart"/>
      <w:r w:rsidR="00FE2FEB" w:rsidRPr="007F2AE7">
        <w:rPr>
          <w:rFonts w:ascii="Times New Roman" w:hAnsi="Times New Roman"/>
          <w:sz w:val="24"/>
          <w:szCs w:val="24"/>
          <w:lang w:val="ro-RO"/>
        </w:rPr>
        <w:t>finanţare</w:t>
      </w:r>
      <w:proofErr w:type="spellEnd"/>
      <w:r w:rsidR="00FE2FEB" w:rsidRPr="007F2AE7">
        <w:rPr>
          <w:rFonts w:ascii="Times New Roman" w:hAnsi="Times New Roman"/>
          <w:sz w:val="24"/>
          <w:szCs w:val="24"/>
          <w:lang w:val="ro-RO"/>
        </w:rPr>
        <w:t xml:space="preserve"> prin depunerea </w:t>
      </w:r>
      <w:r w:rsidR="00601D7C" w:rsidRPr="007F2AE7">
        <w:rPr>
          <w:rFonts w:ascii="Times New Roman" w:hAnsi="Times New Roman"/>
          <w:sz w:val="24"/>
          <w:szCs w:val="24"/>
          <w:lang w:val="ro-RO"/>
        </w:rPr>
        <w:t>unui</w:t>
      </w:r>
      <w:r w:rsidR="00FE2FEB" w:rsidRPr="007F2AE7">
        <w:rPr>
          <w:rFonts w:ascii="Times New Roman" w:hAnsi="Times New Roman"/>
          <w:sz w:val="24"/>
          <w:szCs w:val="24"/>
          <w:lang w:val="ro-RO"/>
        </w:rPr>
        <w:t xml:space="preserve"> Memoriu justificativ</w:t>
      </w:r>
      <w:r w:rsidR="00E865C3" w:rsidRPr="007F2AE7">
        <w:rPr>
          <w:rFonts w:ascii="Times New Roman" w:hAnsi="Times New Roman"/>
          <w:color w:val="4472C4" w:themeColor="accent1"/>
          <w:sz w:val="24"/>
          <w:szCs w:val="24"/>
          <w:lang w:val="ro-RO"/>
        </w:rPr>
        <w:t xml:space="preserve"> </w:t>
      </w:r>
      <w:r w:rsidR="00E865C3" w:rsidRPr="007F2AE7">
        <w:rPr>
          <w:rFonts w:ascii="Times New Roman" w:hAnsi="Times New Roman"/>
          <w:sz w:val="24"/>
          <w:szCs w:val="24"/>
          <w:lang w:val="ro-RO"/>
        </w:rPr>
        <w:t>către autoritatea finanțatoare</w:t>
      </w:r>
      <w:r w:rsidR="00601D7C" w:rsidRPr="007F2AE7">
        <w:rPr>
          <w:rFonts w:ascii="Times New Roman" w:hAnsi="Times New Roman"/>
          <w:sz w:val="24"/>
          <w:szCs w:val="24"/>
          <w:lang w:val="ro-RO"/>
        </w:rPr>
        <w:t>, în vederea aprobării acestuia</w:t>
      </w:r>
      <w:r w:rsidR="00FE2FEB" w:rsidRPr="007F2AE7">
        <w:rPr>
          <w:rFonts w:ascii="Times New Roman" w:hAnsi="Times New Roman"/>
          <w:sz w:val="24"/>
          <w:szCs w:val="24"/>
          <w:lang w:val="ro-RO"/>
        </w:rPr>
        <w:t>.</w:t>
      </w:r>
    </w:p>
    <w:p w14:paraId="0EB501E0" w14:textId="2C365378" w:rsidR="00FE2FEB" w:rsidRPr="007F2AE7" w:rsidRDefault="00D67E1D" w:rsidP="00D67E1D">
      <w:pPr>
        <w:pStyle w:val="Listparagraf"/>
        <w:spacing w:after="0" w:line="360" w:lineRule="auto"/>
        <w:ind w:left="0"/>
        <w:jc w:val="both"/>
        <w:rPr>
          <w:rFonts w:ascii="Times New Roman" w:hAnsi="Times New Roman"/>
          <w:sz w:val="24"/>
          <w:szCs w:val="24"/>
          <w:lang w:val="ro-RO"/>
        </w:rPr>
      </w:pPr>
      <w:r w:rsidRPr="007F2AE7">
        <w:rPr>
          <w:rFonts w:ascii="Times New Roman" w:hAnsi="Times New Roman"/>
          <w:sz w:val="24"/>
          <w:szCs w:val="24"/>
          <w:lang w:val="ro-RO"/>
        </w:rPr>
        <w:t xml:space="preserve">2) </w:t>
      </w:r>
      <w:r w:rsidR="00E865C3" w:rsidRPr="007F2AE7">
        <w:rPr>
          <w:rFonts w:ascii="Times New Roman" w:hAnsi="Times New Roman"/>
          <w:sz w:val="24"/>
          <w:szCs w:val="24"/>
          <w:lang w:val="ro-RO"/>
        </w:rPr>
        <w:t xml:space="preserve">La Memoriul Justificativ se anexează </w:t>
      </w:r>
      <w:r w:rsidR="00DF369E" w:rsidRPr="007F2AE7">
        <w:rPr>
          <w:rFonts w:ascii="Times New Roman" w:hAnsi="Times New Roman"/>
          <w:sz w:val="24"/>
          <w:szCs w:val="24"/>
          <w:lang w:val="ro-RO"/>
        </w:rPr>
        <w:t xml:space="preserve">atât </w:t>
      </w:r>
      <w:r w:rsidR="00E865C3" w:rsidRPr="007F2AE7">
        <w:rPr>
          <w:rFonts w:ascii="Times New Roman" w:hAnsi="Times New Roman"/>
          <w:sz w:val="24"/>
          <w:szCs w:val="24"/>
          <w:lang w:val="ro-RO"/>
        </w:rPr>
        <w:t>lista activităților care se doresc a fi modificate</w:t>
      </w:r>
      <w:r w:rsidR="00DF369E" w:rsidRPr="007F2AE7">
        <w:rPr>
          <w:rFonts w:ascii="Times New Roman" w:hAnsi="Times New Roman"/>
          <w:sz w:val="24"/>
          <w:szCs w:val="24"/>
          <w:lang w:val="ro-RO"/>
        </w:rPr>
        <w:t xml:space="preserve">, o notă de fundamentare cu argumentarea noilor propuneri, cât </w:t>
      </w:r>
      <w:r w:rsidR="00E865C3" w:rsidRPr="007F2AE7">
        <w:rPr>
          <w:rFonts w:ascii="Times New Roman" w:hAnsi="Times New Roman"/>
          <w:sz w:val="24"/>
          <w:szCs w:val="24"/>
          <w:lang w:val="ro-RO"/>
        </w:rPr>
        <w:t xml:space="preserve"> </w:t>
      </w:r>
      <w:proofErr w:type="spellStart"/>
      <w:r w:rsidR="00E865C3" w:rsidRPr="007F2AE7">
        <w:rPr>
          <w:rFonts w:ascii="Times New Roman" w:hAnsi="Times New Roman"/>
          <w:sz w:val="24"/>
          <w:szCs w:val="24"/>
          <w:lang w:val="ro-RO"/>
        </w:rPr>
        <w:t>şi</w:t>
      </w:r>
      <w:proofErr w:type="spellEnd"/>
      <w:r w:rsidR="00E865C3" w:rsidRPr="007F2AE7">
        <w:rPr>
          <w:rFonts w:ascii="Times New Roman" w:hAnsi="Times New Roman"/>
          <w:sz w:val="24"/>
          <w:szCs w:val="24"/>
          <w:lang w:val="ro-RO"/>
        </w:rPr>
        <w:t xml:space="preserve"> bugetul adaptat</w:t>
      </w:r>
      <w:r w:rsidR="00DF369E" w:rsidRPr="007F2AE7">
        <w:rPr>
          <w:rFonts w:ascii="Times New Roman" w:hAnsi="Times New Roman"/>
          <w:sz w:val="24"/>
          <w:szCs w:val="24"/>
          <w:lang w:val="ro-RO"/>
        </w:rPr>
        <w:t>.</w:t>
      </w:r>
    </w:p>
    <w:p w14:paraId="5637CC0E" w14:textId="122263E7" w:rsidR="00601D7C" w:rsidRPr="007F2AE7" w:rsidRDefault="00D67E1D" w:rsidP="00601D7C">
      <w:pPr>
        <w:spacing w:line="360" w:lineRule="auto"/>
        <w:jc w:val="both"/>
        <w:rPr>
          <w:rFonts w:ascii="Times New Roman" w:hAnsi="Times New Roman"/>
          <w:bCs/>
          <w:sz w:val="24"/>
          <w:szCs w:val="24"/>
          <w:lang w:val="ro-RO"/>
        </w:rPr>
      </w:pPr>
      <w:r w:rsidRPr="007F2AE7">
        <w:rPr>
          <w:rFonts w:ascii="Times New Roman" w:hAnsi="Times New Roman"/>
          <w:bCs/>
          <w:sz w:val="24"/>
          <w:szCs w:val="24"/>
          <w:lang w:val="ro-RO"/>
        </w:rPr>
        <w:t xml:space="preserve">3) </w:t>
      </w:r>
      <w:r w:rsidR="00601D7C" w:rsidRPr="007F2AE7">
        <w:rPr>
          <w:rFonts w:ascii="Times New Roman" w:hAnsi="Times New Roman"/>
          <w:bCs/>
          <w:sz w:val="24"/>
          <w:szCs w:val="24"/>
          <w:lang w:val="ro-RO"/>
        </w:rPr>
        <w:t>Se va întocmi un Memoriu justificativ și în situația în care se intenționează doar modificarea structurii bugetului atașând totodată o notă de fundamentare. Memoriile justificative, în acest caz, se vor depune cu minim 3 zile lucrătoare înaintea datei de începere a acțiunii respective (acțiune vizată a fi modificată).</w:t>
      </w:r>
    </w:p>
    <w:p w14:paraId="7899823C" w14:textId="2DE5E31C" w:rsidR="00FE2FEB" w:rsidRPr="007F2AE7" w:rsidRDefault="00FE2FEB"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FE4F12" w:rsidRPr="007F2AE7">
        <w:rPr>
          <w:rFonts w:ascii="Times New Roman" w:hAnsi="Times New Roman"/>
          <w:b/>
          <w:bCs/>
          <w:sz w:val="24"/>
          <w:szCs w:val="24"/>
          <w:lang w:val="ro-RO"/>
        </w:rPr>
        <w:t>7</w:t>
      </w:r>
      <w:r w:rsidR="00D7466A" w:rsidRPr="007F2AE7">
        <w:rPr>
          <w:rFonts w:ascii="Times New Roman" w:hAnsi="Times New Roman"/>
          <w:b/>
          <w:bCs/>
          <w:sz w:val="24"/>
          <w:szCs w:val="24"/>
          <w:lang w:val="ro-RO"/>
        </w:rPr>
        <w:t>0</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În cazul în care beneficiarul nu respectă prevederile art</w:t>
      </w:r>
      <w:r w:rsidR="00FE4F12" w:rsidRPr="007F2AE7">
        <w:rPr>
          <w:rFonts w:ascii="Times New Roman" w:hAnsi="Times New Roman"/>
          <w:sz w:val="24"/>
          <w:szCs w:val="24"/>
          <w:lang w:val="ro-RO"/>
        </w:rPr>
        <w:t>icolului de mai sus</w:t>
      </w:r>
      <w:r w:rsidRPr="007F2AE7">
        <w:rPr>
          <w:rFonts w:ascii="Times New Roman" w:hAnsi="Times New Roman"/>
          <w:sz w:val="24"/>
          <w:szCs w:val="24"/>
          <w:lang w:val="ro-RO"/>
        </w:rPr>
        <w:t xml:space="preserve">, cheltuielile pentru respectivele activități, nu vor fi decontate de către </w:t>
      </w:r>
      <w:r w:rsidR="00CD6E9F" w:rsidRPr="007F2AE7">
        <w:rPr>
          <w:rFonts w:ascii="Times New Roman" w:hAnsi="Times New Roman"/>
          <w:sz w:val="24"/>
          <w:szCs w:val="24"/>
          <w:lang w:val="ro-RO"/>
        </w:rPr>
        <w:t>instituția</w:t>
      </w:r>
      <w:r w:rsidRPr="007F2AE7">
        <w:rPr>
          <w:rFonts w:ascii="Times New Roman" w:hAnsi="Times New Roman"/>
          <w:sz w:val="24"/>
          <w:szCs w:val="24"/>
          <w:lang w:val="ro-RO"/>
        </w:rPr>
        <w:t xml:space="preserve"> finanțatoare</w:t>
      </w:r>
      <w:r w:rsidR="00DD36BC" w:rsidRPr="007F2AE7">
        <w:rPr>
          <w:rFonts w:ascii="Times New Roman" w:hAnsi="Times New Roman"/>
          <w:sz w:val="24"/>
          <w:szCs w:val="24"/>
          <w:lang w:val="ro-RO"/>
        </w:rPr>
        <w:t>, iar valoarea solicitată spre decontare va fi diminuată în raport cu cheltuielil</w:t>
      </w:r>
      <w:r w:rsidR="00747A93" w:rsidRPr="007F2AE7">
        <w:rPr>
          <w:rFonts w:ascii="Times New Roman" w:hAnsi="Times New Roman"/>
          <w:sz w:val="24"/>
          <w:szCs w:val="24"/>
          <w:lang w:val="ro-RO"/>
        </w:rPr>
        <w:t>e</w:t>
      </w:r>
      <w:r w:rsidR="00DD36BC" w:rsidRPr="007F2AE7">
        <w:rPr>
          <w:rFonts w:ascii="Times New Roman" w:hAnsi="Times New Roman"/>
          <w:sz w:val="24"/>
          <w:szCs w:val="24"/>
          <w:lang w:val="ro-RO"/>
        </w:rPr>
        <w:t xml:space="preserve"> prevăzute pe activitățile bugetate în cadrul contractului de finanțare</w:t>
      </w:r>
      <w:r w:rsidRPr="007F2AE7">
        <w:rPr>
          <w:rFonts w:ascii="Times New Roman" w:hAnsi="Times New Roman"/>
          <w:sz w:val="24"/>
          <w:szCs w:val="24"/>
          <w:lang w:val="ro-RO"/>
        </w:rPr>
        <w:t>.</w:t>
      </w:r>
    </w:p>
    <w:p w14:paraId="37E1B6B7" w14:textId="5A0E95B0" w:rsidR="00FE2FEB" w:rsidRPr="007F2AE7" w:rsidRDefault="00FE2FEB"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71</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Modificarea datei sau locului de desfășurare, ulterior semnării contractului de finanțare, face obiectul unei Solicitări de Avizare. Nu se impune încheierea unui act adițional.</w:t>
      </w:r>
    </w:p>
    <w:p w14:paraId="64E5CB12" w14:textId="70BBA5CC" w:rsidR="0021181D" w:rsidRPr="007F2AE7" w:rsidRDefault="0021181D"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lastRenderedPageBreak/>
        <w:t xml:space="preserve">Art. </w:t>
      </w:r>
      <w:r w:rsidR="00D7466A" w:rsidRPr="007F2AE7">
        <w:rPr>
          <w:rFonts w:ascii="Times New Roman" w:hAnsi="Times New Roman"/>
          <w:b/>
          <w:bCs/>
          <w:sz w:val="24"/>
          <w:szCs w:val="24"/>
          <w:lang w:val="ro-RO"/>
        </w:rPr>
        <w:t>72</w:t>
      </w:r>
      <w:r w:rsidR="00B104AE" w:rsidRPr="007F2AE7">
        <w:rPr>
          <w:rFonts w:ascii="Times New Roman" w:hAnsi="Times New Roman"/>
          <w:b/>
          <w:bCs/>
          <w:sz w:val="24"/>
          <w:szCs w:val="24"/>
          <w:lang w:val="ro-RO"/>
        </w:rPr>
        <w:t>.</w:t>
      </w:r>
      <w:r w:rsidR="00B104AE" w:rsidRPr="007F2AE7">
        <w:rPr>
          <w:rFonts w:ascii="Times New Roman" w:hAnsi="Times New Roman"/>
          <w:sz w:val="24"/>
          <w:szCs w:val="24"/>
          <w:lang w:val="ro-RO"/>
        </w:rPr>
        <w:t xml:space="preserve"> </w:t>
      </w:r>
      <w:r w:rsidRPr="007F2AE7">
        <w:rPr>
          <w:rFonts w:ascii="Times New Roman" w:hAnsi="Times New Roman"/>
          <w:sz w:val="24"/>
          <w:szCs w:val="24"/>
          <w:lang w:val="ro-RO"/>
        </w:rPr>
        <w:t xml:space="preserve">Schimbarea adresei sau modificarea contului bancar al Beneficiarului </w:t>
      </w:r>
      <w:r w:rsidR="00D67E1D" w:rsidRPr="007F2AE7">
        <w:rPr>
          <w:rFonts w:ascii="Times New Roman" w:hAnsi="Times New Roman"/>
          <w:sz w:val="24"/>
          <w:szCs w:val="24"/>
          <w:lang w:val="ro-RO"/>
        </w:rPr>
        <w:t>fac</w:t>
      </w:r>
      <w:r w:rsidRPr="007F2AE7">
        <w:rPr>
          <w:rFonts w:ascii="Times New Roman" w:hAnsi="Times New Roman"/>
          <w:sz w:val="24"/>
          <w:szCs w:val="24"/>
          <w:lang w:val="ro-RO"/>
        </w:rPr>
        <w:t xml:space="preserve"> obiectul unei Notificări.</w:t>
      </w:r>
    </w:p>
    <w:p w14:paraId="7F4F71FE" w14:textId="5D33008E" w:rsidR="0021181D" w:rsidRPr="007F2AE7" w:rsidRDefault="0021181D"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73</w:t>
      </w:r>
      <w:r w:rsidR="00B104AE" w:rsidRPr="007F2AE7">
        <w:rPr>
          <w:rFonts w:ascii="Times New Roman" w:hAnsi="Times New Roman"/>
          <w:b/>
          <w:bCs/>
          <w:sz w:val="24"/>
          <w:szCs w:val="24"/>
          <w:lang w:val="ro-RO"/>
        </w:rPr>
        <w:t>.</w:t>
      </w:r>
      <w:r w:rsidRPr="007F2AE7">
        <w:rPr>
          <w:rFonts w:ascii="Times New Roman" w:hAnsi="Times New Roman"/>
          <w:sz w:val="24"/>
          <w:szCs w:val="24"/>
          <w:lang w:val="ro-RO"/>
        </w:rPr>
        <w:t xml:space="preserve"> Controlul asupra desfășurării proiectelor, precum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asupra modului de utilizare a sumelor acordate sub forma </w:t>
      </w:r>
      <w:r w:rsidR="00CD6E9F" w:rsidRPr="007F2AE7">
        <w:rPr>
          <w:rFonts w:ascii="Times New Roman" w:hAnsi="Times New Roman"/>
          <w:sz w:val="24"/>
          <w:szCs w:val="24"/>
          <w:lang w:val="ro-RO"/>
        </w:rPr>
        <w:t>finanțărilor</w:t>
      </w:r>
      <w:r w:rsidRPr="007F2AE7">
        <w:rPr>
          <w:rFonts w:ascii="Times New Roman" w:hAnsi="Times New Roman"/>
          <w:sz w:val="24"/>
          <w:szCs w:val="24"/>
          <w:lang w:val="ro-RO"/>
        </w:rPr>
        <w:t xml:space="preserve"> nerambursabile, se exercită de reprezentanții autorității </w:t>
      </w:r>
      <w:r w:rsidR="00CD6E9F" w:rsidRPr="007F2AE7">
        <w:rPr>
          <w:rFonts w:ascii="Times New Roman" w:hAnsi="Times New Roman"/>
          <w:sz w:val="24"/>
          <w:szCs w:val="24"/>
          <w:lang w:val="ro-RO"/>
        </w:rPr>
        <w:t>finanțatoare</w:t>
      </w:r>
      <w:r w:rsidRPr="007F2AE7">
        <w:rPr>
          <w:rFonts w:ascii="Times New Roman" w:hAnsi="Times New Roman"/>
          <w:sz w:val="24"/>
          <w:szCs w:val="24"/>
          <w:lang w:val="ro-RO"/>
        </w:rPr>
        <w:t xml:space="preserve">, cu respectarea legislației în vigoare, precum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de instituții cu atribuții în </w:t>
      </w:r>
      <w:r w:rsidR="0057606B" w:rsidRPr="007F2AE7">
        <w:rPr>
          <w:rFonts w:ascii="Times New Roman" w:hAnsi="Times New Roman"/>
          <w:sz w:val="24"/>
          <w:szCs w:val="24"/>
          <w:lang w:val="ro-RO"/>
        </w:rPr>
        <w:t>verificarea modului de utilizare a fondurilor publice.</w:t>
      </w:r>
    </w:p>
    <w:p w14:paraId="414713CD" w14:textId="6ABF72AF" w:rsidR="0057606B" w:rsidRPr="007F2AE7" w:rsidRDefault="0057606B"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74</w:t>
      </w:r>
      <w:r w:rsidR="00B104AE" w:rsidRPr="007F2AE7">
        <w:rPr>
          <w:rFonts w:ascii="Times New Roman" w:hAnsi="Times New Roman"/>
          <w:b/>
          <w:bCs/>
          <w:sz w:val="24"/>
          <w:szCs w:val="24"/>
          <w:lang w:val="ro-RO"/>
        </w:rPr>
        <w:t>.</w:t>
      </w:r>
      <w:r w:rsidRPr="007F2AE7">
        <w:rPr>
          <w:rFonts w:ascii="Times New Roman" w:hAnsi="Times New Roman"/>
          <w:sz w:val="24"/>
          <w:szCs w:val="24"/>
          <w:lang w:val="ro-RO"/>
        </w:rPr>
        <w:t xml:space="preserve"> Serviciul de specialitate din cadrul Primăriei </w:t>
      </w:r>
      <w:r w:rsidR="007F2AE7" w:rsidRPr="007F2AE7">
        <w:rPr>
          <w:rFonts w:ascii="Times New Roman" w:hAnsi="Times New Roman"/>
          <w:sz w:val="24"/>
          <w:szCs w:val="24"/>
          <w:lang w:val="ro-RO"/>
        </w:rPr>
        <w:t>Orașului Săliște</w:t>
      </w:r>
      <w:r w:rsidRPr="007F2AE7">
        <w:rPr>
          <w:rFonts w:ascii="Times New Roman" w:hAnsi="Times New Roman"/>
          <w:sz w:val="24"/>
          <w:szCs w:val="24"/>
          <w:lang w:val="ro-RO"/>
        </w:rPr>
        <w:t xml:space="preserve"> va efectua monitorizarea proiectelor culturale finanțate, în vederea constatării îndeplinirii obligațiilor contractuale</w:t>
      </w:r>
      <w:r w:rsidR="0048541A" w:rsidRPr="007F2AE7">
        <w:rPr>
          <w:rFonts w:ascii="Times New Roman" w:hAnsi="Times New Roman"/>
          <w:sz w:val="24"/>
          <w:szCs w:val="24"/>
          <w:lang w:val="ro-RO"/>
        </w:rPr>
        <w:t xml:space="preserve"> și respectarea priorităților </w:t>
      </w:r>
      <w:r w:rsidR="00CD6E9F" w:rsidRPr="007F2AE7">
        <w:rPr>
          <w:rFonts w:ascii="Times New Roman" w:hAnsi="Times New Roman"/>
          <w:sz w:val="24"/>
          <w:szCs w:val="24"/>
          <w:lang w:val="ro-RO"/>
        </w:rPr>
        <w:t>specifice</w:t>
      </w:r>
      <w:r w:rsidR="0048541A" w:rsidRPr="007F2AE7">
        <w:rPr>
          <w:rFonts w:ascii="Times New Roman" w:hAnsi="Times New Roman"/>
          <w:sz w:val="24"/>
          <w:szCs w:val="24"/>
          <w:lang w:val="ro-RO"/>
        </w:rPr>
        <w:t xml:space="preserve"> fiecărui proiect aprobat prin Hotărâre a Consiliului Local. În acest sens la monitorizarea proiectului se va întocmi și o notă de constatare, care va fi semnată de către ambele părți (reprezentantul autorității finanțatoare care a întocmit monitorizarea și reprezentant al Beneficiarului).</w:t>
      </w:r>
    </w:p>
    <w:p w14:paraId="36912DA4" w14:textId="7DA33A42" w:rsidR="005930B9" w:rsidRPr="007F2AE7" w:rsidRDefault="005930B9"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75</w:t>
      </w:r>
      <w:r w:rsidR="00B104AE" w:rsidRPr="007F2AE7">
        <w:rPr>
          <w:rFonts w:ascii="Times New Roman" w:hAnsi="Times New Roman"/>
          <w:b/>
          <w:bCs/>
          <w:sz w:val="24"/>
          <w:szCs w:val="24"/>
          <w:lang w:val="ro-RO"/>
        </w:rPr>
        <w:t>.</w:t>
      </w:r>
      <w:r w:rsidRPr="007F2AE7">
        <w:rPr>
          <w:rFonts w:ascii="Times New Roman" w:hAnsi="Times New Roman"/>
          <w:sz w:val="24"/>
          <w:szCs w:val="24"/>
          <w:lang w:val="ro-RO"/>
        </w:rPr>
        <w:t xml:space="preserve"> Contractul intră în vigoare la data semnării lui de către reprezentantul legal al </w:t>
      </w:r>
      <w:r w:rsidR="007F2AE7" w:rsidRPr="007F2AE7">
        <w:rPr>
          <w:rFonts w:ascii="Times New Roman" w:hAnsi="Times New Roman"/>
          <w:sz w:val="24"/>
          <w:szCs w:val="24"/>
          <w:lang w:val="ro-RO"/>
        </w:rPr>
        <w:t>Orașului Săliște</w:t>
      </w:r>
      <w:r w:rsidRPr="007F2AE7">
        <w:rPr>
          <w:rFonts w:ascii="Times New Roman" w:hAnsi="Times New Roman"/>
          <w:sz w:val="24"/>
          <w:szCs w:val="24"/>
          <w:lang w:val="ro-RO"/>
        </w:rPr>
        <w:t>, Primarul și/sau Viceprimarul, după caz.</w:t>
      </w:r>
    </w:p>
    <w:p w14:paraId="20BFF65E" w14:textId="4520157E" w:rsidR="00DD36BC" w:rsidRPr="007F2AE7" w:rsidRDefault="00B104AE" w:rsidP="00D67E1D">
      <w:pPr>
        <w:spacing w:line="360" w:lineRule="auto"/>
        <w:jc w:val="both"/>
        <w:rPr>
          <w:rStyle w:val="Robust"/>
          <w:b w:val="0"/>
          <w:bCs w:val="0"/>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76</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Durata Contractului de finanțare este perioada cuprinsă între data semnării acestuia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momentul stingerii tuturor obligațiilor dintre părțile contractante, respectiv până la data achitării sumelor stabilite prin Raportul de evaluare, întocmit de către serviciul de specialitate al Primăriei </w:t>
      </w:r>
      <w:r w:rsidR="007F2AE7" w:rsidRPr="007F2AE7">
        <w:rPr>
          <w:rFonts w:ascii="Times New Roman" w:hAnsi="Times New Roman"/>
          <w:sz w:val="24"/>
          <w:szCs w:val="24"/>
          <w:lang w:val="ro-RO"/>
        </w:rPr>
        <w:t>Orașului Săliște</w:t>
      </w:r>
      <w:r w:rsidRPr="007F2AE7">
        <w:rPr>
          <w:rFonts w:ascii="Times New Roman" w:hAnsi="Times New Roman"/>
          <w:sz w:val="24"/>
          <w:szCs w:val="24"/>
          <w:lang w:val="ro-RO"/>
        </w:rPr>
        <w:t>.</w:t>
      </w:r>
    </w:p>
    <w:p w14:paraId="1386E4A5" w14:textId="04CF157E" w:rsidR="000111E0" w:rsidRPr="006D5B09" w:rsidRDefault="000111E0" w:rsidP="006D5B09">
      <w:pPr>
        <w:pStyle w:val="Titlu1"/>
        <w:rPr>
          <w:rStyle w:val="Robust"/>
          <w:b/>
          <w:bCs/>
        </w:rPr>
      </w:pPr>
      <w:bookmarkStart w:id="19" w:name="_Toc229056898"/>
      <w:proofErr w:type="spellStart"/>
      <w:r w:rsidRPr="006D5B09">
        <w:rPr>
          <w:rStyle w:val="Robust"/>
          <w:b/>
          <w:bCs/>
        </w:rPr>
        <w:t>Secțiunea</w:t>
      </w:r>
      <w:proofErr w:type="spellEnd"/>
      <w:r w:rsidRPr="006D5B09">
        <w:rPr>
          <w:rStyle w:val="Robust"/>
          <w:b/>
          <w:bCs/>
        </w:rPr>
        <w:t xml:space="preserve"> VI - </w:t>
      </w:r>
      <w:proofErr w:type="spellStart"/>
      <w:r w:rsidRPr="006D5B09">
        <w:rPr>
          <w:rStyle w:val="Robust"/>
          <w:b/>
          <w:bCs/>
        </w:rPr>
        <w:t>Procedura</w:t>
      </w:r>
      <w:proofErr w:type="spellEnd"/>
      <w:r w:rsidRPr="006D5B09">
        <w:rPr>
          <w:rStyle w:val="Robust"/>
          <w:b/>
          <w:bCs/>
        </w:rPr>
        <w:t xml:space="preserve"> de </w:t>
      </w:r>
      <w:proofErr w:type="spellStart"/>
      <w:r w:rsidRPr="006D5B09">
        <w:rPr>
          <w:rStyle w:val="Robust"/>
          <w:b/>
          <w:bCs/>
        </w:rPr>
        <w:t>raportare</w:t>
      </w:r>
      <w:proofErr w:type="spellEnd"/>
      <w:r w:rsidRPr="006D5B09">
        <w:rPr>
          <w:rStyle w:val="Robust"/>
          <w:b/>
          <w:bCs/>
        </w:rPr>
        <w:t xml:space="preserve"> </w:t>
      </w:r>
      <w:proofErr w:type="spellStart"/>
      <w:r w:rsidRPr="006D5B09">
        <w:rPr>
          <w:rStyle w:val="Robust"/>
          <w:b/>
          <w:bCs/>
        </w:rPr>
        <w:t>si</w:t>
      </w:r>
      <w:proofErr w:type="spellEnd"/>
      <w:r w:rsidRPr="006D5B09">
        <w:rPr>
          <w:rStyle w:val="Robust"/>
          <w:b/>
          <w:bCs/>
        </w:rPr>
        <w:t xml:space="preserve"> control</w:t>
      </w:r>
      <w:bookmarkEnd w:id="19"/>
    </w:p>
    <w:p w14:paraId="7EC85B51" w14:textId="4C4CC2A3" w:rsidR="00F40A1B" w:rsidRPr="007F2AE7" w:rsidRDefault="00F40A1B"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77</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Pe parcursul derulării contractului, </w:t>
      </w:r>
      <w:r w:rsidR="00EF2E60" w:rsidRPr="007F2AE7">
        <w:rPr>
          <w:rFonts w:ascii="Times New Roman" w:hAnsi="Times New Roman"/>
          <w:sz w:val="24"/>
          <w:szCs w:val="24"/>
          <w:lang w:val="ro-RO"/>
        </w:rPr>
        <w:t>solicitanții</w:t>
      </w:r>
      <w:r w:rsidRPr="007F2AE7">
        <w:rPr>
          <w:rFonts w:ascii="Times New Roman" w:hAnsi="Times New Roman"/>
          <w:sz w:val="24"/>
          <w:szCs w:val="24"/>
          <w:lang w:val="ro-RO"/>
        </w:rPr>
        <w:t xml:space="preserve"> care au primit </w:t>
      </w:r>
      <w:r w:rsidR="00EF2E60" w:rsidRPr="007F2AE7">
        <w:rPr>
          <w:rFonts w:ascii="Times New Roman" w:hAnsi="Times New Roman"/>
          <w:sz w:val="24"/>
          <w:szCs w:val="24"/>
          <w:lang w:val="ro-RO"/>
        </w:rPr>
        <w:t>finanțare</w:t>
      </w:r>
      <w:r w:rsidRPr="007F2AE7">
        <w:rPr>
          <w:rFonts w:ascii="Times New Roman" w:hAnsi="Times New Roman"/>
          <w:sz w:val="24"/>
          <w:szCs w:val="24"/>
          <w:lang w:val="ro-RO"/>
        </w:rPr>
        <w:t xml:space="preserve"> au </w:t>
      </w:r>
      <w:r w:rsidR="00EF2E60" w:rsidRPr="007F2AE7">
        <w:rPr>
          <w:rFonts w:ascii="Times New Roman" w:hAnsi="Times New Roman"/>
          <w:sz w:val="24"/>
          <w:szCs w:val="24"/>
          <w:lang w:val="ro-RO"/>
        </w:rPr>
        <w:t>obligația</w:t>
      </w:r>
      <w:r w:rsidRPr="007F2AE7">
        <w:rPr>
          <w:rFonts w:ascii="Times New Roman" w:hAnsi="Times New Roman"/>
          <w:sz w:val="24"/>
          <w:szCs w:val="24"/>
          <w:lang w:val="ro-RO"/>
        </w:rPr>
        <w:t xml:space="preserve"> să prezinte Primăriei </w:t>
      </w:r>
      <w:r w:rsidR="007F2AE7" w:rsidRPr="007F2AE7">
        <w:rPr>
          <w:rFonts w:ascii="Times New Roman" w:hAnsi="Times New Roman"/>
          <w:sz w:val="24"/>
          <w:szCs w:val="24"/>
          <w:lang w:val="ro-RO"/>
        </w:rPr>
        <w:t>Orașului Săliște</w:t>
      </w:r>
      <w:r w:rsidRPr="007F2AE7">
        <w:rPr>
          <w:rFonts w:ascii="Times New Roman" w:hAnsi="Times New Roman"/>
          <w:sz w:val="24"/>
          <w:szCs w:val="24"/>
          <w:lang w:val="ro-RO"/>
        </w:rPr>
        <w:t>, documentele pentru următoarele raportări (după caz):</w:t>
      </w:r>
    </w:p>
    <w:p w14:paraId="3EBEF482" w14:textId="24A6994D" w:rsidR="00F40A1B" w:rsidRPr="007F2AE7" w:rsidRDefault="00F40A1B" w:rsidP="00F337D4">
      <w:pPr>
        <w:spacing w:after="0" w:line="360" w:lineRule="auto"/>
        <w:jc w:val="both"/>
        <w:rPr>
          <w:rFonts w:ascii="Times New Roman" w:hAnsi="Times New Roman"/>
          <w:color w:val="4472C4" w:themeColor="accent1"/>
          <w:sz w:val="24"/>
          <w:szCs w:val="24"/>
          <w:lang w:val="ro-RO"/>
        </w:rPr>
      </w:pPr>
      <w:r w:rsidRPr="007F2AE7">
        <w:rPr>
          <w:rFonts w:ascii="Times New Roman" w:hAnsi="Times New Roman"/>
          <w:sz w:val="24"/>
          <w:szCs w:val="24"/>
          <w:lang w:val="ro-RO"/>
        </w:rPr>
        <w:t>a) decontări intermediare</w:t>
      </w:r>
      <w:r w:rsidR="00101268" w:rsidRPr="007F2AE7">
        <w:rPr>
          <w:rFonts w:ascii="Times New Roman" w:hAnsi="Times New Roman"/>
          <w:sz w:val="24"/>
          <w:szCs w:val="24"/>
          <w:lang w:val="ro-RO"/>
        </w:rPr>
        <w:t xml:space="preserve"> a tran</w:t>
      </w:r>
      <w:r w:rsidR="004B4AE6" w:rsidRPr="007F2AE7">
        <w:rPr>
          <w:rFonts w:ascii="Times New Roman" w:hAnsi="Times New Roman"/>
          <w:sz w:val="24"/>
          <w:szCs w:val="24"/>
          <w:lang w:val="ro-RO"/>
        </w:rPr>
        <w:t>ș</w:t>
      </w:r>
      <w:r w:rsidR="00101268" w:rsidRPr="007F2AE7">
        <w:rPr>
          <w:rFonts w:ascii="Times New Roman" w:hAnsi="Times New Roman"/>
          <w:sz w:val="24"/>
          <w:szCs w:val="24"/>
          <w:lang w:val="ro-RO"/>
        </w:rPr>
        <w:t>elor</w:t>
      </w:r>
      <w:r w:rsidRPr="007F2AE7">
        <w:rPr>
          <w:rFonts w:ascii="Times New Roman" w:hAnsi="Times New Roman"/>
          <w:sz w:val="24"/>
          <w:szCs w:val="24"/>
          <w:lang w:val="ro-RO"/>
        </w:rPr>
        <w:t>: vor putea fi depuse de către solicitant pe parcursul derulării proiectului (dacă este cazul)</w:t>
      </w:r>
      <w:r w:rsidR="00101268" w:rsidRPr="007F2AE7">
        <w:rPr>
          <w:rFonts w:ascii="Times New Roman" w:hAnsi="Times New Roman"/>
          <w:sz w:val="24"/>
          <w:szCs w:val="24"/>
          <w:lang w:val="ro-RO"/>
        </w:rPr>
        <w:t xml:space="preserve"> în termen de maxim </w:t>
      </w:r>
      <w:r w:rsidR="00D00CEC" w:rsidRPr="007F2AE7">
        <w:rPr>
          <w:rFonts w:ascii="Times New Roman" w:hAnsi="Times New Roman"/>
          <w:b/>
          <w:bCs/>
          <w:sz w:val="24"/>
          <w:szCs w:val="24"/>
          <w:lang w:val="ro-RO"/>
        </w:rPr>
        <w:t>45</w:t>
      </w:r>
      <w:r w:rsidR="00101268" w:rsidRPr="007F2AE7">
        <w:rPr>
          <w:rFonts w:ascii="Times New Roman" w:hAnsi="Times New Roman"/>
          <w:b/>
          <w:bCs/>
          <w:sz w:val="24"/>
          <w:szCs w:val="24"/>
          <w:lang w:val="ro-RO"/>
        </w:rPr>
        <w:t xml:space="preserve"> de zile de la data emiterii facturii de către Beneficiar</w:t>
      </w:r>
      <w:r w:rsidRPr="007F2AE7">
        <w:rPr>
          <w:rFonts w:ascii="Times New Roman" w:hAnsi="Times New Roman"/>
          <w:sz w:val="24"/>
          <w:szCs w:val="24"/>
          <w:lang w:val="ro-RO"/>
        </w:rPr>
        <w:t>;</w:t>
      </w:r>
      <w:r w:rsidR="00407396" w:rsidRPr="007F2AE7">
        <w:rPr>
          <w:rFonts w:ascii="Times New Roman" w:hAnsi="Times New Roman"/>
          <w:sz w:val="24"/>
          <w:szCs w:val="24"/>
          <w:lang w:val="ro-RO"/>
        </w:rPr>
        <w:t xml:space="preserve"> </w:t>
      </w:r>
    </w:p>
    <w:p w14:paraId="5263B650" w14:textId="66C73EA3" w:rsidR="00A6521E" w:rsidRPr="007F2AE7" w:rsidRDefault="00F40A1B" w:rsidP="00F337D4">
      <w:pPr>
        <w:spacing w:after="0" w:line="360" w:lineRule="auto"/>
        <w:jc w:val="both"/>
        <w:rPr>
          <w:rFonts w:ascii="Times New Roman" w:hAnsi="Times New Roman"/>
          <w:sz w:val="24"/>
          <w:szCs w:val="24"/>
          <w:lang w:val="ro-RO"/>
        </w:rPr>
      </w:pPr>
      <w:r w:rsidRPr="007F2AE7">
        <w:rPr>
          <w:rFonts w:ascii="Times New Roman" w:hAnsi="Times New Roman"/>
          <w:sz w:val="24"/>
          <w:szCs w:val="24"/>
          <w:lang w:val="ro-RO"/>
        </w:rPr>
        <w:t xml:space="preserve">b) decontare finală: depusă în termen de maxim 30 de zile de la încheierea proiectului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va cuprinde obligatoriu justificarea cheltuielilor la nivelul întregului proiect cuprinzând atât contribuția beneficiarului</w:t>
      </w:r>
      <w:r w:rsidR="00072591" w:rsidRPr="007F2AE7">
        <w:rPr>
          <w:rFonts w:ascii="Times New Roman" w:hAnsi="Times New Roman"/>
          <w:sz w:val="24"/>
          <w:szCs w:val="24"/>
          <w:lang w:val="ro-RO"/>
        </w:rPr>
        <w:t>,</w:t>
      </w:r>
      <w:r w:rsidRPr="007F2AE7">
        <w:rPr>
          <w:rFonts w:ascii="Times New Roman" w:hAnsi="Times New Roman"/>
          <w:sz w:val="24"/>
          <w:szCs w:val="24"/>
          <w:lang w:val="ro-RO"/>
        </w:rPr>
        <w:t xml:space="preserve"> cât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w:t>
      </w:r>
      <w:r w:rsidR="00BD7057" w:rsidRPr="007F2AE7">
        <w:rPr>
          <w:rFonts w:ascii="Times New Roman" w:hAnsi="Times New Roman"/>
          <w:sz w:val="24"/>
          <w:szCs w:val="24"/>
          <w:lang w:val="ro-RO"/>
        </w:rPr>
        <w:t>finanțarea</w:t>
      </w:r>
      <w:r w:rsidRPr="007F2AE7">
        <w:rPr>
          <w:rFonts w:ascii="Times New Roman" w:hAnsi="Times New Roman"/>
          <w:sz w:val="24"/>
          <w:szCs w:val="24"/>
          <w:lang w:val="ro-RO"/>
        </w:rPr>
        <w:t xml:space="preserve"> </w:t>
      </w:r>
      <w:r w:rsidR="00BD7057" w:rsidRPr="007F2AE7">
        <w:rPr>
          <w:rFonts w:ascii="Times New Roman" w:hAnsi="Times New Roman"/>
          <w:sz w:val="24"/>
          <w:szCs w:val="24"/>
          <w:lang w:val="ro-RO"/>
        </w:rPr>
        <w:t>acordată</w:t>
      </w:r>
      <w:r w:rsidRPr="007F2AE7">
        <w:rPr>
          <w:rFonts w:ascii="Times New Roman" w:hAnsi="Times New Roman"/>
          <w:sz w:val="24"/>
          <w:szCs w:val="24"/>
          <w:lang w:val="ro-RO"/>
        </w:rPr>
        <w:t>.</w:t>
      </w:r>
    </w:p>
    <w:p w14:paraId="2F8EDCE5" w14:textId="5BAFEFDA" w:rsidR="00AC6936" w:rsidRPr="007F2AE7" w:rsidRDefault="00F40A1B"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78</w:t>
      </w:r>
      <w:r w:rsidR="003F418B" w:rsidRPr="007F2AE7">
        <w:rPr>
          <w:rFonts w:ascii="Times New Roman" w:hAnsi="Times New Roman"/>
          <w:b/>
          <w:bCs/>
          <w:sz w:val="24"/>
          <w:szCs w:val="24"/>
          <w:lang w:val="ro-RO"/>
        </w:rPr>
        <w:t>.</w:t>
      </w:r>
      <w:r w:rsidRPr="007F2AE7">
        <w:rPr>
          <w:rFonts w:ascii="Times New Roman" w:hAnsi="Times New Roman"/>
          <w:sz w:val="24"/>
          <w:szCs w:val="24"/>
          <w:lang w:val="ro-RO"/>
        </w:rPr>
        <w:t xml:space="preserve"> În vederea decontării sumelor alocate, beneficiarii vor urmări respectarea </w:t>
      </w:r>
      <w:r w:rsidRPr="007F2AE7">
        <w:rPr>
          <w:rFonts w:ascii="Times New Roman" w:hAnsi="Times New Roman"/>
          <w:b/>
          <w:bCs/>
          <w:sz w:val="24"/>
          <w:szCs w:val="24"/>
          <w:lang w:val="ro-RO"/>
        </w:rPr>
        <w:t xml:space="preserve">Anexei </w:t>
      </w:r>
      <w:r w:rsidR="00B77F6A" w:rsidRPr="007F2AE7">
        <w:rPr>
          <w:rFonts w:ascii="Times New Roman" w:hAnsi="Times New Roman"/>
          <w:b/>
          <w:bCs/>
          <w:sz w:val="24"/>
          <w:szCs w:val="24"/>
          <w:lang w:val="ro-RO"/>
        </w:rPr>
        <w:t>1</w:t>
      </w:r>
      <w:r w:rsidR="00AC6936" w:rsidRPr="007F2AE7">
        <w:rPr>
          <w:rFonts w:ascii="Times New Roman" w:hAnsi="Times New Roman"/>
          <w:b/>
          <w:bCs/>
          <w:sz w:val="24"/>
          <w:szCs w:val="24"/>
          <w:lang w:val="ro-RO"/>
        </w:rPr>
        <w:t>,</w:t>
      </w:r>
      <w:r w:rsidR="004B4AE6" w:rsidRPr="007F2AE7">
        <w:rPr>
          <w:rFonts w:ascii="Times New Roman" w:hAnsi="Times New Roman"/>
          <w:sz w:val="24"/>
          <w:szCs w:val="24"/>
          <w:lang w:val="ro-RO"/>
        </w:rPr>
        <w:t xml:space="preserve"> parte integrantă din prezentul Ghid</w:t>
      </w:r>
      <w:r w:rsidRPr="007F2AE7">
        <w:rPr>
          <w:rFonts w:ascii="Times New Roman" w:hAnsi="Times New Roman"/>
          <w:sz w:val="24"/>
          <w:szCs w:val="24"/>
          <w:lang w:val="ro-RO"/>
        </w:rPr>
        <w:t xml:space="preserve"> – </w:t>
      </w:r>
      <w:bookmarkStart w:id="20" w:name="_Hlk115883846"/>
      <w:r w:rsidR="00AC6936" w:rsidRPr="007F2AE7">
        <w:rPr>
          <w:rFonts w:ascii="Times New Roman" w:hAnsi="Times New Roman"/>
          <w:b/>
          <w:bCs/>
          <w:sz w:val="24"/>
          <w:szCs w:val="24"/>
          <w:lang w:val="ro-RO"/>
        </w:rPr>
        <w:t>Ghid privind decontarea cheltuielilor  din finanțarea nerambursabilă</w:t>
      </w:r>
      <w:bookmarkEnd w:id="20"/>
      <w:r w:rsidR="00AC6936" w:rsidRPr="007F2AE7">
        <w:rPr>
          <w:rFonts w:ascii="Times New Roman" w:hAnsi="Times New Roman"/>
          <w:b/>
          <w:bCs/>
          <w:sz w:val="24"/>
          <w:szCs w:val="24"/>
          <w:lang w:val="ro-RO"/>
        </w:rPr>
        <w:t>.</w:t>
      </w:r>
      <w:r w:rsidR="00AC6936" w:rsidRPr="007F2AE7">
        <w:rPr>
          <w:rFonts w:ascii="Times New Roman" w:hAnsi="Times New Roman"/>
          <w:sz w:val="24"/>
          <w:szCs w:val="24"/>
          <w:lang w:val="ro-RO"/>
        </w:rPr>
        <w:t xml:space="preserve"> </w:t>
      </w:r>
    </w:p>
    <w:p w14:paraId="7BF23F83" w14:textId="2A5267F0" w:rsidR="00101268" w:rsidRPr="007F2AE7" w:rsidRDefault="00101268"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79</w:t>
      </w:r>
      <w:r w:rsidRPr="007F2AE7">
        <w:rPr>
          <w:rFonts w:ascii="Times New Roman" w:hAnsi="Times New Roman"/>
          <w:b/>
          <w:bCs/>
          <w:sz w:val="24"/>
          <w:szCs w:val="24"/>
          <w:lang w:val="ro-RO"/>
        </w:rPr>
        <w:t xml:space="preserve">. </w:t>
      </w:r>
      <w:r w:rsidRPr="007F2AE7">
        <w:rPr>
          <w:rFonts w:ascii="Times New Roman" w:hAnsi="Times New Roman"/>
          <w:sz w:val="24"/>
          <w:szCs w:val="24"/>
          <w:lang w:val="ro-RO"/>
        </w:rPr>
        <w:t xml:space="preserve">Proiectele pentru care nu s-au depus rapoartele finale în termenul stabilit prin prezentul Ghid, nu vor </w:t>
      </w:r>
      <w:r w:rsidR="00CD6E9F" w:rsidRPr="007F2AE7">
        <w:rPr>
          <w:rFonts w:ascii="Times New Roman" w:hAnsi="Times New Roman"/>
          <w:sz w:val="24"/>
          <w:szCs w:val="24"/>
          <w:lang w:val="ro-RO"/>
        </w:rPr>
        <w:t>obține</w:t>
      </w:r>
      <w:r w:rsidRPr="007F2AE7">
        <w:rPr>
          <w:rFonts w:ascii="Times New Roman" w:hAnsi="Times New Roman"/>
          <w:sz w:val="24"/>
          <w:szCs w:val="24"/>
          <w:lang w:val="ro-RO"/>
        </w:rPr>
        <w:t xml:space="preserve"> decontarea </w:t>
      </w:r>
      <w:r w:rsidR="00CD6E9F" w:rsidRPr="007F2AE7">
        <w:rPr>
          <w:rFonts w:ascii="Times New Roman" w:hAnsi="Times New Roman"/>
          <w:sz w:val="24"/>
          <w:szCs w:val="24"/>
          <w:lang w:val="ro-RO"/>
        </w:rPr>
        <w:t>tranșei</w:t>
      </w:r>
      <w:r w:rsidRPr="007F2AE7">
        <w:rPr>
          <w:rFonts w:ascii="Times New Roman" w:hAnsi="Times New Roman"/>
          <w:sz w:val="24"/>
          <w:szCs w:val="24"/>
          <w:lang w:val="ro-RO"/>
        </w:rPr>
        <w:t xml:space="preserve"> </w:t>
      </w:r>
      <w:r w:rsidR="00B33723" w:rsidRPr="007F2AE7">
        <w:rPr>
          <w:rFonts w:ascii="Times New Roman" w:hAnsi="Times New Roman"/>
          <w:sz w:val="24"/>
          <w:szCs w:val="24"/>
          <w:lang w:val="ro-RO"/>
        </w:rPr>
        <w:t xml:space="preserve">intermediare, </w:t>
      </w:r>
      <w:r w:rsidRPr="007F2AE7">
        <w:rPr>
          <w:rFonts w:ascii="Times New Roman" w:hAnsi="Times New Roman"/>
          <w:sz w:val="24"/>
          <w:szCs w:val="24"/>
          <w:lang w:val="ro-RO"/>
        </w:rPr>
        <w:t>finale</w:t>
      </w:r>
      <w:r w:rsidR="00B33723" w:rsidRPr="007F2AE7">
        <w:rPr>
          <w:rFonts w:ascii="Times New Roman" w:hAnsi="Times New Roman"/>
          <w:sz w:val="24"/>
          <w:szCs w:val="24"/>
          <w:lang w:val="ro-RO"/>
        </w:rPr>
        <w:t>, după caz</w:t>
      </w:r>
      <w:r w:rsidRPr="007F2AE7">
        <w:rPr>
          <w:rFonts w:ascii="Times New Roman" w:hAnsi="Times New Roman"/>
          <w:sz w:val="24"/>
          <w:szCs w:val="24"/>
          <w:lang w:val="ro-RO"/>
        </w:rPr>
        <w:t xml:space="preserve">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vor urma procedurile specifice</w:t>
      </w:r>
      <w:r w:rsidR="00407396" w:rsidRPr="007F2AE7">
        <w:rPr>
          <w:rFonts w:ascii="Times New Roman" w:hAnsi="Times New Roman"/>
          <w:sz w:val="24"/>
          <w:szCs w:val="24"/>
          <w:lang w:val="ro-RO"/>
        </w:rPr>
        <w:t>.</w:t>
      </w:r>
    </w:p>
    <w:p w14:paraId="09D86B04" w14:textId="4C382A35" w:rsidR="00B33723" w:rsidRPr="007F2AE7" w:rsidRDefault="00B33723"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lastRenderedPageBreak/>
        <w:t xml:space="preserve">Art. </w:t>
      </w:r>
      <w:r w:rsidR="00E2486F" w:rsidRPr="007F2AE7">
        <w:rPr>
          <w:rFonts w:ascii="Times New Roman" w:hAnsi="Times New Roman"/>
          <w:b/>
          <w:bCs/>
          <w:sz w:val="24"/>
          <w:szCs w:val="24"/>
          <w:lang w:val="ro-RO"/>
        </w:rPr>
        <w:t>8</w:t>
      </w:r>
      <w:r w:rsidR="00D7466A" w:rsidRPr="007F2AE7">
        <w:rPr>
          <w:rFonts w:ascii="Times New Roman" w:hAnsi="Times New Roman"/>
          <w:b/>
          <w:bCs/>
          <w:sz w:val="24"/>
          <w:szCs w:val="24"/>
          <w:lang w:val="ro-RO"/>
        </w:rPr>
        <w:t>0</w:t>
      </w:r>
      <w:r w:rsidR="00FE4F12" w:rsidRPr="007F2AE7">
        <w:rPr>
          <w:rFonts w:ascii="Times New Roman" w:hAnsi="Times New Roman"/>
          <w:b/>
          <w:bCs/>
          <w:sz w:val="24"/>
          <w:szCs w:val="24"/>
          <w:lang w:val="ro-RO"/>
        </w:rPr>
        <w:t>.</w:t>
      </w:r>
      <w:r w:rsidRPr="007F2AE7">
        <w:rPr>
          <w:rFonts w:ascii="Times New Roman" w:hAnsi="Times New Roman"/>
          <w:sz w:val="24"/>
          <w:szCs w:val="24"/>
          <w:lang w:val="ro-RO"/>
        </w:rPr>
        <w:t xml:space="preserve"> Autoritatea </w:t>
      </w:r>
      <w:r w:rsidR="00CD6E9F" w:rsidRPr="007F2AE7">
        <w:rPr>
          <w:rFonts w:ascii="Times New Roman" w:hAnsi="Times New Roman"/>
          <w:sz w:val="24"/>
          <w:szCs w:val="24"/>
          <w:lang w:val="ro-RO"/>
        </w:rPr>
        <w:t>finanțatoare</w:t>
      </w:r>
      <w:r w:rsidRPr="007F2AE7">
        <w:rPr>
          <w:rFonts w:ascii="Times New Roman" w:hAnsi="Times New Roman"/>
          <w:sz w:val="24"/>
          <w:szCs w:val="24"/>
          <w:lang w:val="ro-RO"/>
        </w:rPr>
        <w:t xml:space="preserve"> </w:t>
      </w:r>
      <w:proofErr w:type="spellStart"/>
      <w:r w:rsidRPr="007F2AE7">
        <w:rPr>
          <w:rFonts w:ascii="Times New Roman" w:hAnsi="Times New Roman"/>
          <w:sz w:val="24"/>
          <w:szCs w:val="24"/>
          <w:lang w:val="ro-RO"/>
        </w:rPr>
        <w:t>îşi</w:t>
      </w:r>
      <w:proofErr w:type="spellEnd"/>
      <w:r w:rsidRPr="007F2AE7">
        <w:rPr>
          <w:rFonts w:ascii="Times New Roman" w:hAnsi="Times New Roman"/>
          <w:sz w:val="24"/>
          <w:szCs w:val="24"/>
          <w:lang w:val="ro-RO"/>
        </w:rPr>
        <w:t xml:space="preserve"> rezervă dreptul de a face verificări, atât în perioada derulării contractului de </w:t>
      </w:r>
      <w:r w:rsidR="00CD6E9F" w:rsidRPr="007F2AE7">
        <w:rPr>
          <w:rFonts w:ascii="Times New Roman" w:hAnsi="Times New Roman"/>
          <w:sz w:val="24"/>
          <w:szCs w:val="24"/>
          <w:lang w:val="ro-RO"/>
        </w:rPr>
        <w:t>finanțare</w:t>
      </w:r>
      <w:r w:rsidRPr="007F2AE7">
        <w:rPr>
          <w:rFonts w:ascii="Times New Roman" w:hAnsi="Times New Roman"/>
          <w:sz w:val="24"/>
          <w:szCs w:val="24"/>
          <w:lang w:val="ro-RO"/>
        </w:rPr>
        <w:t xml:space="preserve"> nerambursabilă, cât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ulterior validării raportului final</w:t>
      </w:r>
      <w:r w:rsidR="00407396" w:rsidRPr="007F2AE7">
        <w:rPr>
          <w:rFonts w:ascii="Times New Roman" w:hAnsi="Times New Roman"/>
          <w:sz w:val="24"/>
          <w:szCs w:val="24"/>
          <w:lang w:val="ro-RO"/>
        </w:rPr>
        <w:t>.</w:t>
      </w:r>
    </w:p>
    <w:p w14:paraId="242DBB60" w14:textId="0183EE97" w:rsidR="003F0C51" w:rsidRPr="007F2AE7" w:rsidRDefault="004B4AE6"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E2486F" w:rsidRPr="007F2AE7">
        <w:rPr>
          <w:rFonts w:ascii="Times New Roman" w:hAnsi="Times New Roman"/>
          <w:b/>
          <w:bCs/>
          <w:sz w:val="24"/>
          <w:szCs w:val="24"/>
          <w:lang w:val="ro-RO"/>
        </w:rPr>
        <w:t>8</w:t>
      </w:r>
      <w:r w:rsidR="00D7466A" w:rsidRPr="007F2AE7">
        <w:rPr>
          <w:rFonts w:ascii="Times New Roman" w:hAnsi="Times New Roman"/>
          <w:b/>
          <w:bCs/>
          <w:sz w:val="24"/>
          <w:szCs w:val="24"/>
          <w:lang w:val="ro-RO"/>
        </w:rPr>
        <w:t>1.</w:t>
      </w:r>
      <w:r w:rsidRPr="007F2AE7">
        <w:rPr>
          <w:rFonts w:ascii="Times New Roman" w:hAnsi="Times New Roman"/>
          <w:sz w:val="24"/>
          <w:szCs w:val="24"/>
          <w:lang w:val="ro-RO"/>
        </w:rPr>
        <w:t xml:space="preserve">. Contractele de </w:t>
      </w:r>
      <w:r w:rsidR="00CD6E9F" w:rsidRPr="007F2AE7">
        <w:rPr>
          <w:rFonts w:ascii="Times New Roman" w:hAnsi="Times New Roman"/>
          <w:sz w:val="24"/>
          <w:szCs w:val="24"/>
          <w:lang w:val="ro-RO"/>
        </w:rPr>
        <w:t>finanțare</w:t>
      </w:r>
      <w:r w:rsidRPr="007F2AE7">
        <w:rPr>
          <w:rFonts w:ascii="Times New Roman" w:hAnsi="Times New Roman"/>
          <w:sz w:val="24"/>
          <w:szCs w:val="24"/>
          <w:lang w:val="ro-RO"/>
        </w:rPr>
        <w:t xml:space="preserve"> nerambursabile vor prevedea, sub </w:t>
      </w:r>
      <w:r w:rsidR="00EF2E60" w:rsidRPr="007F2AE7">
        <w:rPr>
          <w:rFonts w:ascii="Times New Roman" w:hAnsi="Times New Roman"/>
          <w:sz w:val="24"/>
          <w:szCs w:val="24"/>
          <w:lang w:val="ro-RO"/>
        </w:rPr>
        <w:t>sancțiunea</w:t>
      </w:r>
      <w:r w:rsidRPr="007F2AE7">
        <w:rPr>
          <w:rFonts w:ascii="Times New Roman" w:hAnsi="Times New Roman"/>
          <w:sz w:val="24"/>
          <w:szCs w:val="24"/>
          <w:lang w:val="ro-RO"/>
        </w:rPr>
        <w:t xml:space="preserve"> </w:t>
      </w:r>
      <w:r w:rsidR="00EF2E60" w:rsidRPr="007F2AE7">
        <w:rPr>
          <w:rFonts w:ascii="Times New Roman" w:hAnsi="Times New Roman"/>
          <w:sz w:val="24"/>
          <w:szCs w:val="24"/>
          <w:lang w:val="ro-RO"/>
        </w:rPr>
        <w:t>nulității</w:t>
      </w:r>
      <w:r w:rsidRPr="007F2AE7">
        <w:rPr>
          <w:rFonts w:ascii="Times New Roman" w:hAnsi="Times New Roman"/>
          <w:sz w:val="24"/>
          <w:szCs w:val="24"/>
          <w:lang w:val="ro-RO"/>
        </w:rPr>
        <w:t xml:space="preserve">, calitatea </w:t>
      </w:r>
      <w:r w:rsidR="00EF2E60" w:rsidRPr="007F2AE7">
        <w:rPr>
          <w:rFonts w:ascii="Times New Roman" w:hAnsi="Times New Roman"/>
          <w:sz w:val="24"/>
          <w:szCs w:val="24"/>
          <w:lang w:val="ro-RO"/>
        </w:rPr>
        <w:t>Curții</w:t>
      </w:r>
      <w:r w:rsidRPr="007F2AE7">
        <w:rPr>
          <w:rFonts w:ascii="Times New Roman" w:hAnsi="Times New Roman"/>
          <w:sz w:val="24"/>
          <w:szCs w:val="24"/>
          <w:lang w:val="ro-RO"/>
        </w:rPr>
        <w:t xml:space="preserve"> de Conturi de a exercita controlul financiar asupra derulării </w:t>
      </w:r>
      <w:r w:rsidR="00CD6E9F" w:rsidRPr="007F2AE7">
        <w:rPr>
          <w:rFonts w:ascii="Times New Roman" w:hAnsi="Times New Roman"/>
          <w:sz w:val="24"/>
          <w:szCs w:val="24"/>
          <w:lang w:val="ro-RO"/>
        </w:rPr>
        <w:t>activității</w:t>
      </w:r>
      <w:r w:rsidRPr="007F2AE7">
        <w:rPr>
          <w:rFonts w:ascii="Times New Roman" w:hAnsi="Times New Roman"/>
          <w:sz w:val="24"/>
          <w:szCs w:val="24"/>
          <w:lang w:val="ro-RO"/>
        </w:rPr>
        <w:t xml:space="preserve"> nonprofit </w:t>
      </w:r>
      <w:r w:rsidR="00CD6E9F" w:rsidRPr="007F2AE7">
        <w:rPr>
          <w:rFonts w:ascii="Times New Roman" w:hAnsi="Times New Roman"/>
          <w:sz w:val="24"/>
          <w:szCs w:val="24"/>
          <w:lang w:val="ro-RO"/>
        </w:rPr>
        <w:t>finanțate</w:t>
      </w:r>
      <w:r w:rsidRPr="007F2AE7">
        <w:rPr>
          <w:rFonts w:ascii="Times New Roman" w:hAnsi="Times New Roman"/>
          <w:sz w:val="24"/>
          <w:szCs w:val="24"/>
          <w:lang w:val="ro-RO"/>
        </w:rPr>
        <w:t xml:space="preserve"> din fondurile publice</w:t>
      </w:r>
      <w:r w:rsidR="008F5C87" w:rsidRPr="007F2AE7">
        <w:rPr>
          <w:rFonts w:ascii="Times New Roman" w:hAnsi="Times New Roman"/>
          <w:sz w:val="24"/>
          <w:szCs w:val="24"/>
          <w:lang w:val="ro-RO"/>
        </w:rPr>
        <w:t xml:space="preserve"> precum și a altor </w:t>
      </w:r>
      <w:r w:rsidR="00EF2E60" w:rsidRPr="007F2AE7">
        <w:rPr>
          <w:rFonts w:ascii="Times New Roman" w:hAnsi="Times New Roman"/>
          <w:sz w:val="24"/>
          <w:szCs w:val="24"/>
          <w:lang w:val="ro-RO"/>
        </w:rPr>
        <w:t>instituțiilor</w:t>
      </w:r>
      <w:r w:rsidR="008F5C87" w:rsidRPr="007F2AE7">
        <w:rPr>
          <w:rFonts w:ascii="Times New Roman" w:hAnsi="Times New Roman"/>
          <w:sz w:val="24"/>
          <w:szCs w:val="24"/>
          <w:lang w:val="ro-RO"/>
        </w:rPr>
        <w:t xml:space="preserve"> cu </w:t>
      </w:r>
      <w:r w:rsidR="00EF2E60" w:rsidRPr="007F2AE7">
        <w:rPr>
          <w:rFonts w:ascii="Times New Roman" w:hAnsi="Times New Roman"/>
          <w:sz w:val="24"/>
          <w:szCs w:val="24"/>
          <w:lang w:val="ro-RO"/>
        </w:rPr>
        <w:t>atribuții</w:t>
      </w:r>
      <w:r w:rsidR="008F5C87" w:rsidRPr="007F2AE7">
        <w:rPr>
          <w:rFonts w:ascii="Times New Roman" w:hAnsi="Times New Roman"/>
          <w:sz w:val="24"/>
          <w:szCs w:val="24"/>
          <w:lang w:val="ro-RO"/>
        </w:rPr>
        <w:t xml:space="preserve"> în verificarea modului de utilizare a fondurilor publice.</w:t>
      </w:r>
    </w:p>
    <w:p w14:paraId="6FEE13F5" w14:textId="616FBC96" w:rsidR="0063287B" w:rsidRPr="007F2AE7" w:rsidRDefault="0063287B"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E2486F" w:rsidRPr="007F2AE7">
        <w:rPr>
          <w:rFonts w:ascii="Times New Roman" w:hAnsi="Times New Roman"/>
          <w:b/>
          <w:bCs/>
          <w:sz w:val="24"/>
          <w:szCs w:val="24"/>
          <w:lang w:val="ro-RO"/>
        </w:rPr>
        <w:t>8</w:t>
      </w:r>
      <w:r w:rsidR="00D7466A" w:rsidRPr="007F2AE7">
        <w:rPr>
          <w:rFonts w:ascii="Times New Roman" w:hAnsi="Times New Roman"/>
          <w:b/>
          <w:bCs/>
          <w:sz w:val="24"/>
          <w:szCs w:val="24"/>
          <w:lang w:val="ro-RO"/>
        </w:rPr>
        <w:t>2</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00DD36BC" w:rsidRPr="007F2AE7">
        <w:rPr>
          <w:rFonts w:ascii="Times New Roman" w:hAnsi="Times New Roman"/>
          <w:sz w:val="24"/>
          <w:szCs w:val="24"/>
          <w:lang w:val="ro-RO"/>
        </w:rPr>
        <w:t>Încetarea contractului de finanțare:</w:t>
      </w:r>
    </w:p>
    <w:p w14:paraId="65D310E9" w14:textId="22428EB8" w:rsidR="00DD36BC" w:rsidRPr="007F2AE7" w:rsidRDefault="00DD36BC">
      <w:pPr>
        <w:pStyle w:val="Listparagraf"/>
        <w:numPr>
          <w:ilvl w:val="0"/>
          <w:numId w:val="8"/>
        </w:numPr>
        <w:spacing w:after="0" w:line="360" w:lineRule="auto"/>
        <w:jc w:val="both"/>
        <w:rPr>
          <w:rStyle w:val="Robust"/>
          <w:b w:val="0"/>
          <w:bCs w:val="0"/>
          <w:sz w:val="24"/>
          <w:szCs w:val="24"/>
          <w:lang w:val="ro-RO"/>
        </w:rPr>
      </w:pPr>
      <w:r w:rsidRPr="007F2AE7">
        <w:rPr>
          <w:rStyle w:val="Robust"/>
          <w:b w:val="0"/>
          <w:bCs w:val="0"/>
          <w:sz w:val="24"/>
          <w:szCs w:val="24"/>
          <w:lang w:val="ro-RO"/>
        </w:rPr>
        <w:t>Prin executarea obligațiilor prevăzute în sarcina ambelor părți</w:t>
      </w:r>
    </w:p>
    <w:p w14:paraId="6E69F6B1" w14:textId="77F59E7E" w:rsidR="00DD36BC" w:rsidRPr="007F2AE7" w:rsidRDefault="00DD36BC">
      <w:pPr>
        <w:pStyle w:val="Listparagraf"/>
        <w:numPr>
          <w:ilvl w:val="0"/>
          <w:numId w:val="8"/>
        </w:numPr>
        <w:spacing w:after="0" w:line="360" w:lineRule="auto"/>
        <w:jc w:val="both"/>
        <w:rPr>
          <w:rStyle w:val="Robust"/>
          <w:b w:val="0"/>
          <w:bCs w:val="0"/>
          <w:sz w:val="24"/>
          <w:szCs w:val="24"/>
          <w:lang w:val="ro-RO"/>
        </w:rPr>
      </w:pPr>
      <w:r w:rsidRPr="007F2AE7">
        <w:rPr>
          <w:rStyle w:val="Robust"/>
          <w:b w:val="0"/>
          <w:bCs w:val="0"/>
          <w:sz w:val="24"/>
          <w:szCs w:val="24"/>
          <w:lang w:val="ro-RO"/>
        </w:rPr>
        <w:t>Prin acordul de voință exprimat în scris al ambelor părți</w:t>
      </w:r>
    </w:p>
    <w:p w14:paraId="24CE3F36" w14:textId="5E686C3F" w:rsidR="00DD36BC" w:rsidRPr="007F2AE7" w:rsidRDefault="00DD36BC">
      <w:pPr>
        <w:pStyle w:val="Listparagraf"/>
        <w:numPr>
          <w:ilvl w:val="0"/>
          <w:numId w:val="8"/>
        </w:numPr>
        <w:spacing w:after="0" w:line="360" w:lineRule="auto"/>
        <w:jc w:val="both"/>
        <w:rPr>
          <w:rStyle w:val="Robust"/>
          <w:b w:val="0"/>
          <w:bCs w:val="0"/>
          <w:sz w:val="24"/>
          <w:szCs w:val="24"/>
          <w:lang w:val="ro-RO"/>
        </w:rPr>
      </w:pPr>
      <w:r w:rsidRPr="007F2AE7">
        <w:rPr>
          <w:rStyle w:val="Robust"/>
          <w:b w:val="0"/>
          <w:bCs w:val="0"/>
          <w:sz w:val="24"/>
          <w:szCs w:val="24"/>
          <w:lang w:val="ro-RO"/>
        </w:rPr>
        <w:t>Prin denunțarea unilaterală de către finanțator în cazul apariției unor circumstanțe care nu au putut fi prevăzute la data încheierii contractului</w:t>
      </w:r>
    </w:p>
    <w:p w14:paraId="4C0972AC" w14:textId="625855A6" w:rsidR="00EF2E60" w:rsidRPr="007F2AE7" w:rsidRDefault="00DD36BC" w:rsidP="0092734C">
      <w:pPr>
        <w:pStyle w:val="Listparagraf"/>
        <w:numPr>
          <w:ilvl w:val="0"/>
          <w:numId w:val="8"/>
        </w:numPr>
        <w:spacing w:after="0" w:line="360" w:lineRule="auto"/>
        <w:jc w:val="both"/>
        <w:rPr>
          <w:rStyle w:val="Robust"/>
          <w:b w:val="0"/>
          <w:bCs w:val="0"/>
          <w:sz w:val="24"/>
          <w:szCs w:val="24"/>
          <w:lang w:val="ro-RO"/>
        </w:rPr>
      </w:pPr>
      <w:r w:rsidRPr="007F2AE7">
        <w:rPr>
          <w:rStyle w:val="Robust"/>
          <w:b w:val="0"/>
          <w:bCs w:val="0"/>
          <w:sz w:val="24"/>
          <w:szCs w:val="24"/>
          <w:lang w:val="ro-RO"/>
        </w:rPr>
        <w:t>Prin rezilierea contractului.</w:t>
      </w:r>
    </w:p>
    <w:p w14:paraId="15D82644" w14:textId="03002288" w:rsidR="00986627" w:rsidRPr="006D5B09" w:rsidRDefault="00986627" w:rsidP="006D5B09">
      <w:pPr>
        <w:pStyle w:val="Titlu1"/>
        <w:rPr>
          <w:rStyle w:val="Robust"/>
          <w:b/>
          <w:bCs/>
        </w:rPr>
      </w:pPr>
      <w:bookmarkStart w:id="21" w:name="_Toc229056899"/>
      <w:proofErr w:type="spellStart"/>
      <w:r w:rsidRPr="006D5B09">
        <w:rPr>
          <w:rStyle w:val="Robust"/>
          <w:b/>
          <w:bCs/>
        </w:rPr>
        <w:t>Secțiune</w:t>
      </w:r>
      <w:r w:rsidR="007E4421" w:rsidRPr="006D5B09">
        <w:rPr>
          <w:rStyle w:val="Robust"/>
          <w:b/>
          <w:bCs/>
        </w:rPr>
        <w:t>a</w:t>
      </w:r>
      <w:proofErr w:type="spellEnd"/>
      <w:r w:rsidRPr="006D5B09">
        <w:rPr>
          <w:rStyle w:val="Robust"/>
          <w:b/>
          <w:bCs/>
        </w:rPr>
        <w:t xml:space="preserve"> VII – </w:t>
      </w:r>
      <w:proofErr w:type="spellStart"/>
      <w:r w:rsidRPr="006D5B09">
        <w:rPr>
          <w:rStyle w:val="Robust"/>
          <w:b/>
          <w:bCs/>
        </w:rPr>
        <w:t>Sancțiuni</w:t>
      </w:r>
      <w:bookmarkEnd w:id="21"/>
      <w:proofErr w:type="spellEnd"/>
    </w:p>
    <w:p w14:paraId="0161CE55" w14:textId="796BFD59" w:rsidR="00586A6F" w:rsidRPr="007F2AE7" w:rsidRDefault="00A6521E" w:rsidP="00F337D4">
      <w:pPr>
        <w:pStyle w:val="Corptext"/>
        <w:spacing w:line="360" w:lineRule="auto"/>
        <w:jc w:val="both"/>
        <w:rPr>
          <w:rFonts w:ascii="Times New Roman" w:hAnsi="Times New Roman"/>
          <w:b/>
          <w:bCs/>
          <w:sz w:val="24"/>
          <w:szCs w:val="24"/>
          <w:lang w:val="ro-RO"/>
        </w:rPr>
      </w:pPr>
      <w:r w:rsidRPr="007F2AE7">
        <w:rPr>
          <w:rFonts w:ascii="Times New Roman" w:hAnsi="Times New Roman"/>
          <w:b/>
          <w:bCs/>
          <w:sz w:val="24"/>
          <w:szCs w:val="24"/>
          <w:lang w:val="ro-RO"/>
        </w:rPr>
        <w:t xml:space="preserve">Art. </w:t>
      </w:r>
      <w:r w:rsidR="00E2486F" w:rsidRPr="007F2AE7">
        <w:rPr>
          <w:rFonts w:ascii="Times New Roman" w:hAnsi="Times New Roman"/>
          <w:b/>
          <w:bCs/>
          <w:sz w:val="24"/>
          <w:szCs w:val="24"/>
          <w:lang w:val="ro-RO"/>
        </w:rPr>
        <w:t>8</w:t>
      </w:r>
      <w:r w:rsidR="00D7466A" w:rsidRPr="007F2AE7">
        <w:rPr>
          <w:rFonts w:ascii="Times New Roman" w:hAnsi="Times New Roman"/>
          <w:b/>
          <w:bCs/>
          <w:sz w:val="24"/>
          <w:szCs w:val="24"/>
          <w:lang w:val="ro-RO"/>
        </w:rPr>
        <w:t>3</w:t>
      </w:r>
      <w:r w:rsidRPr="007F2AE7">
        <w:rPr>
          <w:rFonts w:ascii="Times New Roman" w:hAnsi="Times New Roman"/>
          <w:b/>
          <w:bCs/>
          <w:sz w:val="24"/>
          <w:szCs w:val="24"/>
          <w:lang w:val="ro-RO"/>
        </w:rPr>
        <w:t>.</w:t>
      </w:r>
    </w:p>
    <w:p w14:paraId="7368ED7D" w14:textId="6A325EDC" w:rsidR="00586A6F" w:rsidRPr="007F2AE7" w:rsidRDefault="00586A6F" w:rsidP="00F337D4">
      <w:pPr>
        <w:pStyle w:val="Corptext"/>
        <w:spacing w:line="360" w:lineRule="auto"/>
        <w:jc w:val="both"/>
        <w:rPr>
          <w:rStyle w:val="Robust"/>
          <w:sz w:val="24"/>
          <w:szCs w:val="24"/>
          <w:lang w:val="ro-RO"/>
        </w:rPr>
      </w:pPr>
      <w:r w:rsidRPr="007F2AE7">
        <w:rPr>
          <w:rFonts w:ascii="Times New Roman" w:hAnsi="Times New Roman"/>
          <w:sz w:val="24"/>
          <w:szCs w:val="24"/>
          <w:lang w:val="ro-RO"/>
        </w:rPr>
        <w:t>1)</w:t>
      </w:r>
      <w:r w:rsidR="00105AAE" w:rsidRPr="007F2AE7">
        <w:rPr>
          <w:rFonts w:ascii="Times New Roman" w:hAnsi="Times New Roman"/>
          <w:sz w:val="24"/>
          <w:szCs w:val="24"/>
          <w:lang w:val="ro-RO"/>
        </w:rPr>
        <w:t xml:space="preserve"> </w:t>
      </w:r>
      <w:r w:rsidRPr="007F2AE7">
        <w:rPr>
          <w:rStyle w:val="Robust"/>
          <w:b w:val="0"/>
          <w:bCs w:val="0"/>
          <w:sz w:val="24"/>
          <w:szCs w:val="24"/>
          <w:lang w:val="ro-RO"/>
        </w:rPr>
        <w:t xml:space="preserve">Nerespectarea de către beneficiari a </w:t>
      </w:r>
      <w:r w:rsidR="00EF2E60" w:rsidRPr="007F2AE7">
        <w:rPr>
          <w:rStyle w:val="Robust"/>
          <w:b w:val="0"/>
          <w:bCs w:val="0"/>
          <w:sz w:val="24"/>
          <w:szCs w:val="24"/>
          <w:lang w:val="ro-RO"/>
        </w:rPr>
        <w:t>obligațiilor</w:t>
      </w:r>
      <w:r w:rsidRPr="007F2AE7">
        <w:rPr>
          <w:rStyle w:val="Robust"/>
          <w:b w:val="0"/>
          <w:bCs w:val="0"/>
          <w:sz w:val="24"/>
          <w:szCs w:val="24"/>
          <w:lang w:val="ro-RO"/>
        </w:rPr>
        <w:t xml:space="preserve"> asumate prin contractele de </w:t>
      </w:r>
      <w:r w:rsidR="00EF2E60" w:rsidRPr="007F2AE7">
        <w:rPr>
          <w:rStyle w:val="Robust"/>
          <w:b w:val="0"/>
          <w:bCs w:val="0"/>
          <w:sz w:val="24"/>
          <w:szCs w:val="24"/>
          <w:lang w:val="ro-RO"/>
        </w:rPr>
        <w:t>finanțare</w:t>
      </w:r>
      <w:r w:rsidRPr="007F2AE7">
        <w:rPr>
          <w:rStyle w:val="Robust"/>
          <w:b w:val="0"/>
          <w:bCs w:val="0"/>
          <w:sz w:val="24"/>
          <w:szCs w:val="24"/>
          <w:lang w:val="ro-RO"/>
        </w:rPr>
        <w:t xml:space="preserve"> atrage obligarea acestora la restituirea </w:t>
      </w:r>
      <w:r w:rsidR="00EF2E60" w:rsidRPr="007F2AE7">
        <w:rPr>
          <w:rStyle w:val="Robust"/>
          <w:b w:val="0"/>
          <w:bCs w:val="0"/>
          <w:sz w:val="24"/>
          <w:szCs w:val="24"/>
          <w:lang w:val="ro-RO"/>
        </w:rPr>
        <w:t>parțială</w:t>
      </w:r>
      <w:r w:rsidRPr="007F2AE7">
        <w:rPr>
          <w:rStyle w:val="Robust"/>
          <w:b w:val="0"/>
          <w:bCs w:val="0"/>
          <w:sz w:val="24"/>
          <w:szCs w:val="24"/>
          <w:lang w:val="ro-RO"/>
        </w:rPr>
        <w:t xml:space="preserve"> sau integrală a sumelor primite, la care se adaugă dobânda legală calculată la sumele acordate, în conformitate cu prevederile contractuale, în </w:t>
      </w:r>
      <w:r w:rsidR="00EF2E60" w:rsidRPr="007F2AE7">
        <w:rPr>
          <w:rStyle w:val="Robust"/>
          <w:b w:val="0"/>
          <w:bCs w:val="0"/>
          <w:sz w:val="24"/>
          <w:szCs w:val="24"/>
          <w:lang w:val="ro-RO"/>
        </w:rPr>
        <w:t>condițiile</w:t>
      </w:r>
      <w:r w:rsidRPr="007F2AE7">
        <w:rPr>
          <w:rStyle w:val="Robust"/>
          <w:b w:val="0"/>
          <w:bCs w:val="0"/>
          <w:sz w:val="24"/>
          <w:szCs w:val="24"/>
          <w:lang w:val="ro-RO"/>
        </w:rPr>
        <w:t xml:space="preserve"> legii.</w:t>
      </w:r>
    </w:p>
    <w:p w14:paraId="1994901A" w14:textId="5DCE0EE7" w:rsidR="00586A6F" w:rsidRPr="007F2AE7" w:rsidRDefault="00586A6F" w:rsidP="00F337D4">
      <w:pPr>
        <w:pStyle w:val="Corptext"/>
        <w:spacing w:line="360" w:lineRule="auto"/>
        <w:jc w:val="both"/>
        <w:rPr>
          <w:rFonts w:ascii="Times New Roman" w:hAnsi="Times New Roman"/>
          <w:sz w:val="24"/>
          <w:szCs w:val="24"/>
          <w:lang w:val="ro-RO"/>
        </w:rPr>
      </w:pPr>
      <w:r w:rsidRPr="007F2AE7">
        <w:rPr>
          <w:rStyle w:val="Robust"/>
          <w:b w:val="0"/>
          <w:bCs w:val="0"/>
          <w:sz w:val="24"/>
          <w:szCs w:val="24"/>
          <w:lang w:val="ro-RO"/>
        </w:rPr>
        <w:t>2)</w:t>
      </w:r>
      <w:r w:rsidR="00105AAE" w:rsidRPr="007F2AE7">
        <w:rPr>
          <w:rStyle w:val="Robust"/>
          <w:b w:val="0"/>
          <w:bCs w:val="0"/>
          <w:sz w:val="24"/>
          <w:szCs w:val="24"/>
          <w:lang w:val="ro-RO"/>
        </w:rPr>
        <w:t xml:space="preserve"> </w:t>
      </w:r>
      <w:r w:rsidRPr="007F2AE7">
        <w:rPr>
          <w:rStyle w:val="Robust"/>
          <w:b w:val="0"/>
          <w:bCs w:val="0"/>
          <w:sz w:val="24"/>
          <w:szCs w:val="24"/>
          <w:lang w:val="ro-RO"/>
        </w:rPr>
        <w:t xml:space="preserve">În urma verificării documentelor justificative pentru fiecare </w:t>
      </w:r>
      <w:r w:rsidR="00EF2E60" w:rsidRPr="007F2AE7">
        <w:rPr>
          <w:rStyle w:val="Robust"/>
          <w:b w:val="0"/>
          <w:bCs w:val="0"/>
          <w:sz w:val="24"/>
          <w:szCs w:val="24"/>
          <w:lang w:val="ro-RO"/>
        </w:rPr>
        <w:t>tranșă</w:t>
      </w:r>
      <w:r w:rsidRPr="007F2AE7">
        <w:rPr>
          <w:rStyle w:val="Robust"/>
          <w:b w:val="0"/>
          <w:bCs w:val="0"/>
          <w:sz w:val="24"/>
          <w:szCs w:val="24"/>
          <w:lang w:val="ro-RO"/>
        </w:rPr>
        <w:t xml:space="preserve"> </w:t>
      </w:r>
      <w:proofErr w:type="spellStart"/>
      <w:r w:rsidRPr="007F2AE7">
        <w:rPr>
          <w:rStyle w:val="Robust"/>
          <w:b w:val="0"/>
          <w:bCs w:val="0"/>
          <w:sz w:val="24"/>
          <w:szCs w:val="24"/>
          <w:lang w:val="ro-RO"/>
        </w:rPr>
        <w:t>şi</w:t>
      </w:r>
      <w:proofErr w:type="spellEnd"/>
      <w:r w:rsidRPr="007F2AE7">
        <w:rPr>
          <w:rStyle w:val="Robust"/>
          <w:b w:val="0"/>
          <w:bCs w:val="0"/>
          <w:sz w:val="24"/>
          <w:szCs w:val="24"/>
          <w:lang w:val="ro-RO"/>
        </w:rPr>
        <w:t xml:space="preserve"> a rapoartelor tehnice</w:t>
      </w:r>
      <w:r w:rsidR="00072591" w:rsidRPr="007F2AE7">
        <w:rPr>
          <w:rStyle w:val="Robust"/>
          <w:b w:val="0"/>
          <w:bCs w:val="0"/>
          <w:sz w:val="24"/>
          <w:szCs w:val="24"/>
          <w:lang w:val="ro-RO"/>
        </w:rPr>
        <w:t>/financiare</w:t>
      </w:r>
      <w:r w:rsidRPr="007F2AE7">
        <w:rPr>
          <w:rStyle w:val="Robust"/>
          <w:b w:val="0"/>
          <w:bCs w:val="0"/>
          <w:sz w:val="24"/>
          <w:szCs w:val="24"/>
          <w:lang w:val="ro-RO"/>
        </w:rPr>
        <w:t xml:space="preserve">, autoritatea </w:t>
      </w:r>
      <w:r w:rsidR="00EF2E60" w:rsidRPr="007F2AE7">
        <w:rPr>
          <w:rStyle w:val="Robust"/>
          <w:b w:val="0"/>
          <w:bCs w:val="0"/>
          <w:sz w:val="24"/>
          <w:szCs w:val="24"/>
          <w:lang w:val="ro-RO"/>
        </w:rPr>
        <w:t>finanțatoare</w:t>
      </w:r>
      <w:r w:rsidRPr="007F2AE7">
        <w:rPr>
          <w:rStyle w:val="Robust"/>
          <w:b w:val="0"/>
          <w:bCs w:val="0"/>
          <w:sz w:val="24"/>
          <w:szCs w:val="24"/>
          <w:lang w:val="ro-RO"/>
        </w:rPr>
        <w:t xml:space="preserve"> are </w:t>
      </w:r>
      <w:r w:rsidR="00EF2E60" w:rsidRPr="007F2AE7">
        <w:rPr>
          <w:rStyle w:val="Robust"/>
          <w:b w:val="0"/>
          <w:bCs w:val="0"/>
          <w:sz w:val="24"/>
          <w:szCs w:val="24"/>
          <w:lang w:val="ro-RO"/>
        </w:rPr>
        <w:t>obligația</w:t>
      </w:r>
      <w:r w:rsidRPr="007F2AE7">
        <w:rPr>
          <w:rStyle w:val="Robust"/>
          <w:b w:val="0"/>
          <w:bCs w:val="0"/>
          <w:sz w:val="24"/>
          <w:szCs w:val="24"/>
          <w:lang w:val="ro-RO"/>
        </w:rPr>
        <w:t xml:space="preserve"> de a recupera de la beneficiar fondurile utilizate de acesta pentru acoperirea altor cheltuieli decât cele eligibile.</w:t>
      </w:r>
    </w:p>
    <w:p w14:paraId="4705F6A0" w14:textId="68B4BFE3" w:rsidR="00A6521E" w:rsidRPr="007F2AE7" w:rsidRDefault="00586A6F" w:rsidP="00F337D4">
      <w:pPr>
        <w:pStyle w:val="Corptext"/>
        <w:spacing w:line="360" w:lineRule="auto"/>
        <w:jc w:val="both"/>
        <w:rPr>
          <w:rFonts w:ascii="Times New Roman" w:hAnsi="Times New Roman"/>
          <w:sz w:val="24"/>
          <w:szCs w:val="24"/>
          <w:lang w:val="ro-RO"/>
        </w:rPr>
      </w:pPr>
      <w:r w:rsidRPr="007F2AE7">
        <w:rPr>
          <w:rFonts w:ascii="Times New Roman" w:hAnsi="Times New Roman"/>
          <w:sz w:val="24"/>
          <w:szCs w:val="24"/>
          <w:lang w:val="ro-RO"/>
        </w:rPr>
        <w:t>3)</w:t>
      </w:r>
      <w:r w:rsidR="00A6521E" w:rsidRPr="007F2AE7">
        <w:rPr>
          <w:rFonts w:ascii="Times New Roman" w:hAnsi="Times New Roman"/>
          <w:sz w:val="24"/>
          <w:szCs w:val="24"/>
          <w:lang w:val="ro-RO"/>
        </w:rPr>
        <w:t xml:space="preserve"> Sumele  primite de la instituția finanțatoare pentru tranșele intermediare, care nu sunt cheltuite integral sau pentru care s-au adus la decontare documente justificate necorespunzător, se vor returna de către beneficiar împreună cu plata penalităților de întârziere în valoare de 1% / zi, calculate la suma nejustificată corespunzător și/sau necheltuită. </w:t>
      </w:r>
    </w:p>
    <w:p w14:paraId="528C735A" w14:textId="694CE244" w:rsidR="003F0C51" w:rsidRPr="007F2AE7" w:rsidRDefault="00586A6F" w:rsidP="00F337D4">
      <w:pPr>
        <w:pStyle w:val="Corptext"/>
        <w:spacing w:line="360" w:lineRule="auto"/>
        <w:jc w:val="both"/>
        <w:rPr>
          <w:rFonts w:ascii="Times New Roman" w:hAnsi="Times New Roman"/>
          <w:sz w:val="24"/>
          <w:szCs w:val="24"/>
          <w:lang w:val="ro-RO"/>
        </w:rPr>
      </w:pPr>
      <w:r w:rsidRPr="007F2AE7">
        <w:rPr>
          <w:rFonts w:ascii="Times New Roman" w:hAnsi="Times New Roman"/>
          <w:sz w:val="24"/>
          <w:szCs w:val="24"/>
          <w:lang w:val="ro-RO"/>
        </w:rPr>
        <w:t>4</w:t>
      </w:r>
      <w:r w:rsidR="00A6521E" w:rsidRPr="007F2AE7">
        <w:rPr>
          <w:rFonts w:ascii="Times New Roman" w:hAnsi="Times New Roman"/>
          <w:sz w:val="24"/>
          <w:szCs w:val="24"/>
          <w:lang w:val="ro-RO"/>
        </w:rPr>
        <w:t>) Intervalul de calcul al penalităților este determinat de perioada cuprinsă între data primirii sumei de la instituția finanțatoare și data limită pentru depunerea decontului financiar pentru respectiva tranșă.</w:t>
      </w:r>
    </w:p>
    <w:p w14:paraId="566DEE2E" w14:textId="22207548" w:rsidR="00DD36BC" w:rsidRPr="007F2AE7" w:rsidRDefault="00586A6F" w:rsidP="006D5164">
      <w:pPr>
        <w:pStyle w:val="Corptext"/>
        <w:spacing w:line="360" w:lineRule="auto"/>
        <w:jc w:val="both"/>
        <w:rPr>
          <w:rStyle w:val="Robust"/>
          <w:b w:val="0"/>
          <w:bCs w:val="0"/>
          <w:sz w:val="24"/>
          <w:szCs w:val="24"/>
          <w:lang w:val="ro-RO"/>
        </w:rPr>
      </w:pPr>
      <w:r w:rsidRPr="007F2AE7">
        <w:rPr>
          <w:rStyle w:val="Robust"/>
          <w:b w:val="0"/>
          <w:bCs w:val="0"/>
          <w:sz w:val="24"/>
          <w:szCs w:val="24"/>
          <w:lang w:val="ro-RO"/>
        </w:rPr>
        <w:t>5</w:t>
      </w:r>
      <w:r w:rsidR="008F5C87" w:rsidRPr="007F2AE7">
        <w:rPr>
          <w:rStyle w:val="Robust"/>
          <w:b w:val="0"/>
          <w:bCs w:val="0"/>
          <w:sz w:val="24"/>
          <w:szCs w:val="24"/>
          <w:lang w:val="ro-RO"/>
        </w:rPr>
        <w:t xml:space="preserve">) Constatarea de către autoritatea </w:t>
      </w:r>
      <w:r w:rsidR="00EF2E60" w:rsidRPr="007F2AE7">
        <w:rPr>
          <w:rStyle w:val="Robust"/>
          <w:b w:val="0"/>
          <w:bCs w:val="0"/>
          <w:sz w:val="24"/>
          <w:szCs w:val="24"/>
          <w:lang w:val="ro-RO"/>
        </w:rPr>
        <w:t>finanțatoare</w:t>
      </w:r>
      <w:r w:rsidR="008F5C87" w:rsidRPr="007F2AE7">
        <w:rPr>
          <w:rStyle w:val="Robust"/>
          <w:b w:val="0"/>
          <w:bCs w:val="0"/>
          <w:sz w:val="24"/>
          <w:szCs w:val="24"/>
          <w:lang w:val="ro-RO"/>
        </w:rPr>
        <w:t xml:space="preserve"> a încălcării cu rea-</w:t>
      </w:r>
      <w:r w:rsidR="00EF2E60" w:rsidRPr="007F2AE7">
        <w:rPr>
          <w:rStyle w:val="Robust"/>
          <w:b w:val="0"/>
          <w:bCs w:val="0"/>
          <w:sz w:val="24"/>
          <w:szCs w:val="24"/>
          <w:lang w:val="ro-RO"/>
        </w:rPr>
        <w:t>credință</w:t>
      </w:r>
      <w:r w:rsidR="008F5C87" w:rsidRPr="007F2AE7">
        <w:rPr>
          <w:rStyle w:val="Robust"/>
          <w:b w:val="0"/>
          <w:bCs w:val="0"/>
          <w:sz w:val="24"/>
          <w:szCs w:val="24"/>
          <w:lang w:val="ro-RO"/>
        </w:rPr>
        <w:t xml:space="preserve"> a </w:t>
      </w:r>
      <w:r w:rsidR="00EF2E60" w:rsidRPr="007F2AE7">
        <w:rPr>
          <w:rStyle w:val="Robust"/>
          <w:b w:val="0"/>
          <w:bCs w:val="0"/>
          <w:sz w:val="24"/>
          <w:szCs w:val="24"/>
          <w:lang w:val="ro-RO"/>
        </w:rPr>
        <w:t>obligațiilor</w:t>
      </w:r>
      <w:r w:rsidR="008F5C87" w:rsidRPr="007F2AE7">
        <w:rPr>
          <w:rStyle w:val="Robust"/>
          <w:b w:val="0"/>
          <w:bCs w:val="0"/>
          <w:sz w:val="24"/>
          <w:szCs w:val="24"/>
          <w:lang w:val="ro-RO"/>
        </w:rPr>
        <w:t xml:space="preserve"> prevăzute la</w:t>
      </w:r>
      <w:r w:rsidR="00C52043" w:rsidRPr="007F2AE7">
        <w:rPr>
          <w:rStyle w:val="Robust"/>
          <w:b w:val="0"/>
          <w:bCs w:val="0"/>
          <w:sz w:val="24"/>
          <w:szCs w:val="24"/>
          <w:lang w:val="ro-RO"/>
        </w:rPr>
        <w:t xml:space="preserve"> </w:t>
      </w:r>
      <w:proofErr w:type="spellStart"/>
      <w:r w:rsidR="00C52043" w:rsidRPr="007F2AE7">
        <w:rPr>
          <w:rStyle w:val="Robust"/>
          <w:b w:val="0"/>
          <w:bCs w:val="0"/>
          <w:sz w:val="24"/>
          <w:szCs w:val="24"/>
          <w:lang w:val="ro-RO"/>
        </w:rPr>
        <w:t>art</w:t>
      </w:r>
      <w:proofErr w:type="spellEnd"/>
      <w:r w:rsidR="00C52043" w:rsidRPr="007F2AE7">
        <w:rPr>
          <w:rStyle w:val="Robust"/>
          <w:b w:val="0"/>
          <w:bCs w:val="0"/>
          <w:sz w:val="24"/>
          <w:szCs w:val="24"/>
          <w:lang w:val="ro-RO"/>
        </w:rPr>
        <w:t xml:space="preserve"> 2</w:t>
      </w:r>
      <w:r w:rsidR="008F5C87" w:rsidRPr="007F2AE7">
        <w:rPr>
          <w:rStyle w:val="Robust"/>
          <w:b w:val="0"/>
          <w:bCs w:val="0"/>
          <w:sz w:val="24"/>
          <w:szCs w:val="24"/>
          <w:lang w:val="ro-RO"/>
        </w:rPr>
        <w:t xml:space="preserve"> </w:t>
      </w:r>
      <w:r w:rsidR="00C52043" w:rsidRPr="007F2AE7">
        <w:rPr>
          <w:rStyle w:val="Robust"/>
          <w:b w:val="0"/>
          <w:bCs w:val="0"/>
          <w:sz w:val="24"/>
          <w:szCs w:val="24"/>
          <w:lang w:val="ro-RO"/>
        </w:rPr>
        <w:t>din Legea 286/2022</w:t>
      </w:r>
      <w:r w:rsidR="008F5C87" w:rsidRPr="007F2AE7">
        <w:rPr>
          <w:rStyle w:val="Robust"/>
          <w:b w:val="0"/>
          <w:bCs w:val="0"/>
          <w:sz w:val="24"/>
          <w:szCs w:val="24"/>
          <w:lang w:val="ro-RO"/>
        </w:rPr>
        <w:t xml:space="preserve">, atrage </w:t>
      </w:r>
      <w:r w:rsidR="00EF2E60" w:rsidRPr="007F2AE7">
        <w:rPr>
          <w:rStyle w:val="Robust"/>
          <w:b w:val="0"/>
          <w:bCs w:val="0"/>
          <w:sz w:val="24"/>
          <w:szCs w:val="24"/>
          <w:lang w:val="ro-RO"/>
        </w:rPr>
        <w:t>sancțiunea</w:t>
      </w:r>
      <w:r w:rsidR="008F5C87" w:rsidRPr="007F2AE7">
        <w:rPr>
          <w:rStyle w:val="Robust"/>
          <w:b w:val="0"/>
          <w:bCs w:val="0"/>
          <w:sz w:val="24"/>
          <w:szCs w:val="24"/>
          <w:lang w:val="ro-RO"/>
        </w:rPr>
        <w:t xml:space="preserve"> rezilierii de drept a contractului de </w:t>
      </w:r>
      <w:r w:rsidR="00CD6E9F" w:rsidRPr="007F2AE7">
        <w:rPr>
          <w:rStyle w:val="Robust"/>
          <w:b w:val="0"/>
          <w:bCs w:val="0"/>
          <w:sz w:val="24"/>
          <w:szCs w:val="24"/>
          <w:lang w:val="ro-RO"/>
        </w:rPr>
        <w:t>finanțare</w:t>
      </w:r>
      <w:r w:rsidR="008F5C87" w:rsidRPr="007F2AE7">
        <w:rPr>
          <w:rStyle w:val="Robust"/>
          <w:b w:val="0"/>
          <w:bCs w:val="0"/>
          <w:sz w:val="24"/>
          <w:szCs w:val="24"/>
          <w:lang w:val="ro-RO"/>
        </w:rPr>
        <w:t xml:space="preserve"> </w:t>
      </w:r>
      <w:proofErr w:type="spellStart"/>
      <w:r w:rsidR="008F5C87" w:rsidRPr="007F2AE7">
        <w:rPr>
          <w:rStyle w:val="Robust"/>
          <w:b w:val="0"/>
          <w:bCs w:val="0"/>
          <w:sz w:val="24"/>
          <w:szCs w:val="24"/>
          <w:lang w:val="ro-RO"/>
        </w:rPr>
        <w:t>şi</w:t>
      </w:r>
      <w:proofErr w:type="spellEnd"/>
      <w:r w:rsidR="008F5C87" w:rsidRPr="007F2AE7">
        <w:rPr>
          <w:rStyle w:val="Robust"/>
          <w:b w:val="0"/>
          <w:bCs w:val="0"/>
          <w:sz w:val="24"/>
          <w:szCs w:val="24"/>
          <w:lang w:val="ro-RO"/>
        </w:rPr>
        <w:t xml:space="preserve"> constituie titlu executoriu pentru recuperarea sumelor acordate </w:t>
      </w:r>
      <w:proofErr w:type="spellStart"/>
      <w:r w:rsidR="008F5C87" w:rsidRPr="007F2AE7">
        <w:rPr>
          <w:rStyle w:val="Robust"/>
          <w:b w:val="0"/>
          <w:bCs w:val="0"/>
          <w:sz w:val="24"/>
          <w:szCs w:val="24"/>
          <w:lang w:val="ro-RO"/>
        </w:rPr>
        <w:t>şi</w:t>
      </w:r>
      <w:proofErr w:type="spellEnd"/>
      <w:r w:rsidR="008F5C87" w:rsidRPr="007F2AE7">
        <w:rPr>
          <w:rStyle w:val="Robust"/>
          <w:b w:val="0"/>
          <w:bCs w:val="0"/>
          <w:sz w:val="24"/>
          <w:szCs w:val="24"/>
          <w:lang w:val="ro-RO"/>
        </w:rPr>
        <w:t xml:space="preserve">, după caz, poate atrage alte </w:t>
      </w:r>
      <w:r w:rsidR="00CD6E9F" w:rsidRPr="007F2AE7">
        <w:rPr>
          <w:rStyle w:val="Robust"/>
          <w:b w:val="0"/>
          <w:bCs w:val="0"/>
          <w:sz w:val="24"/>
          <w:szCs w:val="24"/>
          <w:lang w:val="ro-RO"/>
        </w:rPr>
        <w:t>sancțiuni</w:t>
      </w:r>
      <w:r w:rsidR="008F5C87" w:rsidRPr="007F2AE7">
        <w:rPr>
          <w:rStyle w:val="Robust"/>
          <w:b w:val="0"/>
          <w:bCs w:val="0"/>
          <w:sz w:val="24"/>
          <w:szCs w:val="24"/>
          <w:lang w:val="ro-RO"/>
        </w:rPr>
        <w:t xml:space="preserve"> conform </w:t>
      </w:r>
      <w:proofErr w:type="spellStart"/>
      <w:r w:rsidR="008F5C87" w:rsidRPr="007F2AE7">
        <w:rPr>
          <w:rStyle w:val="Robust"/>
          <w:b w:val="0"/>
          <w:bCs w:val="0"/>
          <w:sz w:val="24"/>
          <w:szCs w:val="24"/>
          <w:lang w:val="ro-RO"/>
        </w:rPr>
        <w:t>dispoziţiilor</w:t>
      </w:r>
      <w:proofErr w:type="spellEnd"/>
      <w:r w:rsidR="008F5C87" w:rsidRPr="007F2AE7">
        <w:rPr>
          <w:rStyle w:val="Robust"/>
          <w:b w:val="0"/>
          <w:bCs w:val="0"/>
          <w:sz w:val="24"/>
          <w:szCs w:val="24"/>
          <w:lang w:val="ro-RO"/>
        </w:rPr>
        <w:t xml:space="preserve"> legale incidente.</w:t>
      </w:r>
    </w:p>
    <w:p w14:paraId="361EC9A4" w14:textId="361158E7" w:rsidR="00986627" w:rsidRPr="006D5B09" w:rsidRDefault="00986627" w:rsidP="006D5B09">
      <w:pPr>
        <w:pStyle w:val="Titlu1"/>
        <w:rPr>
          <w:rStyle w:val="Robust"/>
          <w:b/>
          <w:bCs/>
        </w:rPr>
      </w:pPr>
      <w:bookmarkStart w:id="22" w:name="_Toc229056900"/>
      <w:proofErr w:type="spellStart"/>
      <w:r w:rsidRPr="006D5B09">
        <w:rPr>
          <w:rStyle w:val="Robust"/>
          <w:b/>
          <w:bCs/>
        </w:rPr>
        <w:lastRenderedPageBreak/>
        <w:t>Secțiunea</w:t>
      </w:r>
      <w:proofErr w:type="spellEnd"/>
      <w:r w:rsidRPr="006D5B09">
        <w:rPr>
          <w:rStyle w:val="Robust"/>
          <w:b/>
          <w:bCs/>
        </w:rPr>
        <w:t xml:space="preserve"> VIII – </w:t>
      </w:r>
      <w:proofErr w:type="spellStart"/>
      <w:r w:rsidR="000746A9" w:rsidRPr="006D5B09">
        <w:rPr>
          <w:rStyle w:val="Robust"/>
          <w:b/>
          <w:bCs/>
        </w:rPr>
        <w:t>Prevederi</w:t>
      </w:r>
      <w:proofErr w:type="spellEnd"/>
      <w:r w:rsidR="000746A9" w:rsidRPr="006D5B09">
        <w:rPr>
          <w:rStyle w:val="Robust"/>
          <w:b/>
          <w:bCs/>
        </w:rPr>
        <w:t xml:space="preserve"> </w:t>
      </w:r>
      <w:proofErr w:type="spellStart"/>
      <w:r w:rsidR="000746A9" w:rsidRPr="006D5B09">
        <w:rPr>
          <w:rStyle w:val="Robust"/>
          <w:b/>
          <w:bCs/>
        </w:rPr>
        <w:t>speciale</w:t>
      </w:r>
      <w:bookmarkEnd w:id="22"/>
      <w:proofErr w:type="spellEnd"/>
    </w:p>
    <w:p w14:paraId="2CCA2C4B" w14:textId="2D517061" w:rsidR="0020548D" w:rsidRPr="007F2AE7" w:rsidRDefault="0020548D"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rPr>
        <w:t xml:space="preserve">Art. </w:t>
      </w:r>
      <w:r w:rsidR="00E2486F" w:rsidRPr="007F2AE7">
        <w:rPr>
          <w:rFonts w:ascii="Times New Roman" w:hAnsi="Times New Roman"/>
          <w:b/>
          <w:bCs/>
          <w:sz w:val="24"/>
          <w:szCs w:val="24"/>
        </w:rPr>
        <w:t>8</w:t>
      </w:r>
      <w:r w:rsidR="00D7466A" w:rsidRPr="007F2AE7">
        <w:rPr>
          <w:rFonts w:ascii="Times New Roman" w:hAnsi="Times New Roman"/>
          <w:b/>
          <w:bCs/>
          <w:sz w:val="24"/>
          <w:szCs w:val="24"/>
        </w:rPr>
        <w:t>4</w:t>
      </w:r>
      <w:r w:rsidRPr="007F2AE7">
        <w:rPr>
          <w:rFonts w:ascii="Times New Roman" w:hAnsi="Times New Roman"/>
          <w:b/>
          <w:bCs/>
          <w:sz w:val="24"/>
          <w:szCs w:val="24"/>
        </w:rPr>
        <w:t>.</w:t>
      </w:r>
      <w:r w:rsidRPr="007F2AE7">
        <w:rPr>
          <w:rFonts w:ascii="Times New Roman" w:hAnsi="Times New Roman"/>
          <w:sz w:val="24"/>
          <w:szCs w:val="24"/>
        </w:rPr>
        <w:t xml:space="preserve"> </w:t>
      </w:r>
      <w:r w:rsidRPr="007F2AE7">
        <w:rPr>
          <w:rFonts w:ascii="Times New Roman" w:hAnsi="Times New Roman"/>
          <w:sz w:val="24"/>
          <w:szCs w:val="24"/>
          <w:lang w:val="ro-RO"/>
        </w:rPr>
        <w:t xml:space="preserve">Beneficiarul va permite accesul nediscriminatoriu al publicului larg la proiect în mod gratuit sau, după caz, pe bază de bilete ce se vor afla în vânzare liberă; în acest ultim caz, modalitatea de vânzare a biletelor va fi făcută publică de către beneficiar. </w:t>
      </w:r>
    </w:p>
    <w:p w14:paraId="646FB021" w14:textId="7FAD5544" w:rsidR="0020548D" w:rsidRPr="007F2AE7" w:rsidRDefault="00D7466A"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Art.85</w:t>
      </w:r>
      <w:r w:rsidR="0020548D" w:rsidRPr="007F2AE7">
        <w:rPr>
          <w:rFonts w:ascii="Times New Roman" w:hAnsi="Times New Roman"/>
          <w:b/>
          <w:bCs/>
          <w:sz w:val="24"/>
          <w:szCs w:val="24"/>
          <w:lang w:val="ro-RO"/>
        </w:rPr>
        <w:t>.</w:t>
      </w:r>
      <w:r w:rsidR="0020548D" w:rsidRPr="007F2AE7">
        <w:rPr>
          <w:rFonts w:ascii="Times New Roman" w:hAnsi="Times New Roman"/>
          <w:sz w:val="24"/>
          <w:szCs w:val="24"/>
          <w:lang w:val="ro-RO"/>
        </w:rPr>
        <w:t xml:space="preserve"> Beneficiarul va acorda înlesniri ale accesului la proiect pentru pensionari, elevi, </w:t>
      </w:r>
      <w:r w:rsidR="00EF2E60" w:rsidRPr="007F2AE7">
        <w:rPr>
          <w:rFonts w:ascii="Times New Roman" w:hAnsi="Times New Roman"/>
          <w:sz w:val="24"/>
          <w:szCs w:val="24"/>
          <w:lang w:val="ro-RO"/>
        </w:rPr>
        <w:t>studenți</w:t>
      </w:r>
      <w:r w:rsidR="0020548D" w:rsidRPr="007F2AE7">
        <w:rPr>
          <w:rFonts w:ascii="Times New Roman" w:hAnsi="Times New Roman"/>
          <w:sz w:val="24"/>
          <w:szCs w:val="24"/>
          <w:lang w:val="ro-RO"/>
        </w:rPr>
        <w:t xml:space="preserve"> </w:t>
      </w:r>
      <w:r w:rsidR="00CD6E9F" w:rsidRPr="007F2AE7">
        <w:rPr>
          <w:rFonts w:ascii="Times New Roman" w:hAnsi="Times New Roman"/>
          <w:sz w:val="24"/>
          <w:szCs w:val="24"/>
          <w:lang w:val="ro-RO"/>
        </w:rPr>
        <w:t>și</w:t>
      </w:r>
      <w:r w:rsidR="0020548D" w:rsidRPr="007F2AE7">
        <w:rPr>
          <w:rFonts w:ascii="Times New Roman" w:hAnsi="Times New Roman"/>
          <w:sz w:val="24"/>
          <w:szCs w:val="24"/>
          <w:lang w:val="ro-RO"/>
        </w:rPr>
        <w:t xml:space="preserve"> persoane cu dizabilități, conform legii.</w:t>
      </w:r>
    </w:p>
    <w:p w14:paraId="68FC95F3" w14:textId="1D08D422" w:rsidR="0020548D" w:rsidRPr="007F2AE7" w:rsidRDefault="0020548D"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E2486F" w:rsidRPr="007F2AE7">
        <w:rPr>
          <w:rFonts w:ascii="Times New Roman" w:hAnsi="Times New Roman"/>
          <w:b/>
          <w:bCs/>
          <w:sz w:val="24"/>
          <w:szCs w:val="24"/>
          <w:lang w:val="ro-RO"/>
        </w:rPr>
        <w:t>8</w:t>
      </w:r>
      <w:r w:rsidR="00D7466A" w:rsidRPr="007F2AE7">
        <w:rPr>
          <w:rFonts w:ascii="Times New Roman" w:hAnsi="Times New Roman"/>
          <w:b/>
          <w:bCs/>
          <w:sz w:val="24"/>
          <w:szCs w:val="24"/>
          <w:lang w:val="ro-RO"/>
        </w:rPr>
        <w:t>6</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Beneficiarul va respecta în totalitate legislația din domeniul dreptului de autor, a mărcii înregistrate sau a altor drepturi de proprietate intelectuală, să suporte toate taxele ocazionate de vânzarea biletelor, de drepturi de autor </w:t>
      </w:r>
      <w:r w:rsidR="00CD6E9F" w:rsidRPr="007F2AE7">
        <w:rPr>
          <w:rFonts w:ascii="Times New Roman" w:hAnsi="Times New Roman"/>
          <w:sz w:val="24"/>
          <w:szCs w:val="24"/>
          <w:lang w:val="ro-RO"/>
        </w:rPr>
        <w:t>și</w:t>
      </w:r>
      <w:r w:rsidRPr="007F2AE7">
        <w:rPr>
          <w:rFonts w:ascii="Times New Roman" w:hAnsi="Times New Roman"/>
          <w:sz w:val="24"/>
          <w:szCs w:val="24"/>
          <w:lang w:val="ro-RO"/>
        </w:rPr>
        <w:t xml:space="preserve"> drepturi conexe de autor. În acest sens, beneficiarul va exonera pe </w:t>
      </w:r>
      <w:r w:rsidR="00CD6E9F" w:rsidRPr="007F2AE7">
        <w:rPr>
          <w:rFonts w:ascii="Times New Roman" w:hAnsi="Times New Roman"/>
          <w:sz w:val="24"/>
          <w:szCs w:val="24"/>
          <w:lang w:val="ro-RO"/>
        </w:rPr>
        <w:t>finanțator</w:t>
      </w:r>
      <w:r w:rsidRPr="007F2AE7">
        <w:rPr>
          <w:rFonts w:ascii="Times New Roman" w:hAnsi="Times New Roman"/>
          <w:sz w:val="24"/>
          <w:szCs w:val="24"/>
          <w:lang w:val="ro-RO"/>
        </w:rPr>
        <w:t xml:space="preserve"> de orice prejudiciu, reclamații sau </w:t>
      </w:r>
      <w:r w:rsidR="00CD6E9F" w:rsidRPr="007F2AE7">
        <w:rPr>
          <w:rFonts w:ascii="Times New Roman" w:hAnsi="Times New Roman"/>
          <w:sz w:val="24"/>
          <w:szCs w:val="24"/>
          <w:lang w:val="ro-RO"/>
        </w:rPr>
        <w:t>acțiuni</w:t>
      </w:r>
      <w:r w:rsidRPr="007F2AE7">
        <w:rPr>
          <w:rFonts w:ascii="Times New Roman" w:hAnsi="Times New Roman"/>
          <w:sz w:val="24"/>
          <w:szCs w:val="24"/>
          <w:lang w:val="ro-RO"/>
        </w:rPr>
        <w:t xml:space="preserve"> în justiție ce au ca obiect încălcarea drepturilor de proprietate intelectuală, a mărcii înregistrate, a drepturilor de autor </w:t>
      </w:r>
      <w:r w:rsidR="00CD6E9F" w:rsidRPr="007F2AE7">
        <w:rPr>
          <w:rFonts w:ascii="Times New Roman" w:hAnsi="Times New Roman"/>
          <w:sz w:val="24"/>
          <w:szCs w:val="24"/>
          <w:lang w:val="ro-RO"/>
        </w:rPr>
        <w:t>și</w:t>
      </w:r>
      <w:r w:rsidRPr="007F2AE7">
        <w:rPr>
          <w:rFonts w:ascii="Times New Roman" w:hAnsi="Times New Roman"/>
          <w:sz w:val="24"/>
          <w:szCs w:val="24"/>
          <w:lang w:val="ro-RO"/>
        </w:rPr>
        <w:t xml:space="preserve"> a drepturilor conexe drepturilor de autor, ce au legătură cu proiectul cultural </w:t>
      </w:r>
      <w:r w:rsidR="00EF2E60" w:rsidRPr="007F2AE7">
        <w:rPr>
          <w:rFonts w:ascii="Times New Roman" w:hAnsi="Times New Roman"/>
          <w:sz w:val="24"/>
          <w:szCs w:val="24"/>
          <w:lang w:val="ro-RO"/>
        </w:rPr>
        <w:t>finanțat</w:t>
      </w:r>
      <w:r w:rsidRPr="007F2AE7">
        <w:rPr>
          <w:rFonts w:ascii="Times New Roman" w:hAnsi="Times New Roman"/>
          <w:sz w:val="24"/>
          <w:szCs w:val="24"/>
          <w:lang w:val="ro-RO"/>
        </w:rPr>
        <w:t>.</w:t>
      </w:r>
    </w:p>
    <w:p w14:paraId="08F70453" w14:textId="684600EC" w:rsidR="0020548D" w:rsidRPr="007F2AE7" w:rsidRDefault="0020548D"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E2486F" w:rsidRPr="007F2AE7">
        <w:rPr>
          <w:rFonts w:ascii="Times New Roman" w:hAnsi="Times New Roman"/>
          <w:b/>
          <w:bCs/>
          <w:sz w:val="24"/>
          <w:szCs w:val="24"/>
          <w:lang w:val="ro-RO"/>
        </w:rPr>
        <w:t>8</w:t>
      </w:r>
      <w:r w:rsidR="00D7466A" w:rsidRPr="007F2AE7">
        <w:rPr>
          <w:rFonts w:ascii="Times New Roman" w:hAnsi="Times New Roman"/>
          <w:b/>
          <w:bCs/>
          <w:sz w:val="24"/>
          <w:szCs w:val="24"/>
          <w:lang w:val="ro-RO"/>
        </w:rPr>
        <w:t>7</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În scopul monitorizării evenimentului </w:t>
      </w:r>
      <w:r w:rsidR="00EF2E60" w:rsidRPr="007F2AE7">
        <w:rPr>
          <w:rFonts w:ascii="Times New Roman" w:hAnsi="Times New Roman"/>
          <w:sz w:val="24"/>
          <w:szCs w:val="24"/>
          <w:lang w:val="ro-RO"/>
        </w:rPr>
        <w:t>finanțat</w:t>
      </w:r>
      <w:r w:rsidRPr="007F2AE7">
        <w:rPr>
          <w:rFonts w:ascii="Times New Roman" w:hAnsi="Times New Roman"/>
          <w:sz w:val="24"/>
          <w:szCs w:val="24"/>
          <w:lang w:val="ro-RO"/>
        </w:rPr>
        <w:t xml:space="preserve">, beneficiarul se obligă să permită finanțatorului să filmeze sau să fotografieze (ambiental) maxim 10 minute evenimentul cultural </w:t>
      </w:r>
      <w:r w:rsidR="00CD6E9F" w:rsidRPr="007F2AE7">
        <w:rPr>
          <w:rFonts w:ascii="Times New Roman" w:hAnsi="Times New Roman"/>
          <w:sz w:val="24"/>
          <w:szCs w:val="24"/>
          <w:lang w:val="ro-RO"/>
        </w:rPr>
        <w:t>finanțat</w:t>
      </w:r>
      <w:r w:rsidRPr="007F2AE7">
        <w:rPr>
          <w:rFonts w:ascii="Times New Roman" w:hAnsi="Times New Roman"/>
          <w:sz w:val="24"/>
          <w:szCs w:val="24"/>
          <w:lang w:val="ro-RO"/>
        </w:rPr>
        <w:t xml:space="preserve">. În acest sens, beneficiarul nu va emite pretenții ulterioare către </w:t>
      </w:r>
      <w:r w:rsidR="00CD6E9F" w:rsidRPr="007F2AE7">
        <w:rPr>
          <w:rFonts w:ascii="Times New Roman" w:hAnsi="Times New Roman"/>
          <w:sz w:val="24"/>
          <w:szCs w:val="24"/>
          <w:lang w:val="ro-RO"/>
        </w:rPr>
        <w:t>finanțator</w:t>
      </w:r>
      <w:r w:rsidRPr="007F2AE7">
        <w:rPr>
          <w:rFonts w:ascii="Times New Roman" w:hAnsi="Times New Roman"/>
          <w:sz w:val="24"/>
          <w:szCs w:val="24"/>
          <w:lang w:val="ro-RO"/>
        </w:rPr>
        <w:t>.</w:t>
      </w:r>
    </w:p>
    <w:p w14:paraId="4BAD90BE" w14:textId="0D258D01" w:rsidR="0020548D" w:rsidRPr="007F2AE7" w:rsidRDefault="0020548D" w:rsidP="00F337D4">
      <w:pPr>
        <w:spacing w:after="0"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E2486F" w:rsidRPr="007F2AE7">
        <w:rPr>
          <w:rFonts w:ascii="Times New Roman" w:hAnsi="Times New Roman"/>
          <w:b/>
          <w:bCs/>
          <w:sz w:val="24"/>
          <w:szCs w:val="24"/>
          <w:lang w:val="ro-RO"/>
        </w:rPr>
        <w:t>8</w:t>
      </w:r>
      <w:r w:rsidR="00D7466A" w:rsidRPr="007F2AE7">
        <w:rPr>
          <w:rFonts w:ascii="Times New Roman" w:hAnsi="Times New Roman"/>
          <w:b/>
          <w:bCs/>
          <w:sz w:val="24"/>
          <w:szCs w:val="24"/>
          <w:lang w:val="ro-RO"/>
        </w:rPr>
        <w:t>8</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r w:rsidRPr="007F2AE7">
        <w:rPr>
          <w:rFonts w:ascii="Times New Roman" w:hAnsi="Times New Roman"/>
          <w:b/>
          <w:bCs/>
          <w:sz w:val="24"/>
          <w:szCs w:val="24"/>
          <w:lang w:val="ro-RO"/>
        </w:rPr>
        <w:t xml:space="preserve">În cazul în care locul de desfășurare a unor activități din cadrul proiectului cultural este </w:t>
      </w:r>
      <w:r w:rsidR="006D5B09">
        <w:rPr>
          <w:rFonts w:ascii="Times New Roman" w:hAnsi="Times New Roman"/>
          <w:b/>
          <w:bCs/>
          <w:sz w:val="24"/>
          <w:szCs w:val="24"/>
          <w:lang w:val="ro-RO"/>
        </w:rPr>
        <w:t xml:space="preserve">Piața junilor, Casa de Cultura Onisifor Ghibu din </w:t>
      </w:r>
      <w:proofErr w:type="spellStart"/>
      <w:r w:rsidR="006D5B09">
        <w:rPr>
          <w:rFonts w:ascii="Times New Roman" w:hAnsi="Times New Roman"/>
          <w:b/>
          <w:bCs/>
          <w:sz w:val="24"/>
          <w:szCs w:val="24"/>
          <w:lang w:val="ro-RO"/>
        </w:rPr>
        <w:t>Saliste</w:t>
      </w:r>
      <w:proofErr w:type="spellEnd"/>
      <w:r w:rsidR="006D5B09">
        <w:rPr>
          <w:rFonts w:ascii="Times New Roman" w:hAnsi="Times New Roman"/>
          <w:b/>
          <w:bCs/>
          <w:sz w:val="24"/>
          <w:szCs w:val="24"/>
          <w:lang w:val="ro-RO"/>
        </w:rPr>
        <w:t xml:space="preserve">, Clubul sportiv </w:t>
      </w:r>
      <w:r w:rsidRPr="007F2AE7">
        <w:rPr>
          <w:rFonts w:ascii="Times New Roman" w:hAnsi="Times New Roman"/>
          <w:b/>
          <w:bCs/>
          <w:sz w:val="24"/>
          <w:szCs w:val="24"/>
          <w:lang w:val="ro-RO"/>
        </w:rPr>
        <w:t xml:space="preserve"> din </w:t>
      </w:r>
      <w:r w:rsidR="007F2AE7" w:rsidRPr="007F2AE7">
        <w:rPr>
          <w:rFonts w:ascii="Times New Roman" w:hAnsi="Times New Roman"/>
          <w:b/>
          <w:bCs/>
          <w:sz w:val="24"/>
          <w:szCs w:val="24"/>
          <w:lang w:val="ro-RO"/>
        </w:rPr>
        <w:t>Orașul Săliște</w:t>
      </w:r>
      <w:r w:rsidRPr="007F2AE7">
        <w:rPr>
          <w:rFonts w:ascii="Times New Roman" w:hAnsi="Times New Roman"/>
          <w:b/>
          <w:bCs/>
          <w:sz w:val="24"/>
          <w:szCs w:val="24"/>
          <w:lang w:val="ro-RO"/>
        </w:rPr>
        <w:t>, beneficiarului îi este interzisă vânzarea biletelor de intrare sub sancțiunea retragerii integrale a finanțării nerambursabile alocate.</w:t>
      </w:r>
      <w:r w:rsidRPr="007F2AE7">
        <w:rPr>
          <w:rFonts w:ascii="Times New Roman" w:hAnsi="Times New Roman"/>
          <w:sz w:val="24"/>
          <w:szCs w:val="24"/>
          <w:lang w:val="ro-RO"/>
        </w:rPr>
        <w:t xml:space="preserve"> </w:t>
      </w:r>
    </w:p>
    <w:p w14:paraId="6BB7FE04" w14:textId="43D15A14" w:rsidR="0092734C" w:rsidRPr="007F2AE7" w:rsidRDefault="00E35746" w:rsidP="006374CB">
      <w:pPr>
        <w:pStyle w:val="Corptext"/>
        <w:spacing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6D5B09">
        <w:rPr>
          <w:rFonts w:ascii="Times New Roman" w:hAnsi="Times New Roman"/>
          <w:b/>
          <w:bCs/>
          <w:sz w:val="24"/>
          <w:szCs w:val="24"/>
          <w:lang w:val="ro-RO"/>
        </w:rPr>
        <w:t>89</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În scopul promovării evenimentelor din cadrul proiectului </w:t>
      </w:r>
      <w:r w:rsidR="00CD6E9F" w:rsidRPr="007F2AE7">
        <w:rPr>
          <w:rFonts w:ascii="Times New Roman" w:hAnsi="Times New Roman"/>
          <w:sz w:val="24"/>
          <w:szCs w:val="24"/>
          <w:lang w:val="ro-RO"/>
        </w:rPr>
        <w:t>finanțat</w:t>
      </w:r>
      <w:r w:rsidRPr="007F2AE7">
        <w:rPr>
          <w:rFonts w:ascii="Times New Roman" w:hAnsi="Times New Roman"/>
          <w:sz w:val="24"/>
          <w:szCs w:val="24"/>
          <w:lang w:val="ro-RO"/>
        </w:rPr>
        <w:t xml:space="preserve">, beneficiarul se obligă, sub </w:t>
      </w:r>
      <w:r w:rsidR="00EF2E60" w:rsidRPr="007F2AE7">
        <w:rPr>
          <w:rFonts w:ascii="Times New Roman" w:hAnsi="Times New Roman"/>
          <w:sz w:val="24"/>
          <w:szCs w:val="24"/>
          <w:lang w:val="ro-RO"/>
        </w:rPr>
        <w:t>sancțiunea</w:t>
      </w:r>
      <w:r w:rsidRPr="007F2AE7">
        <w:rPr>
          <w:rFonts w:ascii="Times New Roman" w:hAnsi="Times New Roman"/>
          <w:sz w:val="24"/>
          <w:szCs w:val="24"/>
          <w:lang w:val="ro-RO"/>
        </w:rPr>
        <w:t xml:space="preserve"> </w:t>
      </w:r>
      <w:r w:rsidRPr="007F2AE7">
        <w:rPr>
          <w:rFonts w:ascii="Times New Roman" w:hAnsi="Times New Roman"/>
          <w:b/>
          <w:bCs/>
          <w:sz w:val="24"/>
          <w:szCs w:val="24"/>
          <w:lang w:val="ro-RO"/>
        </w:rPr>
        <w:t>retragerii a 10%</w:t>
      </w:r>
      <w:r w:rsidRPr="007F2AE7">
        <w:rPr>
          <w:rFonts w:ascii="Times New Roman" w:hAnsi="Times New Roman"/>
          <w:sz w:val="24"/>
          <w:szCs w:val="24"/>
          <w:lang w:val="ro-RO"/>
        </w:rPr>
        <w:t xml:space="preserve"> din valoarea </w:t>
      </w:r>
      <w:r w:rsidR="00EF2E60" w:rsidRPr="007F2AE7">
        <w:rPr>
          <w:rFonts w:ascii="Times New Roman" w:hAnsi="Times New Roman"/>
          <w:sz w:val="24"/>
          <w:szCs w:val="24"/>
          <w:lang w:val="ro-RO"/>
        </w:rPr>
        <w:t>finanțării</w:t>
      </w:r>
      <w:r w:rsidRPr="007F2AE7">
        <w:rPr>
          <w:rFonts w:ascii="Times New Roman" w:hAnsi="Times New Roman"/>
          <w:sz w:val="24"/>
          <w:szCs w:val="24"/>
          <w:lang w:val="ro-RO"/>
        </w:rPr>
        <w:t xml:space="preserve"> alocate, să publice data, ora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locul de </w:t>
      </w:r>
      <w:r w:rsidR="00CD6E9F" w:rsidRPr="007F2AE7">
        <w:rPr>
          <w:rFonts w:ascii="Times New Roman" w:hAnsi="Times New Roman"/>
          <w:sz w:val="24"/>
          <w:szCs w:val="24"/>
          <w:lang w:val="ro-RO"/>
        </w:rPr>
        <w:t>desfășurare</w:t>
      </w:r>
      <w:r w:rsidRPr="007F2AE7">
        <w:rPr>
          <w:rFonts w:ascii="Times New Roman" w:hAnsi="Times New Roman"/>
          <w:sz w:val="24"/>
          <w:szCs w:val="24"/>
          <w:lang w:val="ro-RO"/>
        </w:rPr>
        <w:t xml:space="preserve"> a evenimentului în platforma online aferentă</w:t>
      </w:r>
      <w:r w:rsidR="000F7EAC">
        <w:rPr>
          <w:rFonts w:ascii="Times New Roman" w:hAnsi="Times New Roman"/>
          <w:sz w:val="24"/>
          <w:szCs w:val="24"/>
          <w:lang w:val="ro-RO"/>
        </w:rPr>
        <w:t xml:space="preserve"> in</w:t>
      </w:r>
      <w:r w:rsidR="006D5B09">
        <w:rPr>
          <w:rFonts w:ascii="Times New Roman" w:hAnsi="Times New Roman"/>
          <w:sz w:val="24"/>
          <w:szCs w:val="24"/>
          <w:lang w:val="ro-RO"/>
        </w:rPr>
        <w:t xml:space="preserve"> </w:t>
      </w:r>
      <w:proofErr w:type="spellStart"/>
      <w:r w:rsidR="006D5B09">
        <w:rPr>
          <w:rFonts w:ascii="Times New Roman" w:hAnsi="Times New Roman"/>
          <w:sz w:val="24"/>
          <w:szCs w:val="24"/>
          <w:lang w:val="ro-RO"/>
        </w:rPr>
        <w:t>aplicatiei</w:t>
      </w:r>
      <w:proofErr w:type="spellEnd"/>
      <w:r w:rsidR="006D5B09">
        <w:rPr>
          <w:rFonts w:ascii="Times New Roman" w:hAnsi="Times New Roman"/>
          <w:sz w:val="24"/>
          <w:szCs w:val="24"/>
          <w:lang w:val="ro-RO"/>
        </w:rPr>
        <w:t xml:space="preserve"> Facebook</w:t>
      </w:r>
      <w:r w:rsidRPr="007F2AE7">
        <w:rPr>
          <w:rFonts w:ascii="Times New Roman" w:hAnsi="Times New Roman"/>
          <w:sz w:val="24"/>
          <w:szCs w:val="24"/>
          <w:lang w:val="ro-RO"/>
        </w:rPr>
        <w:t xml:space="preserve">. </w:t>
      </w:r>
    </w:p>
    <w:p w14:paraId="761230E7" w14:textId="2E843B64" w:rsidR="00E35746" w:rsidRPr="007F2AE7" w:rsidRDefault="00E35746" w:rsidP="00F337D4">
      <w:pPr>
        <w:pStyle w:val="Corptext"/>
        <w:spacing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E2486F" w:rsidRPr="007F2AE7">
        <w:rPr>
          <w:rFonts w:ascii="Times New Roman" w:hAnsi="Times New Roman"/>
          <w:b/>
          <w:bCs/>
          <w:sz w:val="24"/>
          <w:szCs w:val="24"/>
          <w:lang w:val="ro-RO"/>
        </w:rPr>
        <w:t>9</w:t>
      </w:r>
      <w:r w:rsidR="00D7466A" w:rsidRPr="007F2AE7">
        <w:rPr>
          <w:rFonts w:ascii="Times New Roman" w:hAnsi="Times New Roman"/>
          <w:b/>
          <w:bCs/>
          <w:sz w:val="24"/>
          <w:szCs w:val="24"/>
          <w:lang w:val="ro-RO"/>
        </w:rPr>
        <w:t>1</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w:t>
      </w:r>
    </w:p>
    <w:p w14:paraId="35AC07E7" w14:textId="060E9E10" w:rsidR="00E35746" w:rsidRPr="007F2AE7" w:rsidRDefault="00E35746" w:rsidP="00F337D4">
      <w:pPr>
        <w:pStyle w:val="Corptext"/>
        <w:spacing w:line="360" w:lineRule="auto"/>
        <w:jc w:val="both"/>
        <w:rPr>
          <w:rFonts w:ascii="Times New Roman" w:hAnsi="Times New Roman"/>
          <w:sz w:val="24"/>
          <w:szCs w:val="24"/>
          <w:lang w:val="ro-RO"/>
        </w:rPr>
      </w:pPr>
      <w:r w:rsidRPr="007F2AE7">
        <w:rPr>
          <w:rFonts w:ascii="Times New Roman" w:hAnsi="Times New Roman"/>
          <w:sz w:val="24"/>
          <w:szCs w:val="24"/>
          <w:lang w:val="ro-RO"/>
        </w:rPr>
        <w:t xml:space="preserve">1) Publicarea informațiilor </w:t>
      </w:r>
      <w:r w:rsidR="00DD36BC" w:rsidRPr="007F2AE7">
        <w:rPr>
          <w:rFonts w:ascii="Times New Roman" w:hAnsi="Times New Roman"/>
          <w:sz w:val="24"/>
          <w:szCs w:val="24"/>
          <w:lang w:val="ro-RO"/>
        </w:rPr>
        <w:t xml:space="preserve">pe platforma </w:t>
      </w:r>
      <w:r w:rsidR="000F7EAC">
        <w:rPr>
          <w:rFonts w:ascii="Times New Roman" w:hAnsi="Times New Roman"/>
          <w:sz w:val="24"/>
          <w:szCs w:val="24"/>
          <w:lang w:val="ro-RO"/>
        </w:rPr>
        <w:t>Facebook</w:t>
      </w:r>
      <w:r w:rsidR="00DD36BC" w:rsidRPr="007F2AE7">
        <w:rPr>
          <w:rFonts w:ascii="Times New Roman" w:hAnsi="Times New Roman"/>
          <w:sz w:val="24"/>
          <w:szCs w:val="24"/>
          <w:lang w:val="ro-RO"/>
        </w:rPr>
        <w:t xml:space="preserve"> </w:t>
      </w:r>
      <w:r w:rsidRPr="007F2AE7">
        <w:rPr>
          <w:rFonts w:ascii="Times New Roman" w:hAnsi="Times New Roman"/>
          <w:sz w:val="24"/>
          <w:szCs w:val="24"/>
          <w:lang w:val="ro-RO"/>
        </w:rPr>
        <w:t xml:space="preserve">se va face după semnarea contractului de </w:t>
      </w:r>
      <w:r w:rsidR="00CD6E9F" w:rsidRPr="007F2AE7">
        <w:rPr>
          <w:rFonts w:ascii="Times New Roman" w:hAnsi="Times New Roman"/>
          <w:sz w:val="24"/>
          <w:szCs w:val="24"/>
          <w:lang w:val="ro-RO"/>
        </w:rPr>
        <w:t>finanțare</w:t>
      </w:r>
      <w:r w:rsidRPr="007F2AE7">
        <w:rPr>
          <w:rFonts w:ascii="Times New Roman" w:hAnsi="Times New Roman"/>
          <w:sz w:val="24"/>
          <w:szCs w:val="24"/>
          <w:lang w:val="ro-RO"/>
        </w:rPr>
        <w:t xml:space="preserve">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a </w:t>
      </w:r>
      <w:r w:rsidR="00EF2E60" w:rsidRPr="007F2AE7">
        <w:rPr>
          <w:rFonts w:ascii="Times New Roman" w:hAnsi="Times New Roman"/>
          <w:sz w:val="24"/>
          <w:szCs w:val="24"/>
          <w:lang w:val="ro-RO"/>
        </w:rPr>
        <w:t>obținerii</w:t>
      </w:r>
      <w:r w:rsidRPr="007F2AE7">
        <w:rPr>
          <w:rFonts w:ascii="Times New Roman" w:hAnsi="Times New Roman"/>
          <w:sz w:val="24"/>
          <w:szCs w:val="24"/>
          <w:lang w:val="ro-RO"/>
        </w:rPr>
        <w:t xml:space="preserve"> avizelor de </w:t>
      </w:r>
      <w:r w:rsidR="00EF2E60" w:rsidRPr="007F2AE7">
        <w:rPr>
          <w:rFonts w:ascii="Times New Roman" w:hAnsi="Times New Roman"/>
          <w:sz w:val="24"/>
          <w:szCs w:val="24"/>
          <w:lang w:val="ro-RO"/>
        </w:rPr>
        <w:t>desfășurare</w:t>
      </w:r>
      <w:r w:rsidRPr="007F2AE7">
        <w:rPr>
          <w:rFonts w:ascii="Times New Roman" w:hAnsi="Times New Roman"/>
          <w:sz w:val="24"/>
          <w:szCs w:val="24"/>
          <w:lang w:val="ro-RO"/>
        </w:rPr>
        <w:t xml:space="preserve"> (acolo unde este necesar). </w:t>
      </w:r>
    </w:p>
    <w:p w14:paraId="52682987" w14:textId="12F777AB" w:rsidR="0020548D" w:rsidRPr="007F2AE7" w:rsidRDefault="00E35746" w:rsidP="00F337D4">
      <w:pPr>
        <w:pStyle w:val="Corptext"/>
        <w:spacing w:line="360" w:lineRule="auto"/>
        <w:jc w:val="both"/>
        <w:rPr>
          <w:rFonts w:ascii="Times New Roman" w:hAnsi="Times New Roman"/>
          <w:sz w:val="24"/>
          <w:szCs w:val="24"/>
          <w:lang w:val="ro-RO"/>
        </w:rPr>
      </w:pPr>
      <w:r w:rsidRPr="007F2AE7">
        <w:rPr>
          <w:rFonts w:ascii="Times New Roman" w:hAnsi="Times New Roman"/>
          <w:sz w:val="24"/>
          <w:szCs w:val="24"/>
          <w:lang w:val="ro-RO"/>
        </w:rPr>
        <w:t xml:space="preserve">2) Informațiile </w:t>
      </w:r>
      <w:r w:rsidR="000F7EAC">
        <w:rPr>
          <w:rFonts w:ascii="Times New Roman" w:hAnsi="Times New Roman"/>
          <w:sz w:val="24"/>
          <w:szCs w:val="24"/>
          <w:lang w:val="ro-RO"/>
        </w:rPr>
        <w:t>publicate</w:t>
      </w:r>
      <w:r w:rsidRPr="007F2AE7">
        <w:rPr>
          <w:rFonts w:ascii="Times New Roman" w:hAnsi="Times New Roman"/>
          <w:sz w:val="24"/>
          <w:szCs w:val="24"/>
          <w:lang w:val="ro-RO"/>
        </w:rPr>
        <w:t xml:space="preserve"> vor fi corecte, complete (conținând programul întreg al tuturor activităților, locul de desfășurare și ora) și actualizate cu cel târziu 24 de ore înainte de desfășurarea evenimentului/activității.</w:t>
      </w:r>
    </w:p>
    <w:p w14:paraId="3AC12A47" w14:textId="40A2F0CD" w:rsidR="00E35746" w:rsidRPr="007F2AE7" w:rsidRDefault="00E35746" w:rsidP="00F337D4">
      <w:pPr>
        <w:pStyle w:val="Corptext"/>
        <w:spacing w:line="360" w:lineRule="auto"/>
        <w:jc w:val="both"/>
        <w:rPr>
          <w:rFonts w:ascii="Times New Roman" w:hAnsi="Times New Roman"/>
          <w:b/>
          <w:bCs/>
          <w:sz w:val="24"/>
          <w:szCs w:val="24"/>
          <w:lang w:val="ro-RO"/>
        </w:rPr>
      </w:pPr>
      <w:r w:rsidRPr="007F2AE7">
        <w:rPr>
          <w:rFonts w:ascii="Times New Roman" w:hAnsi="Times New Roman"/>
          <w:b/>
          <w:bCs/>
          <w:sz w:val="24"/>
          <w:szCs w:val="24"/>
          <w:lang w:val="ro-RO"/>
        </w:rPr>
        <w:t xml:space="preserve">Art. </w:t>
      </w:r>
      <w:r w:rsidR="00E2486F" w:rsidRPr="007F2AE7">
        <w:rPr>
          <w:rFonts w:ascii="Times New Roman" w:hAnsi="Times New Roman"/>
          <w:b/>
          <w:bCs/>
          <w:sz w:val="24"/>
          <w:szCs w:val="24"/>
          <w:lang w:val="ro-RO"/>
        </w:rPr>
        <w:t>9</w:t>
      </w:r>
      <w:r w:rsidR="00D7466A" w:rsidRPr="007F2AE7">
        <w:rPr>
          <w:rFonts w:ascii="Times New Roman" w:hAnsi="Times New Roman"/>
          <w:b/>
          <w:bCs/>
          <w:sz w:val="24"/>
          <w:szCs w:val="24"/>
          <w:lang w:val="ro-RO"/>
        </w:rPr>
        <w:t>2</w:t>
      </w:r>
      <w:r w:rsidRPr="007F2AE7">
        <w:rPr>
          <w:rFonts w:ascii="Times New Roman" w:hAnsi="Times New Roman"/>
          <w:b/>
          <w:bCs/>
          <w:sz w:val="24"/>
          <w:szCs w:val="24"/>
          <w:lang w:val="ro-RO"/>
        </w:rPr>
        <w:t xml:space="preserve">. </w:t>
      </w:r>
    </w:p>
    <w:p w14:paraId="7E83F71A" w14:textId="1119DFA2" w:rsidR="00E35746" w:rsidRPr="007F2AE7" w:rsidRDefault="00E35746" w:rsidP="00F337D4">
      <w:pPr>
        <w:pStyle w:val="Corptext"/>
        <w:spacing w:line="360" w:lineRule="auto"/>
        <w:jc w:val="both"/>
        <w:rPr>
          <w:rFonts w:ascii="Times New Roman" w:hAnsi="Times New Roman"/>
          <w:sz w:val="24"/>
          <w:szCs w:val="24"/>
          <w:lang w:val="ro-RO"/>
        </w:rPr>
      </w:pPr>
      <w:r w:rsidRPr="007F2AE7">
        <w:rPr>
          <w:rFonts w:ascii="Times New Roman" w:hAnsi="Times New Roman"/>
          <w:sz w:val="24"/>
          <w:szCs w:val="24"/>
          <w:lang w:val="ro-RO"/>
        </w:rPr>
        <w:t>1)</w:t>
      </w:r>
      <w:r w:rsidRPr="007F2AE7">
        <w:rPr>
          <w:rFonts w:ascii="Times New Roman" w:hAnsi="Times New Roman"/>
          <w:b/>
          <w:bCs/>
          <w:sz w:val="24"/>
          <w:szCs w:val="24"/>
          <w:lang w:val="ro-RO"/>
        </w:rPr>
        <w:t xml:space="preserve"> </w:t>
      </w:r>
      <w:r w:rsidRPr="007F2AE7">
        <w:rPr>
          <w:rFonts w:ascii="Times New Roman" w:hAnsi="Times New Roman"/>
          <w:sz w:val="24"/>
          <w:szCs w:val="24"/>
          <w:lang w:val="ro-RO"/>
        </w:rPr>
        <w:t xml:space="preserve">În cazul evenimentelor </w:t>
      </w:r>
      <w:r w:rsidR="00CD6E9F" w:rsidRPr="007F2AE7">
        <w:rPr>
          <w:rFonts w:ascii="Times New Roman" w:hAnsi="Times New Roman"/>
          <w:sz w:val="24"/>
          <w:szCs w:val="24"/>
          <w:lang w:val="ro-RO"/>
        </w:rPr>
        <w:t>desfășurate</w:t>
      </w:r>
      <w:r w:rsidRPr="007F2AE7">
        <w:rPr>
          <w:rFonts w:ascii="Times New Roman" w:hAnsi="Times New Roman"/>
          <w:sz w:val="24"/>
          <w:szCs w:val="24"/>
          <w:lang w:val="ro-RO"/>
        </w:rPr>
        <w:t xml:space="preserve"> pe domeniul public, beneficiarul finanțării nerambursabile, va semna procesul verbal de predare-primire a inventarului stradal pus la dispoziție de autoritatea finanțatoare.  </w:t>
      </w:r>
    </w:p>
    <w:p w14:paraId="388D9465" w14:textId="2663B7DF" w:rsidR="00E35746" w:rsidRPr="007F2AE7" w:rsidRDefault="00E35746" w:rsidP="00F337D4">
      <w:pPr>
        <w:pStyle w:val="Corptext"/>
        <w:spacing w:line="360" w:lineRule="auto"/>
        <w:jc w:val="both"/>
        <w:rPr>
          <w:rFonts w:ascii="Times New Roman" w:hAnsi="Times New Roman"/>
          <w:sz w:val="24"/>
          <w:szCs w:val="24"/>
          <w:lang w:val="ro-RO"/>
        </w:rPr>
      </w:pPr>
      <w:r w:rsidRPr="007F2AE7">
        <w:rPr>
          <w:rFonts w:ascii="Times New Roman" w:hAnsi="Times New Roman"/>
          <w:sz w:val="24"/>
          <w:szCs w:val="24"/>
          <w:lang w:val="ro-RO"/>
        </w:rPr>
        <w:lastRenderedPageBreak/>
        <w:t xml:space="preserve">2) Beneficiarul va răspunde pentru toate prejudiciile cauzate bunurilor aparținând domeniului public sau privat al </w:t>
      </w:r>
      <w:r w:rsidR="007F2AE7" w:rsidRPr="007F2AE7">
        <w:rPr>
          <w:rFonts w:ascii="Times New Roman" w:hAnsi="Times New Roman"/>
          <w:sz w:val="24"/>
          <w:szCs w:val="24"/>
          <w:lang w:val="ro-RO"/>
        </w:rPr>
        <w:t>Orașului Săliște</w:t>
      </w:r>
      <w:r w:rsidRPr="007F2AE7">
        <w:rPr>
          <w:rFonts w:ascii="Times New Roman" w:hAnsi="Times New Roman"/>
          <w:sz w:val="24"/>
          <w:szCs w:val="24"/>
          <w:lang w:val="ro-RO"/>
        </w:rPr>
        <w:t xml:space="preserve">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 sau serviciilor publice locale aflate în subordinea Consiliului Local </w:t>
      </w:r>
      <w:r w:rsidR="007F2AE7" w:rsidRPr="007F2AE7">
        <w:rPr>
          <w:rFonts w:ascii="Times New Roman" w:hAnsi="Times New Roman"/>
          <w:sz w:val="24"/>
          <w:szCs w:val="24"/>
          <w:lang w:val="ro-RO"/>
        </w:rPr>
        <w:t>Săliște</w:t>
      </w:r>
      <w:r w:rsidRPr="007F2AE7">
        <w:rPr>
          <w:rFonts w:ascii="Times New Roman" w:hAnsi="Times New Roman"/>
          <w:sz w:val="24"/>
          <w:szCs w:val="24"/>
          <w:lang w:val="ro-RO"/>
        </w:rPr>
        <w:t xml:space="preserve">, din perimetrul de </w:t>
      </w:r>
      <w:r w:rsidR="00CD6E9F" w:rsidRPr="007F2AE7">
        <w:rPr>
          <w:rFonts w:ascii="Times New Roman" w:hAnsi="Times New Roman"/>
          <w:sz w:val="24"/>
          <w:szCs w:val="24"/>
          <w:lang w:val="ro-RO"/>
        </w:rPr>
        <w:t>desfășurare</w:t>
      </w:r>
      <w:r w:rsidRPr="007F2AE7">
        <w:rPr>
          <w:rFonts w:ascii="Times New Roman" w:hAnsi="Times New Roman"/>
          <w:sz w:val="24"/>
          <w:szCs w:val="24"/>
          <w:lang w:val="ro-RO"/>
        </w:rPr>
        <w:t xml:space="preserve"> al evenimentului cultural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care nu au fost cauzate de către publicul spectator. </w:t>
      </w:r>
    </w:p>
    <w:p w14:paraId="750CF5AF" w14:textId="11EE70A8" w:rsidR="00E35746" w:rsidRPr="007F2AE7" w:rsidRDefault="00E35746" w:rsidP="00F337D4">
      <w:pPr>
        <w:pStyle w:val="Corptext"/>
        <w:spacing w:line="360" w:lineRule="auto"/>
        <w:jc w:val="both"/>
        <w:rPr>
          <w:rFonts w:ascii="Times New Roman" w:hAnsi="Times New Roman"/>
          <w:sz w:val="24"/>
          <w:szCs w:val="24"/>
          <w:lang w:val="ro-RO"/>
        </w:rPr>
      </w:pPr>
      <w:r w:rsidRPr="007F2AE7">
        <w:rPr>
          <w:rFonts w:ascii="Times New Roman" w:hAnsi="Times New Roman"/>
          <w:sz w:val="24"/>
          <w:szCs w:val="24"/>
          <w:lang w:val="ro-RO"/>
        </w:rPr>
        <w:t>3) Beneficiarul finanțării nerambursabile se obligă să achite direct la entitatea păgubită (</w:t>
      </w:r>
      <w:r w:rsidR="000F7EAC">
        <w:rPr>
          <w:rFonts w:ascii="Times New Roman" w:hAnsi="Times New Roman"/>
          <w:sz w:val="24"/>
          <w:szCs w:val="24"/>
          <w:lang w:val="ro-RO"/>
        </w:rPr>
        <w:t>Compartimentul</w:t>
      </w:r>
      <w:r w:rsidRPr="007F2AE7">
        <w:rPr>
          <w:rFonts w:ascii="Times New Roman" w:hAnsi="Times New Roman"/>
          <w:sz w:val="24"/>
          <w:szCs w:val="24"/>
          <w:lang w:val="ro-RO"/>
        </w:rPr>
        <w:t xml:space="preserve"> Administrare a Domeniului Public și Privat din cadrul Primăriei </w:t>
      </w:r>
      <w:r w:rsidR="007F2AE7" w:rsidRPr="007F2AE7">
        <w:rPr>
          <w:rFonts w:ascii="Times New Roman" w:hAnsi="Times New Roman"/>
          <w:sz w:val="24"/>
          <w:szCs w:val="24"/>
          <w:lang w:val="ro-RO"/>
        </w:rPr>
        <w:t>Orașului Săliște</w:t>
      </w:r>
      <w:r w:rsidRPr="007F2AE7">
        <w:rPr>
          <w:rFonts w:ascii="Times New Roman" w:hAnsi="Times New Roman"/>
          <w:sz w:val="24"/>
          <w:szCs w:val="24"/>
          <w:lang w:val="ro-RO"/>
        </w:rPr>
        <w:t>) contravaloarea daunei produse, în termen de 30 de zile de la constatarea producerii acesteia.</w:t>
      </w:r>
    </w:p>
    <w:p w14:paraId="4947796B" w14:textId="3A015531" w:rsidR="00E35746" w:rsidRPr="007F2AE7" w:rsidRDefault="00E35746" w:rsidP="00F337D4">
      <w:pPr>
        <w:pStyle w:val="Corptext"/>
        <w:spacing w:line="360" w:lineRule="auto"/>
        <w:jc w:val="both"/>
        <w:rPr>
          <w:rFonts w:ascii="Times New Roman" w:hAnsi="Times New Roman"/>
          <w:sz w:val="24"/>
          <w:szCs w:val="24"/>
          <w:lang w:val="ro-RO"/>
        </w:rPr>
      </w:pPr>
      <w:r w:rsidRPr="007F2AE7">
        <w:rPr>
          <w:rFonts w:ascii="Times New Roman" w:hAnsi="Times New Roman"/>
          <w:sz w:val="24"/>
          <w:szCs w:val="24"/>
          <w:lang w:val="ro-RO"/>
        </w:rPr>
        <w:t>4) În cazul în care persoana juridică păgubită reușește să recupereze prejudiciul de la asigurator, contravaloarea prejudiciului obținut în instanță sau pe cale amiabilă, va fi restituită beneficiarului finanțării nerambursabile.</w:t>
      </w:r>
    </w:p>
    <w:p w14:paraId="47A5F12F" w14:textId="0C98C416" w:rsidR="00E2486F" w:rsidRPr="007F2AE7" w:rsidRDefault="00E35746" w:rsidP="0092734C">
      <w:pPr>
        <w:pStyle w:val="Corptext"/>
        <w:spacing w:line="360" w:lineRule="auto"/>
        <w:jc w:val="both"/>
        <w:rPr>
          <w:rFonts w:ascii="Times New Roman" w:hAnsi="Times New Roman"/>
          <w:sz w:val="24"/>
          <w:szCs w:val="24"/>
          <w:lang w:val="ro-RO"/>
        </w:rPr>
      </w:pPr>
      <w:r w:rsidRPr="007F2AE7">
        <w:rPr>
          <w:rFonts w:ascii="Times New Roman" w:hAnsi="Times New Roman"/>
          <w:sz w:val="24"/>
          <w:szCs w:val="24"/>
          <w:lang w:val="ro-RO"/>
        </w:rPr>
        <w:t xml:space="preserve">5) În cazul evenimentelor </w:t>
      </w:r>
      <w:r w:rsidR="00CD6E9F" w:rsidRPr="007F2AE7">
        <w:rPr>
          <w:rFonts w:ascii="Times New Roman" w:hAnsi="Times New Roman"/>
          <w:sz w:val="24"/>
          <w:szCs w:val="24"/>
          <w:lang w:val="ro-RO"/>
        </w:rPr>
        <w:t xml:space="preserve">desfășurate </w:t>
      </w:r>
      <w:r w:rsidRPr="007F2AE7">
        <w:rPr>
          <w:rFonts w:ascii="Times New Roman" w:hAnsi="Times New Roman"/>
          <w:sz w:val="24"/>
          <w:szCs w:val="24"/>
          <w:lang w:val="ro-RO"/>
        </w:rPr>
        <w:t xml:space="preserve">pe domeniul public, beneficiarul finanțării nerambursabile se obligă să interzică </w:t>
      </w:r>
      <w:proofErr w:type="spellStart"/>
      <w:r w:rsidRPr="007F2AE7">
        <w:rPr>
          <w:rFonts w:ascii="Times New Roman" w:hAnsi="Times New Roman"/>
          <w:sz w:val="24"/>
          <w:szCs w:val="24"/>
          <w:lang w:val="ro-RO"/>
        </w:rPr>
        <w:t>desfăşurarea</w:t>
      </w:r>
      <w:proofErr w:type="spellEnd"/>
      <w:r w:rsidRPr="007F2AE7">
        <w:rPr>
          <w:rFonts w:ascii="Times New Roman" w:hAnsi="Times New Roman"/>
          <w:sz w:val="24"/>
          <w:szCs w:val="24"/>
          <w:lang w:val="ro-RO"/>
        </w:rPr>
        <w:t xml:space="preserve"> oricăror altor activități de natură comercială, neautorizate în perimetrul de </w:t>
      </w:r>
      <w:r w:rsidR="00CD6E9F" w:rsidRPr="007F2AE7">
        <w:rPr>
          <w:rFonts w:ascii="Times New Roman" w:hAnsi="Times New Roman"/>
          <w:sz w:val="24"/>
          <w:szCs w:val="24"/>
          <w:lang w:val="ro-RO"/>
        </w:rPr>
        <w:t>desfășurare</w:t>
      </w:r>
      <w:r w:rsidRPr="007F2AE7">
        <w:rPr>
          <w:rFonts w:ascii="Times New Roman" w:hAnsi="Times New Roman"/>
          <w:sz w:val="24"/>
          <w:szCs w:val="24"/>
          <w:lang w:val="ro-RO"/>
        </w:rPr>
        <w:t xml:space="preserve"> al evenimentului cultural  finanțat.</w:t>
      </w:r>
    </w:p>
    <w:p w14:paraId="2D5D3024" w14:textId="0D38A2EB" w:rsidR="00E35746" w:rsidRPr="007F2AE7" w:rsidRDefault="00E35746" w:rsidP="00F337D4">
      <w:pPr>
        <w:pStyle w:val="Corptext"/>
        <w:spacing w:line="360" w:lineRule="auto"/>
        <w:jc w:val="both"/>
        <w:rPr>
          <w:rFonts w:ascii="Times New Roman" w:hAnsi="Times New Roman"/>
          <w:b/>
          <w:bCs/>
          <w:sz w:val="24"/>
          <w:szCs w:val="24"/>
          <w:lang w:val="ro-RO"/>
        </w:rPr>
      </w:pPr>
      <w:r w:rsidRPr="007F2AE7">
        <w:rPr>
          <w:rFonts w:ascii="Times New Roman" w:hAnsi="Times New Roman"/>
          <w:b/>
          <w:bCs/>
          <w:sz w:val="24"/>
          <w:szCs w:val="24"/>
          <w:lang w:val="ro-RO"/>
        </w:rPr>
        <w:t xml:space="preserve">Art. </w:t>
      </w:r>
      <w:r w:rsidR="00E2486F" w:rsidRPr="007F2AE7">
        <w:rPr>
          <w:rFonts w:ascii="Times New Roman" w:hAnsi="Times New Roman"/>
          <w:b/>
          <w:bCs/>
          <w:sz w:val="24"/>
          <w:szCs w:val="24"/>
          <w:lang w:val="ro-RO"/>
        </w:rPr>
        <w:t>9</w:t>
      </w:r>
      <w:r w:rsidR="00D7466A" w:rsidRPr="007F2AE7">
        <w:rPr>
          <w:rFonts w:ascii="Times New Roman" w:hAnsi="Times New Roman"/>
          <w:b/>
          <w:bCs/>
          <w:sz w:val="24"/>
          <w:szCs w:val="24"/>
          <w:lang w:val="ro-RO"/>
        </w:rPr>
        <w:t>3</w:t>
      </w:r>
    </w:p>
    <w:p w14:paraId="1D78C894" w14:textId="4CF2A00E" w:rsidR="00E35746" w:rsidRPr="007F2AE7" w:rsidRDefault="00E35746" w:rsidP="00F337D4">
      <w:pPr>
        <w:spacing w:line="360" w:lineRule="auto"/>
        <w:jc w:val="both"/>
        <w:rPr>
          <w:rFonts w:ascii="Times New Roman" w:hAnsi="Times New Roman"/>
          <w:sz w:val="24"/>
          <w:szCs w:val="24"/>
          <w:lang w:val="ro-RO"/>
        </w:rPr>
      </w:pPr>
      <w:r w:rsidRPr="007F2AE7">
        <w:rPr>
          <w:rFonts w:ascii="Times New Roman" w:hAnsi="Times New Roman"/>
          <w:sz w:val="24"/>
          <w:szCs w:val="24"/>
          <w:lang w:val="ro-RO"/>
        </w:rPr>
        <w:t xml:space="preserve">1) În cazul contractelor de drepturi de autor / conexe sau prestări servicii decontate în cadrul Capitolului bugetar 2. </w:t>
      </w:r>
      <w:proofErr w:type="spellStart"/>
      <w:r w:rsidRPr="007F2AE7">
        <w:rPr>
          <w:rFonts w:ascii="Times New Roman" w:hAnsi="Times New Roman"/>
          <w:i/>
          <w:iCs/>
          <w:sz w:val="24"/>
          <w:szCs w:val="24"/>
          <w:lang w:val="ro-RO"/>
        </w:rPr>
        <w:t>Acţiuni</w:t>
      </w:r>
      <w:proofErr w:type="spellEnd"/>
      <w:r w:rsidRPr="007F2AE7">
        <w:rPr>
          <w:rFonts w:ascii="Times New Roman" w:hAnsi="Times New Roman"/>
          <w:i/>
          <w:iCs/>
          <w:sz w:val="24"/>
          <w:szCs w:val="24"/>
          <w:lang w:val="ro-RO"/>
        </w:rPr>
        <w:t xml:space="preserve"> </w:t>
      </w:r>
      <w:proofErr w:type="spellStart"/>
      <w:r w:rsidRPr="007F2AE7">
        <w:rPr>
          <w:rFonts w:ascii="Times New Roman" w:hAnsi="Times New Roman"/>
          <w:i/>
          <w:iCs/>
          <w:sz w:val="24"/>
          <w:szCs w:val="24"/>
          <w:lang w:val="ro-RO"/>
        </w:rPr>
        <w:t>promoţionale</w:t>
      </w:r>
      <w:proofErr w:type="spellEnd"/>
      <w:r w:rsidRPr="007F2AE7">
        <w:rPr>
          <w:rFonts w:ascii="Times New Roman" w:hAnsi="Times New Roman"/>
          <w:i/>
          <w:iCs/>
          <w:sz w:val="24"/>
          <w:szCs w:val="24"/>
          <w:lang w:val="ro-RO"/>
        </w:rPr>
        <w:t xml:space="preserve"> </w:t>
      </w:r>
      <w:proofErr w:type="spellStart"/>
      <w:r w:rsidRPr="007F2AE7">
        <w:rPr>
          <w:rFonts w:ascii="Times New Roman" w:hAnsi="Times New Roman"/>
          <w:i/>
          <w:iCs/>
          <w:sz w:val="24"/>
          <w:szCs w:val="24"/>
          <w:lang w:val="ro-RO"/>
        </w:rPr>
        <w:t>şi</w:t>
      </w:r>
      <w:proofErr w:type="spellEnd"/>
      <w:r w:rsidRPr="007F2AE7">
        <w:rPr>
          <w:rFonts w:ascii="Times New Roman" w:hAnsi="Times New Roman"/>
          <w:i/>
          <w:iCs/>
          <w:sz w:val="24"/>
          <w:szCs w:val="24"/>
          <w:lang w:val="ro-RO"/>
        </w:rPr>
        <w:t xml:space="preserve"> de publicitate</w:t>
      </w:r>
      <w:r w:rsidRPr="007F2AE7">
        <w:rPr>
          <w:rFonts w:ascii="Times New Roman" w:hAnsi="Times New Roman"/>
          <w:sz w:val="24"/>
          <w:szCs w:val="24"/>
          <w:lang w:val="ro-RO"/>
        </w:rPr>
        <w:t xml:space="preserve"> și Cap. Bugetar 1. </w:t>
      </w:r>
      <w:r w:rsidRPr="007F2AE7">
        <w:rPr>
          <w:rFonts w:ascii="Times New Roman" w:hAnsi="Times New Roman"/>
          <w:i/>
          <w:iCs/>
          <w:sz w:val="24"/>
          <w:szCs w:val="24"/>
          <w:lang w:val="ro-RO"/>
        </w:rPr>
        <w:t>Cheltuieli pentru realizarea proiectului</w:t>
      </w:r>
      <w:r w:rsidRPr="007F2AE7">
        <w:rPr>
          <w:rFonts w:ascii="Times New Roman" w:hAnsi="Times New Roman"/>
          <w:sz w:val="24"/>
          <w:szCs w:val="24"/>
          <w:lang w:val="ro-RO"/>
        </w:rPr>
        <w:t xml:space="preserve">, drepturile de autor/conexe vor fi cesionate exclusiv / neexclusiv atât beneficiarului, cât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neexclusiv, pe perioadă nedeterminată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fără limită teritorială, către autoritatea </w:t>
      </w:r>
      <w:r w:rsidR="00E25C49" w:rsidRPr="007F2AE7">
        <w:rPr>
          <w:rFonts w:ascii="Times New Roman" w:hAnsi="Times New Roman"/>
          <w:sz w:val="24"/>
          <w:szCs w:val="24"/>
          <w:lang w:val="ro-RO"/>
        </w:rPr>
        <w:t>finanțatoare</w:t>
      </w:r>
      <w:r w:rsidRPr="007F2AE7">
        <w:rPr>
          <w:rFonts w:ascii="Times New Roman" w:hAnsi="Times New Roman"/>
          <w:sz w:val="24"/>
          <w:szCs w:val="24"/>
          <w:lang w:val="ro-RO"/>
        </w:rPr>
        <w:t xml:space="preserve">, </w:t>
      </w:r>
      <w:r w:rsidR="007F2AE7" w:rsidRPr="007F2AE7">
        <w:rPr>
          <w:rFonts w:ascii="Times New Roman" w:hAnsi="Times New Roman"/>
          <w:sz w:val="24"/>
          <w:szCs w:val="24"/>
          <w:lang w:val="ro-RO"/>
        </w:rPr>
        <w:t>Orașul Săliște</w:t>
      </w:r>
      <w:r w:rsidRPr="007F2AE7">
        <w:rPr>
          <w:rFonts w:ascii="Times New Roman" w:hAnsi="Times New Roman"/>
          <w:sz w:val="24"/>
          <w:szCs w:val="24"/>
          <w:lang w:val="ro-RO"/>
        </w:rPr>
        <w:t xml:space="preserve">. </w:t>
      </w:r>
    </w:p>
    <w:p w14:paraId="53D722A9" w14:textId="44016D39" w:rsidR="00E35746" w:rsidRPr="007F2AE7" w:rsidRDefault="00E35746" w:rsidP="00F337D4">
      <w:pPr>
        <w:spacing w:line="360" w:lineRule="auto"/>
        <w:jc w:val="both"/>
        <w:rPr>
          <w:rFonts w:ascii="Times New Roman" w:hAnsi="Times New Roman"/>
          <w:sz w:val="24"/>
          <w:szCs w:val="24"/>
          <w:lang w:val="ro-RO"/>
        </w:rPr>
      </w:pPr>
      <w:r w:rsidRPr="007F2AE7">
        <w:rPr>
          <w:rFonts w:ascii="Times New Roman" w:hAnsi="Times New Roman"/>
          <w:sz w:val="24"/>
          <w:szCs w:val="24"/>
          <w:lang w:val="ro-RO"/>
        </w:rPr>
        <w:t xml:space="preserve">2) Fotografiile depuse de către toți beneficiarii la decontul de imagine vor avea o rezoluție de cel puțin </w:t>
      </w:r>
      <w:r w:rsidR="000F7EAC">
        <w:rPr>
          <w:rFonts w:ascii="Times New Roman" w:hAnsi="Times New Roman"/>
          <w:sz w:val="24"/>
          <w:szCs w:val="24"/>
          <w:lang w:val="ro-RO"/>
        </w:rPr>
        <w:t>1</w:t>
      </w:r>
      <w:r w:rsidRPr="007F2AE7">
        <w:rPr>
          <w:rFonts w:ascii="Times New Roman" w:hAnsi="Times New Roman"/>
          <w:b/>
          <w:bCs/>
          <w:sz w:val="24"/>
          <w:szCs w:val="24"/>
          <w:lang w:val="ro-RO"/>
        </w:rPr>
        <w:t>00 dpi.</w:t>
      </w:r>
    </w:p>
    <w:p w14:paraId="54E78435" w14:textId="77777777" w:rsidR="00E35746" w:rsidRPr="007F2AE7" w:rsidRDefault="00E35746" w:rsidP="00F337D4">
      <w:pPr>
        <w:spacing w:line="360" w:lineRule="auto"/>
        <w:jc w:val="both"/>
        <w:rPr>
          <w:rFonts w:ascii="Times New Roman" w:hAnsi="Times New Roman"/>
          <w:sz w:val="24"/>
          <w:szCs w:val="24"/>
          <w:lang w:val="ro-RO"/>
        </w:rPr>
      </w:pPr>
      <w:r w:rsidRPr="007F2AE7">
        <w:rPr>
          <w:rFonts w:ascii="Times New Roman" w:hAnsi="Times New Roman"/>
          <w:sz w:val="24"/>
          <w:szCs w:val="24"/>
          <w:lang w:val="ro-RO"/>
        </w:rPr>
        <w:t xml:space="preserve">3) Fotografiile prezentate la decontul de imagine nu vor conține </w:t>
      </w:r>
      <w:proofErr w:type="spellStart"/>
      <w:r w:rsidRPr="007F2AE7">
        <w:rPr>
          <w:rFonts w:ascii="Times New Roman" w:hAnsi="Times New Roman"/>
          <w:sz w:val="24"/>
          <w:szCs w:val="24"/>
          <w:lang w:val="ro-RO"/>
        </w:rPr>
        <w:t>watermark</w:t>
      </w:r>
      <w:proofErr w:type="spellEnd"/>
      <w:r w:rsidRPr="007F2AE7">
        <w:rPr>
          <w:rFonts w:ascii="Times New Roman" w:hAnsi="Times New Roman"/>
          <w:sz w:val="24"/>
          <w:szCs w:val="24"/>
          <w:lang w:val="ro-RO"/>
        </w:rPr>
        <w:t xml:space="preserve">-uri sau  orice alt fel de însemne distinctive, aplicate ulterior realizării fotografiei. </w:t>
      </w:r>
    </w:p>
    <w:p w14:paraId="67AE6EE1" w14:textId="1BE00655" w:rsidR="00E35746" w:rsidRPr="007F2AE7" w:rsidRDefault="00E35746" w:rsidP="00F337D4">
      <w:pPr>
        <w:spacing w:line="360" w:lineRule="auto"/>
        <w:jc w:val="both"/>
        <w:rPr>
          <w:rFonts w:ascii="Times New Roman" w:hAnsi="Times New Roman"/>
          <w:sz w:val="24"/>
          <w:szCs w:val="24"/>
          <w:lang w:val="ro-RO"/>
        </w:rPr>
      </w:pPr>
      <w:r w:rsidRPr="007F2AE7">
        <w:rPr>
          <w:rFonts w:ascii="Times New Roman" w:hAnsi="Times New Roman"/>
          <w:sz w:val="24"/>
          <w:szCs w:val="24"/>
          <w:lang w:val="ro-RO"/>
        </w:rPr>
        <w:t>4)</w:t>
      </w:r>
      <w:r w:rsidR="00F77592" w:rsidRPr="007F2AE7">
        <w:rPr>
          <w:rFonts w:ascii="Times New Roman" w:hAnsi="Times New Roman"/>
          <w:sz w:val="24"/>
          <w:szCs w:val="24"/>
          <w:lang w:val="ro-RO"/>
        </w:rPr>
        <w:t xml:space="preserve"> </w:t>
      </w:r>
      <w:r w:rsidRPr="007F2AE7">
        <w:rPr>
          <w:rFonts w:ascii="Times New Roman" w:hAnsi="Times New Roman"/>
          <w:sz w:val="24"/>
          <w:szCs w:val="24"/>
          <w:lang w:val="ro-RO"/>
        </w:rPr>
        <w:t xml:space="preserve">La decontul de imagine va fi depusă, în format electronic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opera de </w:t>
      </w:r>
      <w:r w:rsidR="00CD6E9F" w:rsidRPr="007F2AE7">
        <w:rPr>
          <w:rFonts w:ascii="Times New Roman" w:hAnsi="Times New Roman"/>
          <w:sz w:val="24"/>
          <w:szCs w:val="24"/>
          <w:lang w:val="ro-RO"/>
        </w:rPr>
        <w:t>creație</w:t>
      </w:r>
      <w:r w:rsidRPr="007F2AE7">
        <w:rPr>
          <w:rFonts w:ascii="Times New Roman" w:hAnsi="Times New Roman"/>
          <w:sz w:val="24"/>
          <w:szCs w:val="24"/>
          <w:lang w:val="ro-RO"/>
        </w:rPr>
        <w:t xml:space="preserve"> intelectuală (operele audiovizuale, operele fotografice, cărți, broșuri, etc.) ce  face obiectul contractului de drepturi de autor/conexe sau a contractului de prestări servicii, acolo unde este cazul.</w:t>
      </w:r>
    </w:p>
    <w:p w14:paraId="116358C0" w14:textId="2845A04A" w:rsidR="00E35746" w:rsidRPr="007F2AE7" w:rsidRDefault="00E35746" w:rsidP="00F337D4">
      <w:pPr>
        <w:pStyle w:val="Corptext"/>
        <w:spacing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E2486F" w:rsidRPr="007F2AE7">
        <w:rPr>
          <w:rFonts w:ascii="Times New Roman" w:hAnsi="Times New Roman"/>
          <w:b/>
          <w:bCs/>
          <w:sz w:val="24"/>
          <w:szCs w:val="24"/>
          <w:lang w:val="ro-RO"/>
        </w:rPr>
        <w:t>9</w:t>
      </w:r>
      <w:r w:rsidR="00D7466A" w:rsidRPr="007F2AE7">
        <w:rPr>
          <w:rFonts w:ascii="Times New Roman" w:hAnsi="Times New Roman"/>
          <w:b/>
          <w:bCs/>
          <w:sz w:val="24"/>
          <w:szCs w:val="24"/>
          <w:lang w:val="ro-RO"/>
        </w:rPr>
        <w:t>4</w:t>
      </w:r>
      <w:r w:rsidRPr="007F2AE7">
        <w:rPr>
          <w:rFonts w:ascii="Times New Roman" w:hAnsi="Times New Roman"/>
          <w:b/>
          <w:bCs/>
          <w:sz w:val="24"/>
          <w:szCs w:val="24"/>
          <w:lang w:val="ro-RO"/>
        </w:rPr>
        <w:t xml:space="preserve">. </w:t>
      </w:r>
      <w:r w:rsidRPr="007F2AE7">
        <w:rPr>
          <w:rFonts w:ascii="Times New Roman" w:hAnsi="Times New Roman"/>
          <w:sz w:val="24"/>
          <w:szCs w:val="24"/>
          <w:lang w:val="ro-RO"/>
        </w:rPr>
        <w:t xml:space="preserve">Nu sunt eligibile activitățile culturale organizate în spațiile unităților de alimentație publică, astfel cum sunt definite acestea în Anexa nr. 1 la Hotărârea Guvernului nr. 843 / 1999. Excepție fac activitățile / evenimentele de tip gastronomic, dacă în cadrul proiectului depus solicitantul a declarat în Cererea de finanțare că acel proiect aparține ariei tematice Cultură gastronomică. </w:t>
      </w:r>
    </w:p>
    <w:p w14:paraId="659FCF39" w14:textId="087818CA" w:rsidR="00E25C49" w:rsidRPr="007F2AE7" w:rsidRDefault="00E35746" w:rsidP="00F337D4">
      <w:pPr>
        <w:pStyle w:val="Corptext"/>
        <w:spacing w:line="360" w:lineRule="auto"/>
        <w:jc w:val="both"/>
        <w:rPr>
          <w:rFonts w:ascii="Times New Roman" w:hAnsi="Times New Roman"/>
          <w:sz w:val="24"/>
          <w:szCs w:val="24"/>
          <w:lang w:val="ro-RO"/>
        </w:rPr>
      </w:pPr>
      <w:r w:rsidRPr="007F2AE7">
        <w:rPr>
          <w:rFonts w:ascii="Times New Roman" w:hAnsi="Times New Roman"/>
          <w:b/>
          <w:bCs/>
          <w:sz w:val="24"/>
          <w:szCs w:val="24"/>
          <w:lang w:val="ro-RO"/>
        </w:rPr>
        <w:lastRenderedPageBreak/>
        <w:t xml:space="preserve">Art. </w:t>
      </w:r>
      <w:r w:rsidR="00E2486F" w:rsidRPr="007F2AE7">
        <w:rPr>
          <w:rFonts w:ascii="Times New Roman" w:hAnsi="Times New Roman"/>
          <w:b/>
          <w:bCs/>
          <w:sz w:val="24"/>
          <w:szCs w:val="24"/>
          <w:lang w:val="ro-RO"/>
        </w:rPr>
        <w:t>9</w:t>
      </w:r>
      <w:r w:rsidR="00D7466A" w:rsidRPr="007F2AE7">
        <w:rPr>
          <w:rFonts w:ascii="Times New Roman" w:hAnsi="Times New Roman"/>
          <w:b/>
          <w:bCs/>
          <w:sz w:val="24"/>
          <w:szCs w:val="24"/>
          <w:lang w:val="ro-RO"/>
        </w:rPr>
        <w:t>5</w:t>
      </w:r>
      <w:r w:rsidRPr="007F2AE7">
        <w:rPr>
          <w:rFonts w:ascii="Times New Roman" w:hAnsi="Times New Roman"/>
          <w:sz w:val="24"/>
          <w:szCs w:val="24"/>
          <w:lang w:val="ro-RO"/>
        </w:rPr>
        <w:t xml:space="preserve">. În vederea afișării materialelor </w:t>
      </w:r>
      <w:r w:rsidR="00CD6E9F" w:rsidRPr="007F2AE7">
        <w:rPr>
          <w:rFonts w:ascii="Times New Roman" w:hAnsi="Times New Roman"/>
          <w:sz w:val="24"/>
          <w:szCs w:val="24"/>
          <w:lang w:val="ro-RO"/>
        </w:rPr>
        <w:t>promoționale</w:t>
      </w:r>
      <w:r w:rsidRPr="007F2AE7">
        <w:rPr>
          <w:rFonts w:ascii="Times New Roman" w:hAnsi="Times New Roman"/>
          <w:sz w:val="24"/>
          <w:szCs w:val="24"/>
          <w:lang w:val="ro-RO"/>
        </w:rPr>
        <w:t xml:space="preserve"> aferente proiectului cultural </w:t>
      </w:r>
      <w:r w:rsidR="00CD6E9F" w:rsidRPr="007F2AE7">
        <w:rPr>
          <w:rFonts w:ascii="Times New Roman" w:hAnsi="Times New Roman"/>
          <w:sz w:val="24"/>
          <w:szCs w:val="24"/>
          <w:lang w:val="ro-RO"/>
        </w:rPr>
        <w:t>finanțat</w:t>
      </w:r>
      <w:r w:rsidRPr="007F2AE7">
        <w:rPr>
          <w:rFonts w:ascii="Times New Roman" w:hAnsi="Times New Roman"/>
          <w:sz w:val="24"/>
          <w:szCs w:val="24"/>
          <w:lang w:val="ro-RO"/>
        </w:rPr>
        <w:t xml:space="preserve">, Beneficiarul se obligă să utilizeze doar spațiile special amenajate în acest sens, sub </w:t>
      </w:r>
      <w:r w:rsidR="00CD6E9F" w:rsidRPr="007F2AE7">
        <w:rPr>
          <w:rFonts w:ascii="Times New Roman" w:hAnsi="Times New Roman"/>
          <w:sz w:val="24"/>
          <w:szCs w:val="24"/>
          <w:lang w:val="ro-RO"/>
        </w:rPr>
        <w:t>sancțiunea</w:t>
      </w:r>
      <w:r w:rsidRPr="007F2AE7">
        <w:rPr>
          <w:rFonts w:ascii="Times New Roman" w:hAnsi="Times New Roman"/>
          <w:sz w:val="24"/>
          <w:szCs w:val="24"/>
          <w:lang w:val="ro-RO"/>
        </w:rPr>
        <w:t xml:space="preserve"> retragerii a 10 % din valoarea </w:t>
      </w:r>
      <w:r w:rsidR="00CD6E9F" w:rsidRPr="007F2AE7">
        <w:rPr>
          <w:rFonts w:ascii="Times New Roman" w:hAnsi="Times New Roman"/>
          <w:sz w:val="24"/>
          <w:szCs w:val="24"/>
          <w:lang w:val="ro-RO"/>
        </w:rPr>
        <w:t>finanțării</w:t>
      </w:r>
      <w:r w:rsidRPr="007F2AE7">
        <w:rPr>
          <w:rFonts w:ascii="Times New Roman" w:hAnsi="Times New Roman"/>
          <w:sz w:val="24"/>
          <w:szCs w:val="24"/>
          <w:lang w:val="ro-RO"/>
        </w:rPr>
        <w:t xml:space="preserve"> alocate </w:t>
      </w:r>
      <w:proofErr w:type="spellStart"/>
      <w:r w:rsidRPr="007F2AE7">
        <w:rPr>
          <w:rFonts w:ascii="Times New Roman" w:hAnsi="Times New Roman"/>
          <w:sz w:val="24"/>
          <w:szCs w:val="24"/>
          <w:lang w:val="ro-RO"/>
        </w:rPr>
        <w:t>şi</w:t>
      </w:r>
      <w:proofErr w:type="spellEnd"/>
      <w:r w:rsidRPr="007F2AE7">
        <w:rPr>
          <w:rFonts w:ascii="Times New Roman" w:hAnsi="Times New Roman"/>
          <w:sz w:val="24"/>
          <w:szCs w:val="24"/>
          <w:lang w:val="ro-RO"/>
        </w:rPr>
        <w:t xml:space="preserve"> plata de daune interese în raport cu prejudiciul creat.</w:t>
      </w:r>
    </w:p>
    <w:p w14:paraId="24E3F1C2" w14:textId="41643382" w:rsidR="00E35746" w:rsidRPr="007F2AE7" w:rsidRDefault="00E35746" w:rsidP="00F337D4">
      <w:pPr>
        <w:pStyle w:val="Corptext"/>
        <w:spacing w:line="360" w:lineRule="auto"/>
        <w:jc w:val="both"/>
        <w:rPr>
          <w:rFonts w:ascii="Times New Roman" w:hAnsi="Times New Roman"/>
          <w:b/>
          <w:bCs/>
          <w:sz w:val="24"/>
          <w:szCs w:val="24"/>
          <w:lang w:val="ro-RO"/>
        </w:rPr>
      </w:pPr>
      <w:r w:rsidRPr="007F2AE7">
        <w:rPr>
          <w:rFonts w:ascii="Times New Roman" w:hAnsi="Times New Roman"/>
          <w:b/>
          <w:bCs/>
          <w:sz w:val="24"/>
          <w:szCs w:val="24"/>
          <w:lang w:val="ro-RO"/>
        </w:rPr>
        <w:t xml:space="preserve">Art. </w:t>
      </w:r>
      <w:r w:rsidR="00E2486F" w:rsidRPr="007F2AE7">
        <w:rPr>
          <w:rFonts w:ascii="Times New Roman" w:hAnsi="Times New Roman"/>
          <w:b/>
          <w:bCs/>
          <w:sz w:val="24"/>
          <w:szCs w:val="24"/>
          <w:lang w:val="ro-RO"/>
        </w:rPr>
        <w:t>9</w:t>
      </w:r>
      <w:r w:rsidR="00D7466A" w:rsidRPr="007F2AE7">
        <w:rPr>
          <w:rFonts w:ascii="Times New Roman" w:hAnsi="Times New Roman"/>
          <w:b/>
          <w:bCs/>
          <w:sz w:val="24"/>
          <w:szCs w:val="24"/>
          <w:lang w:val="ro-RO"/>
        </w:rPr>
        <w:t>6</w:t>
      </w:r>
      <w:r w:rsidRPr="007F2AE7">
        <w:rPr>
          <w:rFonts w:ascii="Times New Roman" w:hAnsi="Times New Roman"/>
          <w:b/>
          <w:bCs/>
          <w:sz w:val="24"/>
          <w:szCs w:val="24"/>
          <w:lang w:val="ro-RO"/>
        </w:rPr>
        <w:t xml:space="preserve">. </w:t>
      </w:r>
    </w:p>
    <w:p w14:paraId="013AF73F" w14:textId="62F0D5AB" w:rsidR="00E35746" w:rsidRPr="007F2AE7" w:rsidRDefault="00A002A2" w:rsidP="00F337D4">
      <w:pPr>
        <w:pStyle w:val="Corptext"/>
        <w:spacing w:line="360" w:lineRule="auto"/>
        <w:jc w:val="both"/>
        <w:rPr>
          <w:rFonts w:ascii="Times New Roman" w:hAnsi="Times New Roman"/>
          <w:sz w:val="24"/>
          <w:szCs w:val="24"/>
          <w:lang w:val="ro-RO"/>
        </w:rPr>
      </w:pPr>
      <w:r w:rsidRPr="007F2AE7">
        <w:rPr>
          <w:rFonts w:ascii="Times New Roman" w:hAnsi="Times New Roman"/>
          <w:sz w:val="24"/>
          <w:szCs w:val="24"/>
          <w:lang w:val="ro-RO"/>
        </w:rPr>
        <w:t>1</w:t>
      </w:r>
      <w:r w:rsidR="00E35746" w:rsidRPr="007F2AE7">
        <w:rPr>
          <w:rFonts w:ascii="Times New Roman" w:hAnsi="Times New Roman"/>
          <w:sz w:val="24"/>
          <w:szCs w:val="24"/>
          <w:lang w:val="ro-RO"/>
        </w:rPr>
        <w:t>) Beneficiarul are obligația să includă în  toate materialele de promovare ale proiectului cultural (</w:t>
      </w:r>
      <w:r w:rsidR="00E35746" w:rsidRPr="007F2AE7">
        <w:rPr>
          <w:rFonts w:ascii="Times New Roman" w:hAnsi="Times New Roman"/>
          <w:i/>
          <w:iCs/>
          <w:sz w:val="24"/>
          <w:szCs w:val="24"/>
          <w:lang w:val="ro-RO"/>
        </w:rPr>
        <w:t>tipărite, audio, on-line, media etc.</w:t>
      </w:r>
      <w:r w:rsidR="00E35746" w:rsidRPr="007F2AE7">
        <w:rPr>
          <w:rFonts w:ascii="Times New Roman" w:hAnsi="Times New Roman"/>
          <w:sz w:val="24"/>
          <w:szCs w:val="24"/>
          <w:lang w:val="ro-RO"/>
        </w:rPr>
        <w:t xml:space="preserve">), precum și la locul de desfășurare, sigla </w:t>
      </w:r>
      <w:r w:rsidR="007F2AE7" w:rsidRPr="007F2AE7">
        <w:rPr>
          <w:rFonts w:ascii="Times New Roman" w:hAnsi="Times New Roman"/>
          <w:sz w:val="24"/>
          <w:szCs w:val="24"/>
          <w:lang w:val="ro-RO"/>
        </w:rPr>
        <w:t>Orașului Săliște</w:t>
      </w:r>
      <w:r w:rsidR="006D5164" w:rsidRPr="007F2AE7">
        <w:rPr>
          <w:rFonts w:ascii="Times New Roman" w:hAnsi="Times New Roman"/>
          <w:sz w:val="24"/>
          <w:szCs w:val="24"/>
          <w:lang w:val="ro-RO"/>
        </w:rPr>
        <w:t xml:space="preserve">, </w:t>
      </w:r>
      <w:r w:rsidR="00E35746" w:rsidRPr="007F2AE7">
        <w:rPr>
          <w:rFonts w:ascii="Times New Roman" w:hAnsi="Times New Roman"/>
          <w:sz w:val="24"/>
          <w:szCs w:val="24"/>
          <w:lang w:val="ro-RO"/>
        </w:rPr>
        <w:t xml:space="preserve">împreună cu sintagma „Acțiune cofinanțată de Primăria </w:t>
      </w:r>
      <w:r w:rsidR="007F2AE7" w:rsidRPr="007F2AE7">
        <w:rPr>
          <w:rFonts w:ascii="Times New Roman" w:hAnsi="Times New Roman"/>
          <w:sz w:val="24"/>
          <w:szCs w:val="24"/>
          <w:lang w:val="ro-RO"/>
        </w:rPr>
        <w:t>Orașului Săliște</w:t>
      </w:r>
      <w:r w:rsidR="00E35746" w:rsidRPr="007F2AE7">
        <w:rPr>
          <w:rFonts w:ascii="Times New Roman" w:hAnsi="Times New Roman"/>
          <w:sz w:val="24"/>
          <w:szCs w:val="24"/>
          <w:lang w:val="ro-RO"/>
        </w:rPr>
        <w:t>”</w:t>
      </w:r>
      <w:r w:rsidR="000F7EAC">
        <w:rPr>
          <w:rFonts w:ascii="Times New Roman" w:hAnsi="Times New Roman"/>
          <w:sz w:val="24"/>
          <w:szCs w:val="24"/>
          <w:lang w:val="ro-RO"/>
        </w:rPr>
        <w:t>.</w:t>
      </w:r>
    </w:p>
    <w:p w14:paraId="4E2BD1A6" w14:textId="407EC396" w:rsidR="00E35746" w:rsidRPr="007F2AE7" w:rsidRDefault="00E25C49" w:rsidP="00F337D4">
      <w:pPr>
        <w:pStyle w:val="Corptext"/>
        <w:spacing w:line="360" w:lineRule="auto"/>
        <w:jc w:val="both"/>
        <w:rPr>
          <w:rFonts w:ascii="Times New Roman" w:hAnsi="Times New Roman"/>
          <w:sz w:val="24"/>
          <w:szCs w:val="24"/>
          <w:lang w:val="ro-RO"/>
        </w:rPr>
      </w:pPr>
      <w:r w:rsidRPr="007F2AE7">
        <w:rPr>
          <w:rFonts w:ascii="Times New Roman" w:hAnsi="Times New Roman"/>
          <w:sz w:val="24"/>
          <w:szCs w:val="24"/>
          <w:lang w:val="ro-RO"/>
        </w:rPr>
        <w:t>2</w:t>
      </w:r>
      <w:r w:rsidR="00E35746" w:rsidRPr="007F2AE7">
        <w:rPr>
          <w:rFonts w:ascii="Times New Roman" w:hAnsi="Times New Roman"/>
          <w:sz w:val="24"/>
          <w:szCs w:val="24"/>
          <w:lang w:val="ro-RO"/>
        </w:rPr>
        <w:t>) Doar materialele de promovare (</w:t>
      </w:r>
      <w:proofErr w:type="spellStart"/>
      <w:r w:rsidR="00E35746" w:rsidRPr="007F2AE7">
        <w:rPr>
          <w:rFonts w:ascii="Times New Roman" w:hAnsi="Times New Roman"/>
          <w:sz w:val="24"/>
          <w:szCs w:val="24"/>
          <w:lang w:val="ro-RO"/>
        </w:rPr>
        <w:t>flyere</w:t>
      </w:r>
      <w:proofErr w:type="spellEnd"/>
      <w:r w:rsidR="00E35746" w:rsidRPr="007F2AE7">
        <w:rPr>
          <w:rFonts w:ascii="Times New Roman" w:hAnsi="Times New Roman"/>
          <w:sz w:val="24"/>
          <w:szCs w:val="24"/>
          <w:lang w:val="ro-RO"/>
        </w:rPr>
        <w:t xml:space="preserve">, broșuri, reviste, steaguri, vele, sisteme de afișare de tip </w:t>
      </w:r>
      <w:proofErr w:type="spellStart"/>
      <w:r w:rsidR="00E35746" w:rsidRPr="007F2AE7">
        <w:rPr>
          <w:rFonts w:ascii="Times New Roman" w:hAnsi="Times New Roman"/>
          <w:sz w:val="24"/>
          <w:szCs w:val="24"/>
          <w:lang w:val="ro-RO"/>
        </w:rPr>
        <w:t>roll-up</w:t>
      </w:r>
      <w:proofErr w:type="spellEnd"/>
      <w:r w:rsidR="00E35746" w:rsidRPr="007F2AE7">
        <w:rPr>
          <w:rFonts w:ascii="Times New Roman" w:hAnsi="Times New Roman"/>
          <w:sz w:val="24"/>
          <w:szCs w:val="24"/>
          <w:lang w:val="ro-RO"/>
        </w:rPr>
        <w:t xml:space="preserve">, </w:t>
      </w:r>
      <w:proofErr w:type="spellStart"/>
      <w:r w:rsidR="00E35746" w:rsidRPr="007F2AE7">
        <w:rPr>
          <w:rFonts w:ascii="Times New Roman" w:hAnsi="Times New Roman"/>
          <w:sz w:val="24"/>
          <w:szCs w:val="24"/>
          <w:lang w:val="ro-RO"/>
        </w:rPr>
        <w:t>mesh</w:t>
      </w:r>
      <w:proofErr w:type="spellEnd"/>
      <w:r w:rsidR="00E35746" w:rsidRPr="007F2AE7">
        <w:rPr>
          <w:rFonts w:ascii="Times New Roman" w:hAnsi="Times New Roman"/>
          <w:sz w:val="24"/>
          <w:szCs w:val="24"/>
          <w:lang w:val="ro-RO"/>
        </w:rPr>
        <w:t xml:space="preserve">-uri, etc.) care </w:t>
      </w:r>
      <w:r w:rsidR="00041655" w:rsidRPr="007F2AE7">
        <w:rPr>
          <w:rFonts w:ascii="Times New Roman" w:hAnsi="Times New Roman"/>
          <w:sz w:val="24"/>
          <w:szCs w:val="24"/>
          <w:lang w:val="ro-RO"/>
        </w:rPr>
        <w:t>respectă</w:t>
      </w:r>
      <w:r w:rsidR="00E35746" w:rsidRPr="007F2AE7">
        <w:rPr>
          <w:rFonts w:ascii="Times New Roman" w:hAnsi="Times New Roman"/>
          <w:sz w:val="24"/>
          <w:szCs w:val="24"/>
          <w:lang w:val="ro-RO"/>
        </w:rPr>
        <w:t xml:space="preserve"> </w:t>
      </w:r>
      <w:r w:rsidR="006F10E6" w:rsidRPr="007F2AE7">
        <w:rPr>
          <w:rFonts w:ascii="Times New Roman" w:hAnsi="Times New Roman"/>
          <w:sz w:val="24"/>
          <w:szCs w:val="24"/>
          <w:lang w:val="ro-RO"/>
        </w:rPr>
        <w:t xml:space="preserve">specificațiile </w:t>
      </w:r>
      <w:r w:rsidR="00E35746" w:rsidRPr="007F2AE7">
        <w:rPr>
          <w:rFonts w:ascii="Times New Roman" w:hAnsi="Times New Roman"/>
          <w:sz w:val="24"/>
          <w:szCs w:val="24"/>
          <w:lang w:val="ro-RO"/>
        </w:rPr>
        <w:t>Manualul</w:t>
      </w:r>
      <w:r w:rsidR="006F10E6" w:rsidRPr="007F2AE7">
        <w:rPr>
          <w:rFonts w:ascii="Times New Roman" w:hAnsi="Times New Roman"/>
          <w:sz w:val="24"/>
          <w:szCs w:val="24"/>
          <w:lang w:val="ro-RO"/>
        </w:rPr>
        <w:t>ui</w:t>
      </w:r>
      <w:r w:rsidR="00E35746" w:rsidRPr="007F2AE7">
        <w:rPr>
          <w:rFonts w:ascii="Times New Roman" w:hAnsi="Times New Roman"/>
          <w:sz w:val="24"/>
          <w:szCs w:val="24"/>
          <w:lang w:val="ro-RO"/>
        </w:rPr>
        <w:t xml:space="preserve"> de Identitate Vizuală </w:t>
      </w:r>
      <w:r w:rsidR="006F10E6" w:rsidRPr="007F2AE7">
        <w:rPr>
          <w:rFonts w:ascii="Times New Roman" w:hAnsi="Times New Roman"/>
          <w:sz w:val="24"/>
          <w:szCs w:val="24"/>
          <w:lang w:val="ro-RO"/>
        </w:rPr>
        <w:t>sunt eligibile</w:t>
      </w:r>
      <w:r w:rsidR="00E35746" w:rsidRPr="007F2AE7">
        <w:rPr>
          <w:rFonts w:ascii="Times New Roman" w:hAnsi="Times New Roman"/>
          <w:sz w:val="24"/>
          <w:szCs w:val="24"/>
          <w:lang w:val="ro-RO"/>
        </w:rPr>
        <w:t xml:space="preserve"> spre decontare. </w:t>
      </w:r>
    </w:p>
    <w:p w14:paraId="382AA99A" w14:textId="77777777" w:rsidR="000F7EAC" w:rsidRDefault="00E25C49" w:rsidP="00F337D4">
      <w:pPr>
        <w:pStyle w:val="Corptext"/>
        <w:spacing w:line="360" w:lineRule="auto"/>
        <w:jc w:val="both"/>
        <w:rPr>
          <w:rFonts w:ascii="Times New Roman" w:hAnsi="Times New Roman"/>
          <w:sz w:val="24"/>
          <w:szCs w:val="24"/>
          <w:lang w:val="ro-RO"/>
        </w:rPr>
      </w:pPr>
      <w:r w:rsidRPr="007F2AE7">
        <w:rPr>
          <w:rFonts w:ascii="Times New Roman" w:hAnsi="Times New Roman"/>
          <w:sz w:val="24"/>
          <w:szCs w:val="24"/>
          <w:lang w:val="ro-RO"/>
        </w:rPr>
        <w:t>3</w:t>
      </w:r>
      <w:r w:rsidR="00E35746" w:rsidRPr="007F2AE7">
        <w:rPr>
          <w:rFonts w:ascii="Times New Roman" w:hAnsi="Times New Roman"/>
          <w:sz w:val="24"/>
          <w:szCs w:val="24"/>
          <w:lang w:val="ro-RO"/>
        </w:rPr>
        <w:t xml:space="preserve">) </w:t>
      </w:r>
      <w:r w:rsidR="006F10E6" w:rsidRPr="007F2AE7">
        <w:rPr>
          <w:rFonts w:ascii="Times New Roman" w:hAnsi="Times New Roman"/>
          <w:sz w:val="24"/>
          <w:szCs w:val="24"/>
          <w:lang w:val="ro-RO"/>
        </w:rPr>
        <w:t>M</w:t>
      </w:r>
      <w:r w:rsidR="00E35746" w:rsidRPr="007F2AE7">
        <w:rPr>
          <w:rFonts w:ascii="Times New Roman" w:hAnsi="Times New Roman"/>
          <w:sz w:val="24"/>
          <w:szCs w:val="24"/>
          <w:lang w:val="ro-RO"/>
        </w:rPr>
        <w:t xml:space="preserve">aterialele video și audio editate pentru promovarea proiectului </w:t>
      </w:r>
      <w:r w:rsidR="000F7EAC">
        <w:rPr>
          <w:rFonts w:ascii="Times New Roman" w:hAnsi="Times New Roman"/>
          <w:sz w:val="24"/>
          <w:szCs w:val="24"/>
          <w:lang w:val="ro-RO"/>
        </w:rPr>
        <w:t xml:space="preserve">trebuie sa respecte: </w:t>
      </w:r>
      <w:r w:rsidR="00E35746" w:rsidRPr="007F2AE7">
        <w:rPr>
          <w:rFonts w:ascii="Times New Roman" w:hAnsi="Times New Roman"/>
          <w:sz w:val="24"/>
          <w:szCs w:val="24"/>
          <w:lang w:val="ro-RO"/>
        </w:rPr>
        <w:t>au inserția scrisă „</w:t>
      </w:r>
      <w:proofErr w:type="spellStart"/>
      <w:r w:rsidR="00E35746" w:rsidRPr="007F2AE7">
        <w:rPr>
          <w:rFonts w:ascii="Times New Roman" w:hAnsi="Times New Roman"/>
          <w:sz w:val="24"/>
          <w:szCs w:val="24"/>
          <w:lang w:val="ro-RO"/>
        </w:rPr>
        <w:t>Acţiune</w:t>
      </w:r>
      <w:proofErr w:type="spellEnd"/>
      <w:r w:rsidR="00E35746" w:rsidRPr="007F2AE7">
        <w:rPr>
          <w:rFonts w:ascii="Times New Roman" w:hAnsi="Times New Roman"/>
          <w:sz w:val="24"/>
          <w:szCs w:val="24"/>
          <w:lang w:val="ro-RO"/>
        </w:rPr>
        <w:t xml:space="preserve"> </w:t>
      </w:r>
      <w:proofErr w:type="spellStart"/>
      <w:r w:rsidR="00E35746" w:rsidRPr="007F2AE7">
        <w:rPr>
          <w:rFonts w:ascii="Times New Roman" w:hAnsi="Times New Roman"/>
          <w:sz w:val="24"/>
          <w:szCs w:val="24"/>
          <w:lang w:val="ro-RO"/>
        </w:rPr>
        <w:t>cofinanţată</w:t>
      </w:r>
      <w:proofErr w:type="spellEnd"/>
      <w:r w:rsidR="00E35746" w:rsidRPr="007F2AE7">
        <w:rPr>
          <w:rFonts w:ascii="Times New Roman" w:hAnsi="Times New Roman"/>
          <w:sz w:val="24"/>
          <w:szCs w:val="24"/>
          <w:lang w:val="ro-RO"/>
        </w:rPr>
        <w:t xml:space="preserve"> de Primăria </w:t>
      </w:r>
      <w:r w:rsidR="007F2AE7" w:rsidRPr="007F2AE7">
        <w:rPr>
          <w:rFonts w:ascii="Times New Roman" w:hAnsi="Times New Roman"/>
          <w:sz w:val="24"/>
          <w:szCs w:val="24"/>
          <w:lang w:val="ro-RO"/>
        </w:rPr>
        <w:t>Orașului Săliște</w:t>
      </w:r>
      <w:r w:rsidR="00E35746" w:rsidRPr="007F2AE7">
        <w:rPr>
          <w:rFonts w:ascii="Times New Roman" w:hAnsi="Times New Roman"/>
          <w:sz w:val="24"/>
          <w:szCs w:val="24"/>
          <w:lang w:val="ro-RO"/>
        </w:rPr>
        <w:t xml:space="preserve">", împreună cu sigla Primăriei </w:t>
      </w:r>
      <w:r w:rsidR="007F2AE7" w:rsidRPr="007F2AE7">
        <w:rPr>
          <w:rFonts w:ascii="Times New Roman" w:hAnsi="Times New Roman"/>
          <w:sz w:val="24"/>
          <w:szCs w:val="24"/>
          <w:lang w:val="ro-RO"/>
        </w:rPr>
        <w:t>Orașului Săliște</w:t>
      </w:r>
      <w:r w:rsidR="006F10E6" w:rsidRPr="007F2AE7">
        <w:rPr>
          <w:rFonts w:ascii="Times New Roman" w:hAnsi="Times New Roman"/>
          <w:sz w:val="24"/>
          <w:szCs w:val="24"/>
          <w:lang w:val="ro-RO"/>
        </w:rPr>
        <w:t>.</w:t>
      </w:r>
    </w:p>
    <w:p w14:paraId="08FCF4AB" w14:textId="7CE30C97" w:rsidR="00E35746" w:rsidRPr="007F2AE7" w:rsidRDefault="000F7EAC" w:rsidP="00F337D4">
      <w:pPr>
        <w:pStyle w:val="Corptext"/>
        <w:spacing w:line="360" w:lineRule="auto"/>
        <w:jc w:val="both"/>
        <w:rPr>
          <w:rFonts w:ascii="Times New Roman" w:hAnsi="Times New Roman"/>
          <w:sz w:val="24"/>
          <w:szCs w:val="24"/>
          <w:lang w:val="ro-RO"/>
        </w:rPr>
      </w:pPr>
      <w:r>
        <w:rPr>
          <w:rFonts w:ascii="Times New Roman" w:hAnsi="Times New Roman"/>
          <w:sz w:val="24"/>
          <w:szCs w:val="24"/>
          <w:lang w:val="ro-RO"/>
        </w:rPr>
        <w:t>4</w:t>
      </w:r>
      <w:r w:rsidR="00E35746" w:rsidRPr="007F2AE7">
        <w:rPr>
          <w:rFonts w:ascii="Times New Roman" w:hAnsi="Times New Roman"/>
          <w:sz w:val="24"/>
          <w:szCs w:val="24"/>
          <w:lang w:val="ro-RO"/>
        </w:rPr>
        <w:t xml:space="preserve">) În cazul nerespectării uneia sau mai multor prevederi din cele enumerate mai sus, instituția finanțatoare va aplica </w:t>
      </w:r>
      <w:r w:rsidR="00CD6E9F" w:rsidRPr="007F2AE7">
        <w:rPr>
          <w:rFonts w:ascii="Times New Roman" w:hAnsi="Times New Roman"/>
          <w:sz w:val="24"/>
          <w:szCs w:val="24"/>
          <w:lang w:val="ro-RO"/>
        </w:rPr>
        <w:t>sancțiunea</w:t>
      </w:r>
      <w:r w:rsidR="00E35746" w:rsidRPr="007F2AE7">
        <w:rPr>
          <w:rFonts w:ascii="Times New Roman" w:hAnsi="Times New Roman"/>
          <w:sz w:val="24"/>
          <w:szCs w:val="24"/>
          <w:lang w:val="ro-RO"/>
        </w:rPr>
        <w:t xml:space="preserve"> retragerii a  </w:t>
      </w:r>
      <w:r w:rsidR="00E35746" w:rsidRPr="007F2AE7">
        <w:rPr>
          <w:rFonts w:ascii="Times New Roman" w:hAnsi="Times New Roman"/>
          <w:b/>
          <w:bCs/>
          <w:sz w:val="24"/>
          <w:szCs w:val="24"/>
          <w:lang w:val="ro-RO"/>
        </w:rPr>
        <w:t xml:space="preserve">5%  din valoarea </w:t>
      </w:r>
      <w:r w:rsidR="00CD6E9F" w:rsidRPr="007F2AE7">
        <w:rPr>
          <w:rFonts w:ascii="Times New Roman" w:hAnsi="Times New Roman"/>
          <w:b/>
          <w:bCs/>
          <w:sz w:val="24"/>
          <w:szCs w:val="24"/>
          <w:lang w:val="ro-RO"/>
        </w:rPr>
        <w:t>finanțării</w:t>
      </w:r>
      <w:r w:rsidR="00E35746" w:rsidRPr="007F2AE7">
        <w:rPr>
          <w:rFonts w:ascii="Times New Roman" w:hAnsi="Times New Roman"/>
          <w:b/>
          <w:bCs/>
          <w:sz w:val="24"/>
          <w:szCs w:val="24"/>
          <w:lang w:val="ro-RO"/>
        </w:rPr>
        <w:t xml:space="preserve"> alocate.</w:t>
      </w:r>
    </w:p>
    <w:p w14:paraId="245305AF" w14:textId="20FBA722" w:rsidR="000746A9" w:rsidRPr="007F2AE7" w:rsidRDefault="00E35746" w:rsidP="00F337D4">
      <w:pPr>
        <w:pStyle w:val="Corptext"/>
        <w:spacing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97</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Sub rezerva retragerii totale a finanțării alocate, beneficiarul are obligația să respecte HG nr. 75/2015, cu modificările ulterioare, privind reglementarea prestării de către copii, de activități remunerate în domeniul cultural, artistic, sportiv, publicitar și de modelling.</w:t>
      </w:r>
    </w:p>
    <w:p w14:paraId="3BA9A047" w14:textId="1482A4BE" w:rsidR="00E35746" w:rsidRPr="007F2AE7" w:rsidRDefault="00E35746" w:rsidP="00F337D4">
      <w:pPr>
        <w:pStyle w:val="Corptext"/>
        <w:spacing w:line="360" w:lineRule="auto"/>
        <w:jc w:val="both"/>
        <w:rPr>
          <w:rFonts w:ascii="Times New Roman" w:hAnsi="Times New Roman"/>
          <w:sz w:val="24"/>
          <w:szCs w:val="24"/>
          <w:lang w:val="ro-RO"/>
        </w:rPr>
      </w:pPr>
      <w:r w:rsidRPr="007F2AE7">
        <w:rPr>
          <w:rFonts w:ascii="Times New Roman" w:hAnsi="Times New Roman"/>
          <w:b/>
          <w:bCs/>
          <w:sz w:val="24"/>
          <w:szCs w:val="24"/>
          <w:lang w:val="ro-RO"/>
        </w:rPr>
        <w:t xml:space="preserve">Art. </w:t>
      </w:r>
      <w:r w:rsidR="00D7466A" w:rsidRPr="007F2AE7">
        <w:rPr>
          <w:rFonts w:ascii="Times New Roman" w:hAnsi="Times New Roman"/>
          <w:b/>
          <w:bCs/>
          <w:sz w:val="24"/>
          <w:szCs w:val="24"/>
          <w:lang w:val="ro-RO"/>
        </w:rPr>
        <w:t>98</w:t>
      </w:r>
      <w:r w:rsidRPr="007F2AE7">
        <w:rPr>
          <w:rFonts w:ascii="Times New Roman" w:hAnsi="Times New Roman"/>
          <w:b/>
          <w:bCs/>
          <w:sz w:val="24"/>
          <w:szCs w:val="24"/>
          <w:lang w:val="ro-RO"/>
        </w:rPr>
        <w:t>.</w:t>
      </w:r>
      <w:r w:rsidRPr="007F2AE7">
        <w:rPr>
          <w:rFonts w:ascii="Times New Roman" w:hAnsi="Times New Roman"/>
          <w:sz w:val="24"/>
          <w:szCs w:val="24"/>
          <w:lang w:val="ro-RO"/>
        </w:rPr>
        <w:t xml:space="preserve"> În situația în care există documente constatatoare ale faptului că beneficiarul nu a respectat prevederile Avizului eliberat de Comisia de avizare a cererilor de organizare a adunărilor publice în </w:t>
      </w:r>
      <w:r w:rsidR="007F2AE7" w:rsidRPr="007F2AE7">
        <w:rPr>
          <w:rFonts w:ascii="Times New Roman" w:hAnsi="Times New Roman"/>
          <w:sz w:val="24"/>
          <w:szCs w:val="24"/>
          <w:lang w:val="ro-RO"/>
        </w:rPr>
        <w:t>Orașul Săliște</w:t>
      </w:r>
      <w:r w:rsidRPr="007F2AE7">
        <w:rPr>
          <w:rFonts w:ascii="Times New Roman" w:hAnsi="Times New Roman"/>
          <w:sz w:val="24"/>
          <w:szCs w:val="24"/>
          <w:lang w:val="ro-RO"/>
        </w:rPr>
        <w:t>, autoritatea poate dispune, pe lângă celelalte măsuri legale și retragerea  finanțării alocate în proporție totală sau parțială. Nu sunt eligibile cheltuielile efectuate de beneficiari  pentru avizele de ocupare a domeniului public.</w:t>
      </w:r>
    </w:p>
    <w:p w14:paraId="412CBD4E" w14:textId="74AAAF00" w:rsidR="006374CB" w:rsidRPr="007F2AE7" w:rsidRDefault="00D7466A" w:rsidP="00E25C49">
      <w:pPr>
        <w:pStyle w:val="Corptext"/>
        <w:spacing w:line="360" w:lineRule="auto"/>
        <w:jc w:val="both"/>
        <w:rPr>
          <w:rStyle w:val="Robust"/>
          <w:b w:val="0"/>
          <w:bCs w:val="0"/>
          <w:sz w:val="24"/>
          <w:szCs w:val="24"/>
          <w:lang w:val="ro-RO"/>
        </w:rPr>
      </w:pPr>
      <w:r w:rsidRPr="007F2AE7">
        <w:rPr>
          <w:rFonts w:ascii="Times New Roman" w:hAnsi="Times New Roman"/>
          <w:b/>
          <w:bCs/>
          <w:sz w:val="24"/>
          <w:szCs w:val="24"/>
          <w:lang w:val="ro-RO"/>
        </w:rPr>
        <w:t>Art. 99</w:t>
      </w:r>
      <w:r w:rsidR="001C0C24" w:rsidRPr="007F2AE7">
        <w:rPr>
          <w:rFonts w:ascii="Times New Roman" w:hAnsi="Times New Roman"/>
          <w:b/>
          <w:bCs/>
          <w:sz w:val="24"/>
          <w:szCs w:val="24"/>
          <w:lang w:val="ro-RO"/>
        </w:rPr>
        <w:t>.</w:t>
      </w:r>
      <w:r w:rsidR="001C0C24" w:rsidRPr="007F2AE7">
        <w:rPr>
          <w:rFonts w:ascii="Times New Roman" w:hAnsi="Times New Roman"/>
          <w:sz w:val="24"/>
          <w:szCs w:val="24"/>
          <w:lang w:val="ro-RO"/>
        </w:rPr>
        <w:t xml:space="preserve"> </w:t>
      </w:r>
      <w:r w:rsidR="00E35746" w:rsidRPr="007F2AE7">
        <w:rPr>
          <w:rFonts w:ascii="Times New Roman" w:hAnsi="Times New Roman"/>
          <w:sz w:val="24"/>
          <w:szCs w:val="24"/>
          <w:lang w:val="ro-RO"/>
        </w:rPr>
        <w:t>În situația în care se naște suspiciunea rezonabilă conform căreia au fost depuse documente false spre analiza autorității, autoritatea finanțatoare va sesiza organele abilitate, în conformitate cu prevederile și în termenele legale prevăzute de Codul Penal. Pe perioada cercetărilor, finanțarea proiectelor beneficiarului se suspendă (indiferent de numărul acestora).</w:t>
      </w:r>
    </w:p>
    <w:p w14:paraId="4D93A41D" w14:textId="39FD3025" w:rsidR="000746A9" w:rsidRPr="000F7EAC" w:rsidRDefault="0050497E" w:rsidP="000F7EAC">
      <w:pPr>
        <w:pStyle w:val="Titlu1"/>
        <w:rPr>
          <w:rStyle w:val="Robust"/>
          <w:b/>
          <w:bCs/>
        </w:rPr>
      </w:pPr>
      <w:bookmarkStart w:id="23" w:name="_Toc229056901"/>
      <w:proofErr w:type="spellStart"/>
      <w:r w:rsidRPr="000F7EAC">
        <w:rPr>
          <w:rStyle w:val="Robust"/>
          <w:b/>
          <w:bCs/>
        </w:rPr>
        <w:t>Secțiunea</w:t>
      </w:r>
      <w:proofErr w:type="spellEnd"/>
      <w:r w:rsidRPr="000F7EAC">
        <w:rPr>
          <w:rStyle w:val="Robust"/>
          <w:b/>
          <w:bCs/>
        </w:rPr>
        <w:t xml:space="preserve"> </w:t>
      </w:r>
      <w:r w:rsidR="003F25B6" w:rsidRPr="000F7EAC">
        <w:rPr>
          <w:rStyle w:val="Robust"/>
          <w:b/>
          <w:bCs/>
        </w:rPr>
        <w:t xml:space="preserve">IX </w:t>
      </w:r>
      <w:r w:rsidRPr="000F7EAC">
        <w:rPr>
          <w:rStyle w:val="Robust"/>
          <w:b/>
          <w:bCs/>
        </w:rPr>
        <w:t xml:space="preserve">– </w:t>
      </w:r>
      <w:proofErr w:type="spellStart"/>
      <w:r w:rsidRPr="000F7EAC">
        <w:rPr>
          <w:rStyle w:val="Robust"/>
          <w:b/>
          <w:bCs/>
        </w:rPr>
        <w:t>Dispoziții</w:t>
      </w:r>
      <w:proofErr w:type="spellEnd"/>
      <w:r w:rsidRPr="000F7EAC">
        <w:rPr>
          <w:rStyle w:val="Robust"/>
          <w:b/>
          <w:bCs/>
        </w:rPr>
        <w:t xml:space="preserve"> finale</w:t>
      </w:r>
      <w:bookmarkEnd w:id="23"/>
    </w:p>
    <w:p w14:paraId="18177EF2" w14:textId="4CD4E9DE" w:rsidR="00343B79" w:rsidRPr="007F2AE7" w:rsidRDefault="00343B79" w:rsidP="00F337D4">
      <w:pPr>
        <w:pStyle w:val="Corptext"/>
        <w:spacing w:line="360" w:lineRule="auto"/>
        <w:jc w:val="both"/>
        <w:rPr>
          <w:rFonts w:ascii="Times New Roman" w:hAnsi="Times New Roman"/>
          <w:b/>
          <w:bCs/>
          <w:sz w:val="24"/>
          <w:szCs w:val="24"/>
          <w:lang w:val="ro-RO"/>
        </w:rPr>
      </w:pPr>
      <w:r w:rsidRPr="007F2AE7">
        <w:rPr>
          <w:rFonts w:ascii="Times New Roman" w:hAnsi="Times New Roman"/>
          <w:b/>
          <w:bCs/>
          <w:sz w:val="24"/>
          <w:szCs w:val="24"/>
          <w:lang w:val="ro-RO"/>
        </w:rPr>
        <w:t>Art. 1</w:t>
      </w:r>
      <w:r w:rsidR="007A5B90" w:rsidRPr="007F2AE7">
        <w:rPr>
          <w:rFonts w:ascii="Times New Roman" w:hAnsi="Times New Roman"/>
          <w:b/>
          <w:bCs/>
          <w:sz w:val="24"/>
          <w:szCs w:val="24"/>
          <w:lang w:val="ro-RO"/>
        </w:rPr>
        <w:t>0</w:t>
      </w:r>
      <w:r w:rsidR="00D7466A" w:rsidRPr="007F2AE7">
        <w:rPr>
          <w:rFonts w:ascii="Times New Roman" w:hAnsi="Times New Roman"/>
          <w:b/>
          <w:bCs/>
          <w:sz w:val="24"/>
          <w:szCs w:val="24"/>
          <w:lang w:val="ro-RO"/>
        </w:rPr>
        <w:t>0</w:t>
      </w:r>
      <w:r w:rsidR="0050497E" w:rsidRPr="007F2AE7">
        <w:rPr>
          <w:rFonts w:ascii="Times New Roman" w:hAnsi="Times New Roman"/>
          <w:b/>
          <w:bCs/>
          <w:sz w:val="24"/>
          <w:szCs w:val="24"/>
          <w:lang w:val="ro-RO"/>
        </w:rPr>
        <w:t>.</w:t>
      </w:r>
    </w:p>
    <w:p w14:paraId="5CBD1DCA" w14:textId="64E6518F" w:rsidR="0050497E" w:rsidRPr="007F2AE7" w:rsidRDefault="00343B79" w:rsidP="00F337D4">
      <w:pPr>
        <w:pStyle w:val="Corptext"/>
        <w:spacing w:line="360" w:lineRule="auto"/>
        <w:jc w:val="both"/>
        <w:rPr>
          <w:rFonts w:ascii="Times New Roman" w:hAnsi="Times New Roman"/>
          <w:sz w:val="24"/>
          <w:szCs w:val="24"/>
          <w:lang w:val="ro-RO"/>
        </w:rPr>
      </w:pPr>
      <w:r w:rsidRPr="007F2AE7">
        <w:rPr>
          <w:rFonts w:ascii="Times New Roman" w:hAnsi="Times New Roman"/>
          <w:sz w:val="24"/>
          <w:szCs w:val="24"/>
          <w:lang w:val="ro-RO"/>
        </w:rPr>
        <w:lastRenderedPageBreak/>
        <w:t>1)</w:t>
      </w:r>
      <w:r w:rsidR="0050497E" w:rsidRPr="007F2AE7">
        <w:rPr>
          <w:rFonts w:ascii="Times New Roman" w:hAnsi="Times New Roman"/>
          <w:sz w:val="24"/>
          <w:szCs w:val="24"/>
          <w:lang w:val="ro-RO"/>
        </w:rPr>
        <w:t xml:space="preserve"> Orice comunicare, solicitare, informare, notificare în legătură cu procedura de </w:t>
      </w:r>
      <w:r w:rsidR="00CD6E9F" w:rsidRPr="007F2AE7">
        <w:rPr>
          <w:rFonts w:ascii="Times New Roman" w:hAnsi="Times New Roman"/>
          <w:sz w:val="24"/>
          <w:szCs w:val="24"/>
          <w:lang w:val="ro-RO"/>
        </w:rPr>
        <w:t>selecție</w:t>
      </w:r>
      <w:r w:rsidR="0050497E" w:rsidRPr="007F2AE7">
        <w:rPr>
          <w:rFonts w:ascii="Times New Roman" w:hAnsi="Times New Roman"/>
          <w:sz w:val="24"/>
          <w:szCs w:val="24"/>
          <w:lang w:val="ro-RO"/>
        </w:rPr>
        <w:t xml:space="preserve"> sau derularea contractelor de </w:t>
      </w:r>
      <w:proofErr w:type="spellStart"/>
      <w:r w:rsidR="0050497E" w:rsidRPr="007F2AE7">
        <w:rPr>
          <w:rFonts w:ascii="Times New Roman" w:hAnsi="Times New Roman"/>
          <w:sz w:val="24"/>
          <w:szCs w:val="24"/>
          <w:lang w:val="ro-RO"/>
        </w:rPr>
        <w:t>finanţare</w:t>
      </w:r>
      <w:proofErr w:type="spellEnd"/>
      <w:r w:rsidR="0050497E" w:rsidRPr="007F2AE7">
        <w:rPr>
          <w:rFonts w:ascii="Times New Roman" w:hAnsi="Times New Roman"/>
          <w:sz w:val="24"/>
          <w:szCs w:val="24"/>
          <w:lang w:val="ro-RO"/>
        </w:rPr>
        <w:t xml:space="preserve"> se va transmite de către </w:t>
      </w:r>
      <w:r w:rsidR="00CD6E9F" w:rsidRPr="007F2AE7">
        <w:rPr>
          <w:rFonts w:ascii="Times New Roman" w:hAnsi="Times New Roman"/>
          <w:sz w:val="24"/>
          <w:szCs w:val="24"/>
          <w:lang w:val="ro-RO"/>
        </w:rPr>
        <w:t>solicitanții</w:t>
      </w:r>
      <w:r w:rsidR="0050497E" w:rsidRPr="007F2AE7">
        <w:rPr>
          <w:rFonts w:ascii="Times New Roman" w:hAnsi="Times New Roman"/>
          <w:sz w:val="24"/>
          <w:szCs w:val="24"/>
          <w:lang w:val="ro-RO"/>
        </w:rPr>
        <w:t xml:space="preserve"> </w:t>
      </w:r>
      <w:proofErr w:type="spellStart"/>
      <w:r w:rsidR="0050497E" w:rsidRPr="007F2AE7">
        <w:rPr>
          <w:rFonts w:ascii="Times New Roman" w:hAnsi="Times New Roman"/>
          <w:sz w:val="24"/>
          <w:szCs w:val="24"/>
          <w:lang w:val="ro-RO"/>
        </w:rPr>
        <w:t>finanţării</w:t>
      </w:r>
      <w:proofErr w:type="spellEnd"/>
      <w:r w:rsidR="0050497E" w:rsidRPr="007F2AE7">
        <w:rPr>
          <w:rFonts w:ascii="Times New Roman" w:hAnsi="Times New Roman"/>
          <w:sz w:val="24"/>
          <w:szCs w:val="24"/>
          <w:lang w:val="ro-RO"/>
        </w:rPr>
        <w:t xml:space="preserve"> sub formă de document scris.</w:t>
      </w:r>
    </w:p>
    <w:p w14:paraId="76A531AE" w14:textId="083CFDF9" w:rsidR="0050497E" w:rsidRPr="007F2AE7" w:rsidRDefault="00343B79" w:rsidP="00F337D4">
      <w:pPr>
        <w:pStyle w:val="Corptext"/>
        <w:spacing w:line="360" w:lineRule="auto"/>
        <w:jc w:val="both"/>
        <w:rPr>
          <w:rFonts w:ascii="Times New Roman" w:hAnsi="Times New Roman"/>
          <w:sz w:val="24"/>
          <w:szCs w:val="24"/>
          <w:lang w:val="ro-RO"/>
        </w:rPr>
      </w:pPr>
      <w:r w:rsidRPr="007F2AE7">
        <w:rPr>
          <w:rFonts w:ascii="Times New Roman" w:hAnsi="Times New Roman"/>
          <w:sz w:val="24"/>
          <w:szCs w:val="24"/>
          <w:lang w:val="ro-RO"/>
        </w:rPr>
        <w:t xml:space="preserve">2) </w:t>
      </w:r>
      <w:r w:rsidR="0050497E" w:rsidRPr="007F2AE7">
        <w:rPr>
          <w:rFonts w:ascii="Times New Roman" w:hAnsi="Times New Roman"/>
          <w:sz w:val="24"/>
          <w:szCs w:val="24"/>
          <w:lang w:val="ro-RO"/>
        </w:rPr>
        <w:t xml:space="preserve">Orice document scris trebuie înregistrat în momentul predării la sediul Primăriei </w:t>
      </w:r>
      <w:r w:rsidR="007F2AE7" w:rsidRPr="007F2AE7">
        <w:rPr>
          <w:rFonts w:ascii="Times New Roman" w:hAnsi="Times New Roman"/>
          <w:sz w:val="24"/>
          <w:szCs w:val="24"/>
          <w:lang w:val="ro-RO"/>
        </w:rPr>
        <w:t>Orașului Săliște</w:t>
      </w:r>
      <w:r w:rsidR="0050497E" w:rsidRPr="007F2AE7">
        <w:rPr>
          <w:rFonts w:ascii="Times New Roman" w:hAnsi="Times New Roman"/>
          <w:sz w:val="24"/>
          <w:szCs w:val="24"/>
          <w:lang w:val="ro-RO"/>
        </w:rPr>
        <w:t xml:space="preserve">, situată pe </w:t>
      </w:r>
      <w:r w:rsidR="000F7EAC">
        <w:rPr>
          <w:rFonts w:ascii="Times New Roman" w:hAnsi="Times New Roman"/>
          <w:sz w:val="24"/>
          <w:szCs w:val="24"/>
          <w:lang w:val="ro-RO"/>
        </w:rPr>
        <w:t>str. Ștează, nr.9, jud Sibiu</w:t>
      </w:r>
    </w:p>
    <w:p w14:paraId="0FA53276" w14:textId="2CB56D65" w:rsidR="0050497E" w:rsidRPr="007F2AE7" w:rsidRDefault="00343B79" w:rsidP="00F337D4">
      <w:pPr>
        <w:pStyle w:val="Corptext"/>
        <w:spacing w:line="360" w:lineRule="auto"/>
        <w:jc w:val="both"/>
        <w:rPr>
          <w:rFonts w:ascii="Times New Roman" w:hAnsi="Times New Roman"/>
          <w:sz w:val="24"/>
          <w:szCs w:val="24"/>
          <w:lang w:val="ro-RO"/>
        </w:rPr>
      </w:pPr>
      <w:r w:rsidRPr="007F2AE7">
        <w:rPr>
          <w:rFonts w:ascii="Times New Roman" w:hAnsi="Times New Roman"/>
          <w:b/>
          <w:bCs/>
          <w:sz w:val="24"/>
          <w:szCs w:val="24"/>
          <w:lang w:val="ro-RO"/>
        </w:rPr>
        <w:t>Art. 1</w:t>
      </w:r>
      <w:r w:rsidR="00D7466A" w:rsidRPr="007F2AE7">
        <w:rPr>
          <w:rFonts w:ascii="Times New Roman" w:hAnsi="Times New Roman"/>
          <w:b/>
          <w:bCs/>
          <w:sz w:val="24"/>
          <w:szCs w:val="24"/>
          <w:lang w:val="ro-RO"/>
        </w:rPr>
        <w:t>01</w:t>
      </w:r>
      <w:r w:rsidRPr="007F2AE7">
        <w:rPr>
          <w:rFonts w:ascii="Times New Roman" w:hAnsi="Times New Roman"/>
          <w:b/>
          <w:bCs/>
          <w:sz w:val="24"/>
          <w:szCs w:val="24"/>
          <w:lang w:val="ro-RO"/>
        </w:rPr>
        <w:t>.</w:t>
      </w:r>
      <w:r w:rsidR="0050497E" w:rsidRPr="007F2AE7">
        <w:rPr>
          <w:rFonts w:ascii="Times New Roman" w:hAnsi="Times New Roman"/>
          <w:sz w:val="24"/>
          <w:szCs w:val="24"/>
          <w:lang w:val="ro-RO"/>
        </w:rPr>
        <w:t xml:space="preserve"> Prezentul regulament se completează cu prevederile Legii 98/2016 privind achizițiile publice și cu reglementările în vigoare, incidente în funcție de specificul proiectului.</w:t>
      </w:r>
    </w:p>
    <w:p w14:paraId="69522F2F" w14:textId="0A9C859E" w:rsidR="006D5164" w:rsidRPr="007F2AE7" w:rsidRDefault="00343B79" w:rsidP="001B3373">
      <w:pPr>
        <w:pStyle w:val="Corptext"/>
        <w:spacing w:line="360" w:lineRule="auto"/>
        <w:jc w:val="both"/>
        <w:rPr>
          <w:rStyle w:val="Robust"/>
          <w:b w:val="0"/>
          <w:bCs w:val="0"/>
          <w:sz w:val="24"/>
          <w:szCs w:val="24"/>
          <w:highlight w:val="green"/>
          <w:lang w:val="ro-RO"/>
        </w:rPr>
      </w:pPr>
      <w:r w:rsidRPr="007F2AE7">
        <w:rPr>
          <w:rFonts w:ascii="Times New Roman" w:hAnsi="Times New Roman"/>
          <w:b/>
          <w:bCs/>
          <w:sz w:val="24"/>
          <w:szCs w:val="24"/>
          <w:lang w:val="ro-RO"/>
        </w:rPr>
        <w:t>Art. 1</w:t>
      </w:r>
      <w:r w:rsidR="00D7466A" w:rsidRPr="007F2AE7">
        <w:rPr>
          <w:rFonts w:ascii="Times New Roman" w:hAnsi="Times New Roman"/>
          <w:b/>
          <w:bCs/>
          <w:sz w:val="24"/>
          <w:szCs w:val="24"/>
          <w:lang w:val="ro-RO"/>
        </w:rPr>
        <w:t>02</w:t>
      </w:r>
      <w:r w:rsidRPr="007F2AE7">
        <w:rPr>
          <w:rFonts w:ascii="Times New Roman" w:hAnsi="Times New Roman"/>
          <w:b/>
          <w:bCs/>
          <w:sz w:val="24"/>
          <w:szCs w:val="24"/>
          <w:lang w:val="ro-RO"/>
        </w:rPr>
        <w:t>.</w:t>
      </w:r>
      <w:r w:rsidR="0050497E" w:rsidRPr="007F2AE7">
        <w:rPr>
          <w:rFonts w:ascii="Times New Roman" w:hAnsi="Times New Roman"/>
          <w:sz w:val="24"/>
          <w:szCs w:val="24"/>
          <w:lang w:val="ro-RO"/>
        </w:rPr>
        <w:t xml:space="preserve"> Prevederile </w:t>
      </w:r>
      <w:r w:rsidRPr="007F2AE7">
        <w:rPr>
          <w:rFonts w:ascii="Times New Roman" w:hAnsi="Times New Roman"/>
          <w:sz w:val="24"/>
          <w:szCs w:val="24"/>
          <w:lang w:val="ro-RO"/>
        </w:rPr>
        <w:t>Ghidului Solicitantului</w:t>
      </w:r>
      <w:r w:rsidR="0050497E" w:rsidRPr="007F2AE7">
        <w:rPr>
          <w:rFonts w:ascii="Times New Roman" w:hAnsi="Times New Roman"/>
          <w:sz w:val="24"/>
          <w:szCs w:val="24"/>
          <w:lang w:val="ro-RO"/>
        </w:rPr>
        <w:t xml:space="preserve"> vor fi aplicate </w:t>
      </w:r>
      <w:r w:rsidR="00CD6E9F" w:rsidRPr="007F2AE7">
        <w:rPr>
          <w:rFonts w:ascii="Times New Roman" w:hAnsi="Times New Roman"/>
          <w:sz w:val="24"/>
          <w:szCs w:val="24"/>
          <w:lang w:val="ro-RO"/>
        </w:rPr>
        <w:t>finanțărilor</w:t>
      </w:r>
      <w:r w:rsidR="0050497E" w:rsidRPr="007F2AE7">
        <w:rPr>
          <w:rFonts w:ascii="Times New Roman" w:hAnsi="Times New Roman"/>
          <w:sz w:val="24"/>
          <w:szCs w:val="24"/>
          <w:lang w:val="ro-RO"/>
        </w:rPr>
        <w:t xml:space="preserve"> nerambursabile </w:t>
      </w:r>
      <w:r w:rsidRPr="007F2AE7">
        <w:rPr>
          <w:rFonts w:ascii="Times New Roman" w:hAnsi="Times New Roman"/>
          <w:sz w:val="24"/>
          <w:szCs w:val="24"/>
          <w:lang w:val="ro-RO"/>
        </w:rPr>
        <w:t xml:space="preserve">pentru activități culturale, </w:t>
      </w:r>
      <w:r w:rsidR="0050497E" w:rsidRPr="007F2AE7">
        <w:rPr>
          <w:rFonts w:ascii="Times New Roman" w:hAnsi="Times New Roman"/>
          <w:sz w:val="24"/>
          <w:szCs w:val="24"/>
          <w:lang w:val="ro-RO"/>
        </w:rPr>
        <w:t>acordate din bugetul local</w:t>
      </w:r>
      <w:r w:rsidRPr="007F2AE7">
        <w:rPr>
          <w:rFonts w:ascii="Times New Roman" w:hAnsi="Times New Roman"/>
          <w:sz w:val="24"/>
          <w:szCs w:val="24"/>
          <w:lang w:val="ro-RO"/>
        </w:rPr>
        <w:t>,</w:t>
      </w:r>
      <w:r w:rsidR="0050497E" w:rsidRPr="007F2AE7">
        <w:rPr>
          <w:rFonts w:ascii="Times New Roman" w:hAnsi="Times New Roman"/>
          <w:sz w:val="24"/>
          <w:szCs w:val="24"/>
          <w:lang w:val="ro-RO"/>
        </w:rPr>
        <w:t xml:space="preserve"> de la data intrării în vigoare a prezentului</w:t>
      </w:r>
      <w:r w:rsidRPr="007F2AE7">
        <w:rPr>
          <w:rFonts w:ascii="Times New Roman" w:hAnsi="Times New Roman"/>
          <w:sz w:val="24"/>
          <w:szCs w:val="24"/>
          <w:lang w:val="ro-RO"/>
        </w:rPr>
        <w:t xml:space="preserve"> Ghid.</w:t>
      </w:r>
    </w:p>
    <w:p w14:paraId="723E7E00" w14:textId="10E90242" w:rsidR="00666249" w:rsidRPr="007F2AE7" w:rsidRDefault="00C77242" w:rsidP="007048CA">
      <w:pPr>
        <w:pStyle w:val="Titlu1"/>
        <w:numPr>
          <w:ilvl w:val="0"/>
          <w:numId w:val="0"/>
        </w:numPr>
        <w:spacing w:line="276" w:lineRule="auto"/>
        <w:jc w:val="both"/>
        <w:rPr>
          <w:rStyle w:val="Robust"/>
          <w:b/>
          <w:bCs/>
          <w:sz w:val="24"/>
          <w:szCs w:val="24"/>
          <w:lang w:val="ro-RO"/>
        </w:rPr>
      </w:pPr>
      <w:bookmarkStart w:id="24" w:name="_Toc229056902"/>
      <w:r w:rsidRPr="007F2AE7">
        <w:rPr>
          <w:rStyle w:val="Robust"/>
          <w:b/>
          <w:bCs/>
          <w:sz w:val="24"/>
          <w:szCs w:val="24"/>
          <w:lang w:val="ro-RO"/>
        </w:rPr>
        <w:t>Anexe:</w:t>
      </w:r>
      <w:bookmarkEnd w:id="24"/>
    </w:p>
    <w:p w14:paraId="109FF97A" w14:textId="4565DE10" w:rsidR="00774714" w:rsidRPr="007F2AE7" w:rsidRDefault="00774714" w:rsidP="007048CA">
      <w:pPr>
        <w:pStyle w:val="Titlu1"/>
        <w:numPr>
          <w:ilvl w:val="0"/>
          <w:numId w:val="0"/>
        </w:numPr>
        <w:spacing w:line="276" w:lineRule="auto"/>
        <w:jc w:val="both"/>
        <w:rPr>
          <w:sz w:val="24"/>
          <w:szCs w:val="24"/>
          <w:lang w:val="ro-RO"/>
        </w:rPr>
      </w:pPr>
      <w:bookmarkStart w:id="25" w:name="_Toc229056903"/>
      <w:r w:rsidRPr="007F2AE7">
        <w:rPr>
          <w:sz w:val="24"/>
          <w:szCs w:val="24"/>
          <w:lang w:val="ro-RO"/>
        </w:rPr>
        <w:t>Anexa 1 – Ghid privind decontarea cheltuielilor din finanțarea nerambursabilă</w:t>
      </w:r>
      <w:bookmarkEnd w:id="25"/>
      <w:r w:rsidRPr="007F2AE7">
        <w:rPr>
          <w:sz w:val="24"/>
          <w:szCs w:val="24"/>
          <w:lang w:val="ro-RO"/>
        </w:rPr>
        <w:t xml:space="preserve"> </w:t>
      </w:r>
    </w:p>
    <w:p w14:paraId="5A014098" w14:textId="025BC398" w:rsidR="003074AE" w:rsidRPr="007F2AE7" w:rsidRDefault="00666249" w:rsidP="007048CA">
      <w:pPr>
        <w:pStyle w:val="Corptext"/>
        <w:spacing w:line="276" w:lineRule="auto"/>
        <w:jc w:val="both"/>
        <w:rPr>
          <w:rFonts w:ascii="Times New Roman" w:hAnsi="Times New Roman"/>
          <w:b/>
          <w:bCs/>
          <w:sz w:val="24"/>
          <w:szCs w:val="24"/>
          <w:lang w:val="ro-RO"/>
        </w:rPr>
      </w:pPr>
      <w:r w:rsidRPr="007F2AE7">
        <w:rPr>
          <w:rFonts w:ascii="Times New Roman" w:hAnsi="Times New Roman"/>
          <w:b/>
          <w:bCs/>
          <w:sz w:val="24"/>
          <w:szCs w:val="24"/>
          <w:lang w:val="ro-RO"/>
        </w:rPr>
        <w:t>Anexa 2 – Legislație în domeniul cultural</w:t>
      </w:r>
    </w:p>
    <w:p w14:paraId="7FE85F61" w14:textId="151B7918" w:rsidR="00774714" w:rsidRPr="007F2AE7" w:rsidRDefault="00666249" w:rsidP="00774714">
      <w:pPr>
        <w:pStyle w:val="Corptext"/>
        <w:rPr>
          <w:rFonts w:ascii="Times New Roman" w:hAnsi="Times New Roman"/>
          <w:sz w:val="24"/>
          <w:szCs w:val="24"/>
          <w:u w:val="single"/>
          <w:lang w:val="ro-RO"/>
        </w:rPr>
      </w:pPr>
      <w:r w:rsidRPr="007F2AE7">
        <w:rPr>
          <w:rFonts w:ascii="Times New Roman" w:hAnsi="Times New Roman"/>
          <w:sz w:val="24"/>
          <w:szCs w:val="24"/>
          <w:u w:val="single"/>
          <w:lang w:val="ro-RO"/>
        </w:rPr>
        <w:t>Documente utile:</w:t>
      </w:r>
    </w:p>
    <w:p w14:paraId="04EB9115" w14:textId="77777777" w:rsidR="00666249" w:rsidRPr="007F2AE7" w:rsidRDefault="00666249" w:rsidP="00774714">
      <w:pPr>
        <w:pStyle w:val="Corptext"/>
        <w:rPr>
          <w:rFonts w:ascii="Times New Roman" w:hAnsi="Times New Roman"/>
          <w:sz w:val="24"/>
          <w:szCs w:val="24"/>
          <w:lang w:val="ro-RO"/>
        </w:rPr>
      </w:pPr>
    </w:p>
    <w:p w14:paraId="6E8F2F67" w14:textId="7BCF62F4" w:rsidR="00DE5000" w:rsidRPr="007F2AE7" w:rsidRDefault="00DE5000" w:rsidP="00F337D4">
      <w:pPr>
        <w:pStyle w:val="Corptext"/>
        <w:spacing w:line="360" w:lineRule="auto"/>
        <w:jc w:val="both"/>
        <w:rPr>
          <w:rFonts w:ascii="Times New Roman" w:hAnsi="Times New Roman"/>
          <w:sz w:val="24"/>
          <w:szCs w:val="24"/>
          <w:lang w:val="ro-RO"/>
        </w:rPr>
      </w:pPr>
      <w:r w:rsidRPr="007F2AE7">
        <w:rPr>
          <w:rFonts w:ascii="Times New Roman" w:hAnsi="Times New Roman"/>
          <w:sz w:val="24"/>
          <w:szCs w:val="24"/>
          <w:lang w:val="ro-RO"/>
        </w:rPr>
        <w:t xml:space="preserve">Anexa </w:t>
      </w:r>
      <w:r w:rsidR="00666249" w:rsidRPr="007F2AE7">
        <w:rPr>
          <w:rFonts w:ascii="Times New Roman" w:hAnsi="Times New Roman"/>
          <w:sz w:val="24"/>
          <w:szCs w:val="24"/>
          <w:lang w:val="ro-RO"/>
        </w:rPr>
        <w:t xml:space="preserve">3 </w:t>
      </w:r>
      <w:r w:rsidRPr="007F2AE7">
        <w:rPr>
          <w:rFonts w:ascii="Times New Roman" w:hAnsi="Times New Roman"/>
          <w:sz w:val="24"/>
          <w:szCs w:val="24"/>
          <w:lang w:val="ro-RO"/>
        </w:rPr>
        <w:t>– Cerere</w:t>
      </w:r>
      <w:r w:rsidR="00C77242" w:rsidRPr="007F2AE7">
        <w:rPr>
          <w:rFonts w:ascii="Times New Roman" w:hAnsi="Times New Roman"/>
          <w:sz w:val="24"/>
          <w:szCs w:val="24"/>
          <w:lang w:val="ro-RO"/>
        </w:rPr>
        <w:t>a</w:t>
      </w:r>
      <w:r w:rsidRPr="007F2AE7">
        <w:rPr>
          <w:rFonts w:ascii="Times New Roman" w:hAnsi="Times New Roman"/>
          <w:sz w:val="24"/>
          <w:szCs w:val="24"/>
          <w:lang w:val="ro-RO"/>
        </w:rPr>
        <w:t xml:space="preserve"> de finan</w:t>
      </w:r>
      <w:r w:rsidR="009E5958" w:rsidRPr="007F2AE7">
        <w:rPr>
          <w:rFonts w:ascii="Times New Roman" w:hAnsi="Times New Roman"/>
          <w:sz w:val="24"/>
          <w:szCs w:val="24"/>
          <w:lang w:val="ro-RO"/>
        </w:rPr>
        <w:t>ț</w:t>
      </w:r>
      <w:r w:rsidRPr="007F2AE7">
        <w:rPr>
          <w:rFonts w:ascii="Times New Roman" w:hAnsi="Times New Roman"/>
          <w:sz w:val="24"/>
          <w:szCs w:val="24"/>
          <w:lang w:val="ro-RO"/>
        </w:rPr>
        <w:t>are</w:t>
      </w:r>
      <w:r w:rsidR="00666249" w:rsidRPr="007F2AE7">
        <w:rPr>
          <w:rFonts w:ascii="Times New Roman" w:hAnsi="Times New Roman"/>
          <w:sz w:val="24"/>
          <w:szCs w:val="24"/>
          <w:lang w:val="ro-RO"/>
        </w:rPr>
        <w:t xml:space="preserve"> </w:t>
      </w:r>
    </w:p>
    <w:p w14:paraId="1D73C33C" w14:textId="10DD81EE" w:rsidR="00DE5000" w:rsidRPr="007F2AE7" w:rsidRDefault="00DE5000" w:rsidP="00F337D4">
      <w:pPr>
        <w:pStyle w:val="Corptext"/>
        <w:spacing w:line="360" w:lineRule="auto"/>
        <w:jc w:val="both"/>
        <w:rPr>
          <w:rFonts w:ascii="Times New Roman" w:hAnsi="Times New Roman"/>
          <w:i/>
          <w:iCs/>
          <w:sz w:val="24"/>
          <w:szCs w:val="24"/>
          <w:lang w:val="ro-RO"/>
        </w:rPr>
      </w:pPr>
      <w:r w:rsidRPr="007F2AE7">
        <w:rPr>
          <w:rFonts w:ascii="Times New Roman" w:hAnsi="Times New Roman"/>
          <w:sz w:val="24"/>
          <w:szCs w:val="24"/>
          <w:lang w:val="ro-RO"/>
        </w:rPr>
        <w:t xml:space="preserve">Anexa </w:t>
      </w:r>
      <w:r w:rsidR="00666249" w:rsidRPr="007F2AE7">
        <w:rPr>
          <w:rFonts w:ascii="Times New Roman" w:hAnsi="Times New Roman"/>
          <w:sz w:val="24"/>
          <w:szCs w:val="24"/>
          <w:lang w:val="ro-RO"/>
        </w:rPr>
        <w:t>4</w:t>
      </w:r>
      <w:r w:rsidRPr="007F2AE7">
        <w:rPr>
          <w:rFonts w:ascii="Times New Roman" w:hAnsi="Times New Roman"/>
          <w:sz w:val="24"/>
          <w:szCs w:val="24"/>
          <w:lang w:val="ro-RO"/>
        </w:rPr>
        <w:t xml:space="preserve"> – Declara</w:t>
      </w:r>
      <w:r w:rsidR="00666249" w:rsidRPr="007F2AE7">
        <w:rPr>
          <w:rFonts w:ascii="Times New Roman" w:hAnsi="Times New Roman"/>
          <w:sz w:val="24"/>
          <w:szCs w:val="24"/>
          <w:lang w:val="ro-RO"/>
        </w:rPr>
        <w:t>ț</w:t>
      </w:r>
      <w:r w:rsidRPr="007F2AE7">
        <w:rPr>
          <w:rFonts w:ascii="Times New Roman" w:hAnsi="Times New Roman"/>
          <w:sz w:val="24"/>
          <w:szCs w:val="24"/>
          <w:lang w:val="ro-RO"/>
        </w:rPr>
        <w:t>ie proiect non profit</w:t>
      </w:r>
      <w:r w:rsidR="003A1462" w:rsidRPr="007F2AE7">
        <w:rPr>
          <w:rFonts w:ascii="Times New Roman" w:hAnsi="Times New Roman"/>
          <w:sz w:val="24"/>
          <w:szCs w:val="24"/>
          <w:lang w:val="ro-RO"/>
        </w:rPr>
        <w:t xml:space="preserve"> </w:t>
      </w:r>
      <w:r w:rsidR="00F478FB" w:rsidRPr="007F2AE7">
        <w:rPr>
          <w:rFonts w:ascii="Times New Roman" w:hAnsi="Times New Roman"/>
          <w:i/>
          <w:iCs/>
          <w:sz w:val="24"/>
          <w:szCs w:val="24"/>
          <w:lang w:val="ro-RO"/>
        </w:rPr>
        <w:t xml:space="preserve">(se depune </w:t>
      </w:r>
      <w:r w:rsidR="00666249" w:rsidRPr="007F2AE7">
        <w:rPr>
          <w:rFonts w:ascii="Times New Roman" w:hAnsi="Times New Roman"/>
          <w:i/>
          <w:iCs/>
          <w:sz w:val="24"/>
          <w:szCs w:val="24"/>
          <w:lang w:val="ro-RO"/>
        </w:rPr>
        <w:t xml:space="preserve">la finalul proiectului </w:t>
      </w:r>
      <w:r w:rsidR="00F478FB" w:rsidRPr="007F2AE7">
        <w:rPr>
          <w:rFonts w:ascii="Times New Roman" w:hAnsi="Times New Roman"/>
          <w:i/>
          <w:iCs/>
          <w:sz w:val="24"/>
          <w:szCs w:val="24"/>
          <w:lang w:val="ro-RO"/>
        </w:rPr>
        <w:t>cu dosarul de decont)</w:t>
      </w:r>
    </w:p>
    <w:p w14:paraId="78B460FC" w14:textId="2FE2D8EA" w:rsidR="00DE5000" w:rsidRPr="007F2AE7" w:rsidRDefault="00DE5000" w:rsidP="00F337D4">
      <w:pPr>
        <w:pStyle w:val="Corptext"/>
        <w:spacing w:line="360" w:lineRule="auto"/>
        <w:jc w:val="both"/>
        <w:rPr>
          <w:rFonts w:ascii="Times New Roman" w:hAnsi="Times New Roman"/>
          <w:sz w:val="24"/>
          <w:szCs w:val="24"/>
          <w:lang w:val="ro-RO"/>
        </w:rPr>
      </w:pPr>
      <w:r w:rsidRPr="007F2AE7">
        <w:rPr>
          <w:rFonts w:ascii="Times New Roman" w:hAnsi="Times New Roman"/>
          <w:sz w:val="24"/>
          <w:szCs w:val="24"/>
          <w:lang w:val="ro-RO"/>
        </w:rPr>
        <w:t xml:space="preserve">Anexa </w:t>
      </w:r>
      <w:r w:rsidR="00666249" w:rsidRPr="007F2AE7">
        <w:rPr>
          <w:rFonts w:ascii="Times New Roman" w:hAnsi="Times New Roman"/>
          <w:sz w:val="24"/>
          <w:szCs w:val="24"/>
          <w:lang w:val="ro-RO"/>
        </w:rPr>
        <w:t xml:space="preserve">5 </w:t>
      </w:r>
      <w:r w:rsidRPr="007F2AE7">
        <w:rPr>
          <w:rFonts w:ascii="Times New Roman" w:hAnsi="Times New Roman"/>
          <w:sz w:val="24"/>
          <w:szCs w:val="24"/>
          <w:lang w:val="ro-RO"/>
        </w:rPr>
        <w:t>– Contract de finan</w:t>
      </w:r>
      <w:r w:rsidR="00666249" w:rsidRPr="007F2AE7">
        <w:rPr>
          <w:rFonts w:ascii="Times New Roman" w:hAnsi="Times New Roman"/>
          <w:sz w:val="24"/>
          <w:szCs w:val="24"/>
          <w:lang w:val="ro-RO"/>
        </w:rPr>
        <w:t>ț</w:t>
      </w:r>
      <w:r w:rsidRPr="007F2AE7">
        <w:rPr>
          <w:rFonts w:ascii="Times New Roman" w:hAnsi="Times New Roman"/>
          <w:sz w:val="24"/>
          <w:szCs w:val="24"/>
          <w:lang w:val="ro-RO"/>
        </w:rPr>
        <w:t>are</w:t>
      </w:r>
    </w:p>
    <w:p w14:paraId="3CFAFE69" w14:textId="06BBAD2A" w:rsidR="00DE5000" w:rsidRPr="007F2AE7" w:rsidRDefault="00DE5000" w:rsidP="00F337D4">
      <w:pPr>
        <w:pStyle w:val="Corptext"/>
        <w:spacing w:line="360" w:lineRule="auto"/>
        <w:jc w:val="both"/>
        <w:rPr>
          <w:rFonts w:ascii="Times New Roman" w:hAnsi="Times New Roman"/>
          <w:i/>
          <w:iCs/>
          <w:color w:val="C45911" w:themeColor="accent2" w:themeShade="BF"/>
          <w:sz w:val="24"/>
          <w:szCs w:val="24"/>
          <w:lang w:val="ro-RO"/>
        </w:rPr>
      </w:pPr>
      <w:r w:rsidRPr="007F2AE7">
        <w:rPr>
          <w:rFonts w:ascii="Times New Roman" w:hAnsi="Times New Roman"/>
          <w:sz w:val="24"/>
          <w:szCs w:val="24"/>
          <w:lang w:val="ro-RO"/>
        </w:rPr>
        <w:t xml:space="preserve">Anexa </w:t>
      </w:r>
      <w:r w:rsidR="00B83D01" w:rsidRPr="007F2AE7">
        <w:rPr>
          <w:rFonts w:ascii="Times New Roman" w:hAnsi="Times New Roman"/>
          <w:sz w:val="24"/>
          <w:szCs w:val="24"/>
          <w:lang w:val="ro-RO"/>
        </w:rPr>
        <w:t>6</w:t>
      </w:r>
      <w:r w:rsidRPr="007F2AE7">
        <w:rPr>
          <w:rFonts w:ascii="Times New Roman" w:hAnsi="Times New Roman"/>
          <w:sz w:val="24"/>
          <w:szCs w:val="24"/>
          <w:lang w:val="ro-RO"/>
        </w:rPr>
        <w:t xml:space="preserve"> – </w:t>
      </w:r>
      <w:r w:rsidR="001B59C0" w:rsidRPr="007F2AE7">
        <w:rPr>
          <w:rFonts w:ascii="Times New Roman" w:hAnsi="Times New Roman"/>
          <w:sz w:val="24"/>
          <w:szCs w:val="24"/>
          <w:lang w:val="ro-RO"/>
        </w:rPr>
        <w:t>Declarație</w:t>
      </w:r>
      <w:r w:rsidRPr="007F2AE7">
        <w:rPr>
          <w:rFonts w:ascii="Times New Roman" w:hAnsi="Times New Roman"/>
          <w:sz w:val="24"/>
          <w:szCs w:val="24"/>
          <w:lang w:val="ro-RO"/>
        </w:rPr>
        <w:t xml:space="preserve"> de angajament notarial</w:t>
      </w:r>
      <w:r w:rsidR="00666249" w:rsidRPr="007F2AE7">
        <w:rPr>
          <w:rFonts w:ascii="Times New Roman" w:hAnsi="Times New Roman"/>
          <w:sz w:val="24"/>
          <w:szCs w:val="24"/>
          <w:lang w:val="ro-RO"/>
        </w:rPr>
        <w:t>ă</w:t>
      </w:r>
      <w:r w:rsidR="00F478FB" w:rsidRPr="007F2AE7">
        <w:rPr>
          <w:rFonts w:ascii="Times New Roman" w:hAnsi="Times New Roman"/>
          <w:sz w:val="24"/>
          <w:szCs w:val="24"/>
          <w:lang w:val="ro-RO"/>
        </w:rPr>
        <w:t xml:space="preserve"> </w:t>
      </w:r>
      <w:r w:rsidR="00F478FB" w:rsidRPr="007F2AE7">
        <w:rPr>
          <w:rFonts w:ascii="Times New Roman" w:hAnsi="Times New Roman"/>
          <w:i/>
          <w:iCs/>
          <w:sz w:val="24"/>
          <w:szCs w:val="24"/>
          <w:lang w:val="ro-RO"/>
        </w:rPr>
        <w:t>(</w:t>
      </w:r>
      <w:r w:rsidR="00F47FAE" w:rsidRPr="007F2AE7">
        <w:rPr>
          <w:rFonts w:ascii="Times New Roman" w:hAnsi="Times New Roman"/>
          <w:i/>
          <w:iCs/>
          <w:sz w:val="24"/>
          <w:szCs w:val="24"/>
          <w:lang w:val="ro-RO"/>
        </w:rPr>
        <w:t>după semnarea contractului de finanțare</w:t>
      </w:r>
      <w:r w:rsidR="00F478FB" w:rsidRPr="007F2AE7">
        <w:rPr>
          <w:rFonts w:ascii="Times New Roman" w:hAnsi="Times New Roman"/>
          <w:i/>
          <w:iCs/>
          <w:sz w:val="24"/>
          <w:szCs w:val="24"/>
          <w:lang w:val="ro-RO"/>
        </w:rPr>
        <w:t>)</w:t>
      </w:r>
    </w:p>
    <w:p w14:paraId="58B0F887" w14:textId="3BA1273C" w:rsidR="00C9027E" w:rsidRPr="007F2AE7" w:rsidRDefault="00C9027E" w:rsidP="00F337D4">
      <w:pPr>
        <w:pStyle w:val="Corptext"/>
        <w:spacing w:line="360" w:lineRule="auto"/>
        <w:jc w:val="both"/>
        <w:rPr>
          <w:rFonts w:ascii="Times New Roman" w:hAnsi="Times New Roman"/>
          <w:i/>
          <w:iCs/>
          <w:sz w:val="24"/>
          <w:szCs w:val="24"/>
          <w:lang w:val="ro-RO"/>
        </w:rPr>
      </w:pPr>
      <w:r w:rsidRPr="007F2AE7">
        <w:rPr>
          <w:rFonts w:ascii="Times New Roman" w:hAnsi="Times New Roman"/>
          <w:sz w:val="24"/>
          <w:szCs w:val="24"/>
          <w:lang w:val="ro-RO"/>
        </w:rPr>
        <w:t xml:space="preserve">Anexa </w:t>
      </w:r>
      <w:r w:rsidR="00B83D01" w:rsidRPr="007F2AE7">
        <w:rPr>
          <w:rFonts w:ascii="Times New Roman" w:hAnsi="Times New Roman"/>
          <w:sz w:val="24"/>
          <w:szCs w:val="24"/>
          <w:lang w:val="ro-RO"/>
        </w:rPr>
        <w:t>7</w:t>
      </w:r>
      <w:r w:rsidRPr="007F2AE7">
        <w:rPr>
          <w:rFonts w:ascii="Times New Roman" w:hAnsi="Times New Roman"/>
          <w:sz w:val="24"/>
          <w:szCs w:val="24"/>
          <w:lang w:val="ro-RO"/>
        </w:rPr>
        <w:t>– Declarație pe proprie răspun</w:t>
      </w:r>
      <w:r w:rsidR="00F478FB" w:rsidRPr="007F2AE7">
        <w:rPr>
          <w:rFonts w:ascii="Times New Roman" w:hAnsi="Times New Roman"/>
          <w:sz w:val="24"/>
          <w:szCs w:val="24"/>
          <w:lang w:val="ro-RO"/>
        </w:rPr>
        <w:t>d</w:t>
      </w:r>
      <w:r w:rsidRPr="007F2AE7">
        <w:rPr>
          <w:rFonts w:ascii="Times New Roman" w:hAnsi="Times New Roman"/>
          <w:sz w:val="24"/>
          <w:szCs w:val="24"/>
          <w:lang w:val="ro-RO"/>
        </w:rPr>
        <w:t>ere</w:t>
      </w:r>
      <w:r w:rsidR="00F478FB" w:rsidRPr="007F2AE7">
        <w:rPr>
          <w:rFonts w:ascii="Times New Roman" w:hAnsi="Times New Roman"/>
          <w:sz w:val="24"/>
          <w:szCs w:val="24"/>
          <w:lang w:val="ro-RO"/>
        </w:rPr>
        <w:t xml:space="preserve"> </w:t>
      </w:r>
      <w:r w:rsidR="00F478FB" w:rsidRPr="007F2AE7">
        <w:rPr>
          <w:rFonts w:ascii="Times New Roman" w:hAnsi="Times New Roman"/>
          <w:i/>
          <w:iCs/>
          <w:sz w:val="24"/>
          <w:szCs w:val="24"/>
          <w:lang w:val="ro-RO"/>
        </w:rPr>
        <w:t>(la depunerea ofertei culturale)</w:t>
      </w:r>
    </w:p>
    <w:p w14:paraId="78DACE48" w14:textId="1495F5C9" w:rsidR="00382BA8" w:rsidRPr="007F2AE7" w:rsidRDefault="00382BA8" w:rsidP="00F337D4">
      <w:pPr>
        <w:pStyle w:val="Corptext"/>
        <w:spacing w:line="360" w:lineRule="auto"/>
        <w:jc w:val="both"/>
        <w:rPr>
          <w:rFonts w:ascii="Times New Roman" w:hAnsi="Times New Roman"/>
          <w:i/>
          <w:iCs/>
          <w:sz w:val="24"/>
          <w:szCs w:val="24"/>
          <w:lang w:val="fr-FR"/>
        </w:rPr>
      </w:pPr>
      <w:proofErr w:type="spellStart"/>
      <w:r w:rsidRPr="007F2AE7">
        <w:rPr>
          <w:rFonts w:ascii="Times New Roman" w:hAnsi="Times New Roman"/>
          <w:sz w:val="24"/>
          <w:szCs w:val="24"/>
          <w:lang w:val="fr-FR"/>
        </w:rPr>
        <w:t>Anexa</w:t>
      </w:r>
      <w:proofErr w:type="spellEnd"/>
      <w:r w:rsidRPr="007F2AE7">
        <w:rPr>
          <w:rFonts w:ascii="Times New Roman" w:hAnsi="Times New Roman"/>
          <w:sz w:val="24"/>
          <w:szCs w:val="24"/>
          <w:lang w:val="fr-FR"/>
        </w:rPr>
        <w:t xml:space="preserve"> </w:t>
      </w:r>
      <w:r w:rsidR="00B83D01" w:rsidRPr="007F2AE7">
        <w:rPr>
          <w:rFonts w:ascii="Times New Roman" w:hAnsi="Times New Roman"/>
          <w:sz w:val="24"/>
          <w:szCs w:val="24"/>
          <w:lang w:val="fr-FR"/>
        </w:rPr>
        <w:t>8</w:t>
      </w:r>
      <w:r w:rsidRPr="007F2AE7">
        <w:rPr>
          <w:rFonts w:ascii="Times New Roman" w:hAnsi="Times New Roman"/>
          <w:sz w:val="24"/>
          <w:szCs w:val="24"/>
          <w:lang w:val="fr-FR"/>
        </w:rPr>
        <w:t xml:space="preserve"> – </w:t>
      </w:r>
      <w:proofErr w:type="spellStart"/>
      <w:r w:rsidRPr="007F2AE7">
        <w:rPr>
          <w:rFonts w:ascii="Times New Roman" w:hAnsi="Times New Roman"/>
          <w:sz w:val="24"/>
          <w:szCs w:val="24"/>
          <w:lang w:val="fr-FR"/>
        </w:rPr>
        <w:t>Ghid</w:t>
      </w:r>
      <w:r w:rsidR="00666249" w:rsidRPr="007F2AE7">
        <w:rPr>
          <w:rFonts w:ascii="Times New Roman" w:hAnsi="Times New Roman"/>
          <w:sz w:val="24"/>
          <w:szCs w:val="24"/>
          <w:lang w:val="fr-FR"/>
        </w:rPr>
        <w:t>ul</w:t>
      </w:r>
      <w:proofErr w:type="spellEnd"/>
      <w:r w:rsidRPr="007F2AE7">
        <w:rPr>
          <w:rFonts w:ascii="Times New Roman" w:hAnsi="Times New Roman"/>
          <w:sz w:val="24"/>
          <w:szCs w:val="24"/>
          <w:lang w:val="fr-FR"/>
        </w:rPr>
        <w:t xml:space="preserve"> </w:t>
      </w:r>
      <w:proofErr w:type="spellStart"/>
      <w:r w:rsidRPr="007F2AE7">
        <w:rPr>
          <w:rFonts w:ascii="Times New Roman" w:hAnsi="Times New Roman"/>
          <w:sz w:val="24"/>
          <w:szCs w:val="24"/>
          <w:lang w:val="fr-FR"/>
        </w:rPr>
        <w:t>Evaluat</w:t>
      </w:r>
      <w:r w:rsidR="00B01CEB" w:rsidRPr="007F2AE7">
        <w:rPr>
          <w:rFonts w:ascii="Times New Roman" w:hAnsi="Times New Roman"/>
          <w:sz w:val="24"/>
          <w:szCs w:val="24"/>
          <w:lang w:val="fr-FR"/>
        </w:rPr>
        <w:t>or</w:t>
      </w:r>
      <w:r w:rsidR="00666249" w:rsidRPr="007F2AE7">
        <w:rPr>
          <w:rFonts w:ascii="Times New Roman" w:hAnsi="Times New Roman"/>
          <w:sz w:val="24"/>
          <w:szCs w:val="24"/>
          <w:lang w:val="fr-FR"/>
        </w:rPr>
        <w:t>ului</w:t>
      </w:r>
      <w:proofErr w:type="spellEnd"/>
      <w:r w:rsidR="00496047" w:rsidRPr="007F2AE7">
        <w:rPr>
          <w:rFonts w:ascii="Times New Roman" w:hAnsi="Times New Roman"/>
          <w:sz w:val="24"/>
          <w:szCs w:val="24"/>
          <w:lang w:val="fr-FR"/>
        </w:rPr>
        <w:t xml:space="preserve"> </w:t>
      </w:r>
      <w:r w:rsidR="00666249" w:rsidRPr="007F2AE7">
        <w:rPr>
          <w:rFonts w:ascii="Times New Roman" w:hAnsi="Times New Roman"/>
          <w:i/>
          <w:iCs/>
          <w:sz w:val="24"/>
          <w:szCs w:val="24"/>
          <w:lang w:val="fr-FR"/>
        </w:rPr>
        <w:t>(</w:t>
      </w:r>
      <w:proofErr w:type="spellStart"/>
      <w:r w:rsidR="00666249" w:rsidRPr="007F2AE7">
        <w:rPr>
          <w:rFonts w:ascii="Times New Roman" w:hAnsi="Times New Roman"/>
          <w:i/>
          <w:iCs/>
          <w:sz w:val="24"/>
          <w:szCs w:val="24"/>
          <w:lang w:val="fr-FR"/>
        </w:rPr>
        <w:t>pentru</w:t>
      </w:r>
      <w:proofErr w:type="spellEnd"/>
      <w:r w:rsidR="00666249" w:rsidRPr="007F2AE7">
        <w:rPr>
          <w:rFonts w:ascii="Times New Roman" w:hAnsi="Times New Roman"/>
          <w:i/>
          <w:iCs/>
          <w:sz w:val="24"/>
          <w:szCs w:val="24"/>
          <w:lang w:val="fr-FR"/>
        </w:rPr>
        <w:t xml:space="preserve"> </w:t>
      </w:r>
      <w:proofErr w:type="spellStart"/>
      <w:r w:rsidR="00666249" w:rsidRPr="007F2AE7">
        <w:rPr>
          <w:rFonts w:ascii="Times New Roman" w:hAnsi="Times New Roman"/>
          <w:i/>
          <w:iCs/>
          <w:sz w:val="24"/>
          <w:szCs w:val="24"/>
          <w:lang w:val="fr-FR"/>
        </w:rPr>
        <w:t>membrii</w:t>
      </w:r>
      <w:proofErr w:type="spellEnd"/>
      <w:r w:rsidR="00666249" w:rsidRPr="007F2AE7">
        <w:rPr>
          <w:rFonts w:ascii="Times New Roman" w:hAnsi="Times New Roman"/>
          <w:i/>
          <w:iCs/>
          <w:sz w:val="24"/>
          <w:szCs w:val="24"/>
          <w:lang w:val="fr-FR"/>
        </w:rPr>
        <w:t xml:space="preserve"> </w:t>
      </w:r>
      <w:proofErr w:type="spellStart"/>
      <w:r w:rsidR="00666249" w:rsidRPr="007F2AE7">
        <w:rPr>
          <w:rFonts w:ascii="Times New Roman" w:hAnsi="Times New Roman"/>
          <w:i/>
          <w:iCs/>
          <w:sz w:val="24"/>
          <w:szCs w:val="24"/>
          <w:lang w:val="fr-FR"/>
        </w:rPr>
        <w:t>Comsiei</w:t>
      </w:r>
      <w:proofErr w:type="spellEnd"/>
      <w:r w:rsidR="00666249" w:rsidRPr="007F2AE7">
        <w:rPr>
          <w:rFonts w:ascii="Times New Roman" w:hAnsi="Times New Roman"/>
          <w:i/>
          <w:iCs/>
          <w:sz w:val="24"/>
          <w:szCs w:val="24"/>
          <w:lang w:val="fr-FR"/>
        </w:rPr>
        <w:t>)</w:t>
      </w:r>
    </w:p>
    <w:p w14:paraId="41DC4BAD" w14:textId="3F8DE298" w:rsidR="00F21059" w:rsidRDefault="00B83D01" w:rsidP="007048CA">
      <w:pPr>
        <w:pStyle w:val="Corptext"/>
        <w:spacing w:line="360" w:lineRule="auto"/>
        <w:jc w:val="both"/>
        <w:rPr>
          <w:rFonts w:ascii="Times New Roman" w:hAnsi="Times New Roman"/>
          <w:i/>
          <w:iCs/>
          <w:sz w:val="24"/>
          <w:szCs w:val="24"/>
          <w:lang w:val="fr-FR"/>
        </w:rPr>
      </w:pPr>
      <w:proofErr w:type="spellStart"/>
      <w:r w:rsidRPr="007F2AE7">
        <w:rPr>
          <w:rFonts w:ascii="Times New Roman" w:hAnsi="Times New Roman"/>
          <w:sz w:val="24"/>
          <w:szCs w:val="24"/>
          <w:lang w:val="fr-FR"/>
        </w:rPr>
        <w:t>Anexa</w:t>
      </w:r>
      <w:proofErr w:type="spellEnd"/>
      <w:r w:rsidRPr="007F2AE7">
        <w:rPr>
          <w:rFonts w:ascii="Times New Roman" w:hAnsi="Times New Roman"/>
          <w:sz w:val="24"/>
          <w:szCs w:val="24"/>
          <w:lang w:val="fr-FR"/>
        </w:rPr>
        <w:t xml:space="preserve"> 9 - </w:t>
      </w:r>
      <w:proofErr w:type="spellStart"/>
      <w:r w:rsidRPr="007F2AE7">
        <w:rPr>
          <w:rFonts w:ascii="Times New Roman" w:hAnsi="Times New Roman"/>
          <w:sz w:val="24"/>
          <w:szCs w:val="24"/>
          <w:lang w:val="fr-FR"/>
        </w:rPr>
        <w:t>Declaratie</w:t>
      </w:r>
      <w:proofErr w:type="spellEnd"/>
      <w:r w:rsidRPr="007F2AE7">
        <w:rPr>
          <w:rFonts w:ascii="Times New Roman" w:hAnsi="Times New Roman"/>
          <w:sz w:val="24"/>
          <w:szCs w:val="24"/>
          <w:lang w:val="fr-FR"/>
        </w:rPr>
        <w:t xml:space="preserve"> de </w:t>
      </w:r>
      <w:proofErr w:type="spellStart"/>
      <w:r w:rsidRPr="007F2AE7">
        <w:rPr>
          <w:rFonts w:ascii="Times New Roman" w:hAnsi="Times New Roman"/>
          <w:sz w:val="24"/>
          <w:szCs w:val="24"/>
          <w:lang w:val="fr-FR"/>
        </w:rPr>
        <w:t>imparțialitate</w:t>
      </w:r>
      <w:proofErr w:type="spellEnd"/>
      <w:r w:rsidRPr="007F2AE7">
        <w:rPr>
          <w:rFonts w:ascii="Times New Roman" w:hAnsi="Times New Roman"/>
          <w:sz w:val="24"/>
          <w:szCs w:val="24"/>
          <w:lang w:val="fr-FR"/>
        </w:rPr>
        <w:t xml:space="preserve"> </w:t>
      </w:r>
      <w:proofErr w:type="spellStart"/>
      <w:r w:rsidRPr="007F2AE7">
        <w:rPr>
          <w:rFonts w:ascii="Times New Roman" w:hAnsi="Times New Roman"/>
          <w:sz w:val="24"/>
          <w:szCs w:val="24"/>
          <w:lang w:val="fr-FR"/>
        </w:rPr>
        <w:t>Comisie</w:t>
      </w:r>
      <w:proofErr w:type="spellEnd"/>
      <w:r w:rsidRPr="007F2AE7">
        <w:rPr>
          <w:rFonts w:ascii="Times New Roman" w:hAnsi="Times New Roman"/>
          <w:sz w:val="24"/>
          <w:szCs w:val="24"/>
          <w:lang w:val="fr-FR"/>
        </w:rPr>
        <w:t xml:space="preserve"> de </w:t>
      </w:r>
      <w:proofErr w:type="spellStart"/>
      <w:r w:rsidRPr="007F2AE7">
        <w:rPr>
          <w:rFonts w:ascii="Times New Roman" w:hAnsi="Times New Roman"/>
          <w:sz w:val="24"/>
          <w:szCs w:val="24"/>
          <w:lang w:val="fr-FR"/>
        </w:rPr>
        <w:t>Evaluare</w:t>
      </w:r>
      <w:proofErr w:type="spellEnd"/>
      <w:r w:rsidRPr="007F2AE7">
        <w:rPr>
          <w:rFonts w:ascii="Times New Roman" w:hAnsi="Times New Roman"/>
          <w:sz w:val="24"/>
          <w:szCs w:val="24"/>
          <w:lang w:val="fr-FR"/>
        </w:rPr>
        <w:t xml:space="preserve"> </w:t>
      </w:r>
      <w:r w:rsidRPr="007F2AE7">
        <w:rPr>
          <w:rFonts w:ascii="Times New Roman" w:hAnsi="Times New Roman"/>
          <w:i/>
          <w:iCs/>
          <w:sz w:val="24"/>
          <w:szCs w:val="24"/>
          <w:lang w:val="fr-FR"/>
        </w:rPr>
        <w:t>(</w:t>
      </w:r>
      <w:proofErr w:type="spellStart"/>
      <w:r w:rsidRPr="007F2AE7">
        <w:rPr>
          <w:rFonts w:ascii="Times New Roman" w:hAnsi="Times New Roman"/>
          <w:i/>
          <w:iCs/>
          <w:sz w:val="24"/>
          <w:szCs w:val="24"/>
          <w:lang w:val="fr-FR"/>
        </w:rPr>
        <w:t>doar</w:t>
      </w:r>
      <w:proofErr w:type="spellEnd"/>
      <w:r w:rsidRPr="007F2AE7">
        <w:rPr>
          <w:rFonts w:ascii="Times New Roman" w:hAnsi="Times New Roman"/>
          <w:i/>
          <w:iCs/>
          <w:sz w:val="24"/>
          <w:szCs w:val="24"/>
          <w:lang w:val="fr-FR"/>
        </w:rPr>
        <w:t xml:space="preserve"> </w:t>
      </w:r>
      <w:proofErr w:type="spellStart"/>
      <w:r w:rsidRPr="007F2AE7">
        <w:rPr>
          <w:rFonts w:ascii="Times New Roman" w:hAnsi="Times New Roman"/>
          <w:i/>
          <w:iCs/>
          <w:sz w:val="24"/>
          <w:szCs w:val="24"/>
          <w:lang w:val="fr-FR"/>
        </w:rPr>
        <w:t>pentru</w:t>
      </w:r>
      <w:proofErr w:type="spellEnd"/>
      <w:r w:rsidRPr="007F2AE7">
        <w:rPr>
          <w:rFonts w:ascii="Times New Roman" w:hAnsi="Times New Roman"/>
          <w:i/>
          <w:iCs/>
          <w:sz w:val="24"/>
          <w:szCs w:val="24"/>
          <w:lang w:val="fr-FR"/>
        </w:rPr>
        <w:t xml:space="preserve"> </w:t>
      </w:r>
      <w:proofErr w:type="spellStart"/>
      <w:r w:rsidRPr="007F2AE7">
        <w:rPr>
          <w:rFonts w:ascii="Times New Roman" w:hAnsi="Times New Roman"/>
          <w:i/>
          <w:iCs/>
          <w:sz w:val="24"/>
          <w:szCs w:val="24"/>
          <w:lang w:val="fr-FR"/>
        </w:rPr>
        <w:t>membrii</w:t>
      </w:r>
      <w:proofErr w:type="spellEnd"/>
      <w:r w:rsidRPr="007F2AE7">
        <w:rPr>
          <w:rFonts w:ascii="Times New Roman" w:hAnsi="Times New Roman"/>
          <w:i/>
          <w:iCs/>
          <w:sz w:val="24"/>
          <w:szCs w:val="24"/>
          <w:lang w:val="fr-FR"/>
        </w:rPr>
        <w:t xml:space="preserve"> </w:t>
      </w:r>
      <w:proofErr w:type="spellStart"/>
      <w:r w:rsidRPr="007F2AE7">
        <w:rPr>
          <w:rFonts w:ascii="Times New Roman" w:hAnsi="Times New Roman"/>
          <w:i/>
          <w:iCs/>
          <w:sz w:val="24"/>
          <w:szCs w:val="24"/>
          <w:lang w:val="fr-FR"/>
        </w:rPr>
        <w:t>comisiilor</w:t>
      </w:r>
      <w:proofErr w:type="spellEnd"/>
      <w:r w:rsidRPr="007F2AE7">
        <w:rPr>
          <w:rFonts w:ascii="Times New Roman" w:hAnsi="Times New Roman"/>
          <w:i/>
          <w:iCs/>
          <w:sz w:val="24"/>
          <w:szCs w:val="24"/>
          <w:lang w:val="fr-FR"/>
        </w:rPr>
        <w:t>)</w:t>
      </w:r>
    </w:p>
    <w:p w14:paraId="2C8A46B4" w14:textId="77777777" w:rsidR="000F7EAC" w:rsidRDefault="000F7EAC" w:rsidP="007048CA">
      <w:pPr>
        <w:pStyle w:val="Corptext"/>
        <w:spacing w:line="360" w:lineRule="auto"/>
        <w:jc w:val="both"/>
        <w:rPr>
          <w:rFonts w:ascii="Times New Roman" w:hAnsi="Times New Roman"/>
          <w:i/>
          <w:iCs/>
          <w:sz w:val="24"/>
          <w:szCs w:val="24"/>
          <w:lang w:val="fr-FR"/>
        </w:rPr>
      </w:pPr>
    </w:p>
    <w:p w14:paraId="25A63994" w14:textId="33336283" w:rsidR="000F7EAC" w:rsidRDefault="000F7EAC" w:rsidP="007048CA">
      <w:pPr>
        <w:pStyle w:val="Corptext"/>
        <w:spacing w:line="360" w:lineRule="auto"/>
        <w:jc w:val="both"/>
        <w:rPr>
          <w:rFonts w:ascii="Times New Roman" w:hAnsi="Times New Roman"/>
          <w:i/>
          <w:iCs/>
          <w:sz w:val="24"/>
          <w:szCs w:val="24"/>
          <w:lang w:val="fr-FR"/>
        </w:rPr>
      </w:pPr>
      <w:proofErr w:type="spellStart"/>
      <w:r>
        <w:rPr>
          <w:rFonts w:ascii="Times New Roman" w:hAnsi="Times New Roman"/>
          <w:i/>
          <w:iCs/>
          <w:sz w:val="24"/>
          <w:szCs w:val="24"/>
          <w:lang w:val="fr-FR"/>
        </w:rPr>
        <w:t>Intocmit</w:t>
      </w:r>
      <w:proofErr w:type="spellEnd"/>
      <w:r>
        <w:rPr>
          <w:rFonts w:ascii="Times New Roman" w:hAnsi="Times New Roman"/>
          <w:i/>
          <w:iCs/>
          <w:sz w:val="24"/>
          <w:szCs w:val="24"/>
          <w:lang w:val="fr-FR"/>
        </w:rPr>
        <w:t xml:space="preserve">, </w:t>
      </w:r>
    </w:p>
    <w:p w14:paraId="09C3E44A" w14:textId="4A7F4E16" w:rsidR="000F7EAC" w:rsidRPr="007F2AE7" w:rsidRDefault="000F7EAC" w:rsidP="007048CA">
      <w:pPr>
        <w:pStyle w:val="Corptext"/>
        <w:spacing w:line="360" w:lineRule="auto"/>
        <w:jc w:val="both"/>
        <w:rPr>
          <w:rFonts w:ascii="Times New Roman" w:hAnsi="Times New Roman"/>
          <w:i/>
          <w:iCs/>
          <w:sz w:val="24"/>
          <w:szCs w:val="24"/>
          <w:lang w:val="fr-FR"/>
        </w:rPr>
      </w:pPr>
      <w:r>
        <w:rPr>
          <w:rFonts w:ascii="Times New Roman" w:hAnsi="Times New Roman"/>
          <w:i/>
          <w:iCs/>
          <w:sz w:val="24"/>
          <w:szCs w:val="24"/>
          <w:lang w:val="fr-FR"/>
        </w:rPr>
        <w:t>Joarza Bianca</w:t>
      </w:r>
    </w:p>
    <w:sectPr w:rsidR="000F7EAC" w:rsidRPr="007F2AE7" w:rsidSect="00A77C42">
      <w:footerReference w:type="default" r:id="rId11"/>
      <w:pgSz w:w="11906" w:h="16838"/>
      <w:pgMar w:top="851" w:right="1417" w:bottom="28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BA861" w14:textId="77777777" w:rsidR="00C23CC3" w:rsidRDefault="00C23CC3" w:rsidP="00517D2D">
      <w:pPr>
        <w:spacing w:after="0" w:line="240" w:lineRule="auto"/>
      </w:pPr>
      <w:r>
        <w:separator/>
      </w:r>
    </w:p>
  </w:endnote>
  <w:endnote w:type="continuationSeparator" w:id="0">
    <w:p w14:paraId="4C390E41" w14:textId="77777777" w:rsidR="00C23CC3" w:rsidRDefault="00C23CC3" w:rsidP="00517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986859"/>
      <w:docPartObj>
        <w:docPartGallery w:val="Page Numbers (Bottom of Page)"/>
        <w:docPartUnique/>
      </w:docPartObj>
    </w:sdtPr>
    <w:sdtEndPr>
      <w:rPr>
        <w:noProof/>
      </w:rPr>
    </w:sdtEndPr>
    <w:sdtContent>
      <w:p w14:paraId="13811ED4" w14:textId="31C14FFD" w:rsidR="00D37C7B" w:rsidRDefault="00D37C7B">
        <w:pPr>
          <w:pStyle w:val="Subsol"/>
          <w:jc w:val="center"/>
        </w:pPr>
        <w:r>
          <w:fldChar w:fldCharType="begin"/>
        </w:r>
        <w:r>
          <w:instrText xml:space="preserve"> PAGE   \* MERGEFORMAT </w:instrText>
        </w:r>
        <w:r>
          <w:fldChar w:fldCharType="separate"/>
        </w:r>
        <w:r w:rsidR="007048CA">
          <w:rPr>
            <w:noProof/>
          </w:rPr>
          <w:t>22</w:t>
        </w:r>
        <w:r>
          <w:rPr>
            <w:noProof/>
          </w:rPr>
          <w:fldChar w:fldCharType="end"/>
        </w:r>
      </w:p>
    </w:sdtContent>
  </w:sdt>
  <w:p w14:paraId="0D6D5322" w14:textId="77777777" w:rsidR="00D37C7B" w:rsidRDefault="00D37C7B">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680B4" w14:textId="77777777" w:rsidR="00C23CC3" w:rsidRDefault="00C23CC3" w:rsidP="00517D2D">
      <w:pPr>
        <w:spacing w:after="0" w:line="240" w:lineRule="auto"/>
      </w:pPr>
      <w:r>
        <w:separator/>
      </w:r>
    </w:p>
  </w:footnote>
  <w:footnote w:type="continuationSeparator" w:id="0">
    <w:p w14:paraId="6905C190" w14:textId="77777777" w:rsidR="00C23CC3" w:rsidRDefault="00C23CC3" w:rsidP="00517D2D">
      <w:pPr>
        <w:spacing w:after="0" w:line="240" w:lineRule="auto"/>
      </w:pPr>
      <w:r>
        <w:continuationSeparator/>
      </w:r>
    </w:p>
  </w:footnote>
  <w:footnote w:id="1">
    <w:p w14:paraId="48CD974E" w14:textId="77777777" w:rsidR="005E3A28" w:rsidRPr="009E1161" w:rsidRDefault="005E3A28" w:rsidP="005E3A28">
      <w:pPr>
        <w:pStyle w:val="Textnotdesubsol"/>
        <w:rPr>
          <w:rFonts w:ascii="Arial Narrow" w:hAnsi="Arial Narrow"/>
          <w:sz w:val="16"/>
          <w:szCs w:val="16"/>
          <w:lang w:val="ro-RO"/>
        </w:rPr>
      </w:pPr>
      <w:r w:rsidRPr="009E1161">
        <w:rPr>
          <w:rStyle w:val="Referinnotdesubsol"/>
          <w:rFonts w:ascii="Arial Narrow" w:hAnsi="Arial Narrow"/>
          <w:sz w:val="16"/>
          <w:szCs w:val="16"/>
        </w:rPr>
        <w:footnoteRef/>
      </w:r>
      <w:r w:rsidRPr="009E1161">
        <w:rPr>
          <w:rFonts w:ascii="Arial Narrow" w:hAnsi="Arial Narrow"/>
          <w:sz w:val="16"/>
          <w:szCs w:val="16"/>
          <w:lang w:val="es-ES"/>
        </w:rPr>
        <w:t xml:space="preserve"> </w:t>
      </w:r>
      <w:r>
        <w:rPr>
          <w:rFonts w:ascii="Arial Narrow" w:hAnsi="Arial Narrow"/>
          <w:sz w:val="16"/>
          <w:szCs w:val="16"/>
          <w:lang w:val="es-ES"/>
        </w:rPr>
        <w:t>Tuturor documentelor transmise pe cale electronică</w:t>
      </w:r>
      <w:r w:rsidRPr="009E1161">
        <w:rPr>
          <w:rFonts w:ascii="Arial Narrow" w:hAnsi="Arial Narrow"/>
          <w:bCs/>
          <w:sz w:val="16"/>
          <w:szCs w:val="16"/>
          <w:lang w:val="ro-RO"/>
        </w:rPr>
        <w:t xml:space="preserve"> le sunt aplicabile prevederile legale referitoare la semnătura electronică.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lu1"/>
      <w:suff w:val="nothing"/>
      <w:lvlText w:val=""/>
      <w:lvlJc w:val="left"/>
      <w:pPr>
        <w:tabs>
          <w:tab w:val="num" w:pos="0"/>
        </w:tabs>
        <w:ind w:left="0" w:firstLine="0"/>
      </w:pPr>
    </w:lvl>
    <w:lvl w:ilvl="1">
      <w:start w:val="1"/>
      <w:numFmt w:val="none"/>
      <w:pStyle w:val="Titlu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F"/>
    <w:multiLevelType w:val="singleLevel"/>
    <w:tmpl w:val="0000000F"/>
    <w:name w:val="WW8Num19"/>
    <w:lvl w:ilvl="0">
      <w:start w:val="4"/>
      <w:numFmt w:val="bullet"/>
      <w:lvlText w:val="-"/>
      <w:lvlJc w:val="left"/>
      <w:pPr>
        <w:tabs>
          <w:tab w:val="num" w:pos="720"/>
        </w:tabs>
        <w:ind w:left="720" w:hanging="360"/>
      </w:pPr>
      <w:rPr>
        <w:rFonts w:ascii="Times New Roman" w:hAnsi="Times New Roman" w:cs="Times New Roman" w:hint="default"/>
        <w:sz w:val="24"/>
        <w:szCs w:val="24"/>
        <w:lang w:val="ro-RO"/>
      </w:rPr>
    </w:lvl>
  </w:abstractNum>
  <w:abstractNum w:abstractNumId="2" w15:restartNumberingAfterBreak="0">
    <w:nsid w:val="00000012"/>
    <w:multiLevelType w:val="multilevel"/>
    <w:tmpl w:val="00000012"/>
    <w:name w:val="WW8Num22"/>
    <w:lvl w:ilvl="0">
      <w:start w:val="1"/>
      <w:numFmt w:val="lowerLetter"/>
      <w:lvlText w:val="%1)"/>
      <w:lvlJc w:val="left"/>
      <w:pPr>
        <w:tabs>
          <w:tab w:val="num" w:pos="720"/>
        </w:tabs>
        <w:ind w:left="720" w:hanging="360"/>
      </w:pPr>
      <w:rPr>
        <w:rFonts w:ascii="Arial Narrow" w:hAnsi="Arial Narrow" w:cs="Arial Narrow"/>
        <w:b w:val="0"/>
        <w:sz w:val="24"/>
        <w:szCs w:val="24"/>
        <w:lang w:val="ro-RO"/>
      </w:rPr>
    </w:lvl>
    <w:lvl w:ilvl="1">
      <w:start w:val="4"/>
      <w:numFmt w:val="bullet"/>
      <w:lvlText w:val="-"/>
      <w:lvlJc w:val="left"/>
      <w:pPr>
        <w:tabs>
          <w:tab w:val="num" w:pos="720"/>
        </w:tabs>
        <w:ind w:left="1440" w:hanging="360"/>
      </w:pPr>
      <w:rPr>
        <w:rFonts w:ascii="Times New Roman" w:hAnsi="Times New Roman" w:cs="Times New Roman" w:hint="default"/>
        <w:sz w:val="24"/>
        <w:szCs w:val="24"/>
        <w:lang w:val="ro-RO"/>
      </w:rPr>
    </w:lvl>
    <w:lvl w:ilvl="2">
      <w:start w:val="1"/>
      <w:numFmt w:val="lowerRoman"/>
      <w:lvlText w:val="%3."/>
      <w:lvlJc w:val="right"/>
      <w:pPr>
        <w:tabs>
          <w:tab w:val="num" w:pos="2160"/>
        </w:tabs>
        <w:ind w:left="2160" w:hanging="180"/>
      </w:pPr>
    </w:lvl>
    <w:lvl w:ilvl="3">
      <w:start w:val="4"/>
      <w:numFmt w:val="decimal"/>
      <w:lvlText w:val="%4."/>
      <w:lvlJc w:val="left"/>
      <w:pPr>
        <w:tabs>
          <w:tab w:val="num" w:pos="0"/>
        </w:tabs>
        <w:ind w:left="2880" w:hanging="360"/>
      </w:pPr>
      <w:rPr>
        <w:rFonts w:ascii="Arial Narrow" w:hAnsi="Arial Narrow" w:cs="Arial Narrow" w:hint="default"/>
        <w:b/>
        <w:sz w:val="24"/>
        <w:szCs w:val="24"/>
        <w:u w:val="single"/>
        <w:lang w:val="ro-RO"/>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17"/>
    <w:multiLevelType w:val="multilevel"/>
    <w:tmpl w:val="00000017"/>
    <w:name w:val="WW8Num27"/>
    <w:lvl w:ilvl="0">
      <w:start w:val="1"/>
      <w:numFmt w:val="decimal"/>
      <w:lvlText w:val="%1"/>
      <w:lvlJc w:val="left"/>
      <w:pPr>
        <w:tabs>
          <w:tab w:val="num" w:pos="0"/>
        </w:tabs>
        <w:ind w:left="495" w:hanging="495"/>
      </w:pPr>
      <w:rPr>
        <w:rFonts w:ascii="Arial Narrow" w:hAnsi="Arial Narrow" w:cs="Arial Narrow" w:hint="default"/>
        <w:b/>
        <w:sz w:val="24"/>
      </w:rPr>
    </w:lvl>
    <w:lvl w:ilvl="1">
      <w:start w:val="1"/>
      <w:numFmt w:val="decimal"/>
      <w:lvlText w:val="%1.%2"/>
      <w:lvlJc w:val="left"/>
      <w:pPr>
        <w:tabs>
          <w:tab w:val="num" w:pos="0"/>
        </w:tabs>
        <w:ind w:left="495" w:hanging="495"/>
      </w:pPr>
      <w:rPr>
        <w:rFonts w:ascii="Arial Narrow" w:hAnsi="Arial Narrow" w:cs="Arial Narrow" w:hint="default"/>
        <w:b/>
        <w:sz w:val="24"/>
      </w:rPr>
    </w:lvl>
    <w:lvl w:ilvl="2">
      <w:start w:val="1"/>
      <w:numFmt w:val="decimal"/>
      <w:lvlText w:val="%1.%2.%3"/>
      <w:lvlJc w:val="left"/>
      <w:pPr>
        <w:tabs>
          <w:tab w:val="num" w:pos="0"/>
        </w:tabs>
        <w:ind w:left="720" w:hanging="720"/>
      </w:pPr>
      <w:rPr>
        <w:rFonts w:ascii="Arial Narrow" w:hAnsi="Arial Narrow" w:cs="Arial Narrow" w:hint="default"/>
        <w:b w:val="0"/>
        <w:sz w:val="24"/>
      </w:rPr>
    </w:lvl>
    <w:lvl w:ilvl="3">
      <w:start w:val="1"/>
      <w:numFmt w:val="decimal"/>
      <w:lvlText w:val="%1.%2.%3.%4"/>
      <w:lvlJc w:val="left"/>
      <w:pPr>
        <w:tabs>
          <w:tab w:val="num" w:pos="0"/>
        </w:tabs>
        <w:ind w:left="720" w:hanging="720"/>
      </w:pPr>
      <w:rPr>
        <w:rFonts w:ascii="Arial Narrow" w:hAnsi="Arial Narrow" w:cs="Arial Narrow" w:hint="default"/>
        <w:b/>
        <w:sz w:val="24"/>
      </w:rPr>
    </w:lvl>
    <w:lvl w:ilvl="4">
      <w:start w:val="1"/>
      <w:numFmt w:val="decimal"/>
      <w:lvlText w:val="%1.%2.%3.%4.%5"/>
      <w:lvlJc w:val="left"/>
      <w:pPr>
        <w:tabs>
          <w:tab w:val="num" w:pos="0"/>
        </w:tabs>
        <w:ind w:left="1080" w:hanging="1080"/>
      </w:pPr>
      <w:rPr>
        <w:rFonts w:ascii="Arial Narrow" w:hAnsi="Arial Narrow" w:cs="Arial Narrow" w:hint="default"/>
        <w:b/>
        <w:sz w:val="24"/>
      </w:rPr>
    </w:lvl>
    <w:lvl w:ilvl="5">
      <w:start w:val="1"/>
      <w:numFmt w:val="decimal"/>
      <w:lvlText w:val="%1.%2.%3.%4.%5.%6"/>
      <w:lvlJc w:val="left"/>
      <w:pPr>
        <w:tabs>
          <w:tab w:val="num" w:pos="0"/>
        </w:tabs>
        <w:ind w:left="1080" w:hanging="1080"/>
      </w:pPr>
      <w:rPr>
        <w:rFonts w:ascii="Arial Narrow" w:hAnsi="Arial Narrow" w:cs="Arial Narrow" w:hint="default"/>
        <w:b/>
        <w:sz w:val="24"/>
      </w:rPr>
    </w:lvl>
    <w:lvl w:ilvl="6">
      <w:start w:val="1"/>
      <w:numFmt w:val="decimal"/>
      <w:lvlText w:val="%1.%2.%3.%4.%5.%6.%7"/>
      <w:lvlJc w:val="left"/>
      <w:pPr>
        <w:tabs>
          <w:tab w:val="num" w:pos="0"/>
        </w:tabs>
        <w:ind w:left="1440" w:hanging="1440"/>
      </w:pPr>
      <w:rPr>
        <w:rFonts w:ascii="Arial Narrow" w:hAnsi="Arial Narrow" w:cs="Arial Narrow" w:hint="default"/>
        <w:b/>
        <w:sz w:val="24"/>
      </w:rPr>
    </w:lvl>
    <w:lvl w:ilvl="7">
      <w:start w:val="1"/>
      <w:numFmt w:val="decimal"/>
      <w:lvlText w:val="%1.%2.%3.%4.%5.%6.%7.%8"/>
      <w:lvlJc w:val="left"/>
      <w:pPr>
        <w:tabs>
          <w:tab w:val="num" w:pos="0"/>
        </w:tabs>
        <w:ind w:left="1440" w:hanging="1440"/>
      </w:pPr>
      <w:rPr>
        <w:rFonts w:ascii="Arial Narrow" w:hAnsi="Arial Narrow" w:cs="Arial Narrow" w:hint="default"/>
        <w:b/>
        <w:sz w:val="24"/>
      </w:rPr>
    </w:lvl>
    <w:lvl w:ilvl="8">
      <w:start w:val="1"/>
      <w:numFmt w:val="decimal"/>
      <w:lvlText w:val="%1.%2.%3.%4.%5.%6.%7.%8.%9"/>
      <w:lvlJc w:val="left"/>
      <w:pPr>
        <w:tabs>
          <w:tab w:val="num" w:pos="0"/>
        </w:tabs>
        <w:ind w:left="1440" w:hanging="1440"/>
      </w:pPr>
      <w:rPr>
        <w:rFonts w:ascii="Arial Narrow" w:hAnsi="Arial Narrow" w:cs="Arial Narrow" w:hint="default"/>
        <w:b/>
        <w:sz w:val="24"/>
      </w:rPr>
    </w:lvl>
  </w:abstractNum>
  <w:abstractNum w:abstractNumId="4" w15:restartNumberingAfterBreak="0">
    <w:nsid w:val="0000002A"/>
    <w:multiLevelType w:val="singleLevel"/>
    <w:tmpl w:val="0000002A"/>
    <w:name w:val="WW8Num48"/>
    <w:lvl w:ilvl="0">
      <w:start w:val="1"/>
      <w:numFmt w:val="decimal"/>
      <w:lvlText w:val="(%1)"/>
      <w:lvlJc w:val="left"/>
      <w:pPr>
        <w:tabs>
          <w:tab w:val="num" w:pos="720"/>
        </w:tabs>
        <w:ind w:left="720" w:hanging="360"/>
      </w:pPr>
      <w:rPr>
        <w:rFonts w:ascii="Arial Narrow" w:hAnsi="Arial Narrow" w:cs="Arial Narrow" w:hint="default"/>
        <w:b w:val="0"/>
        <w:strike w:val="0"/>
        <w:dstrike w:val="0"/>
        <w:sz w:val="24"/>
        <w:szCs w:val="24"/>
        <w:lang w:val="ro-RO"/>
      </w:rPr>
    </w:lvl>
  </w:abstractNum>
  <w:abstractNum w:abstractNumId="5" w15:restartNumberingAfterBreak="0">
    <w:nsid w:val="0000002B"/>
    <w:multiLevelType w:val="singleLevel"/>
    <w:tmpl w:val="0000002B"/>
    <w:name w:val="WW8Num49"/>
    <w:lvl w:ilvl="0">
      <w:start w:val="1"/>
      <w:numFmt w:val="bullet"/>
      <w:lvlText w:val=""/>
      <w:lvlJc w:val="left"/>
      <w:pPr>
        <w:tabs>
          <w:tab w:val="num" w:pos="0"/>
        </w:tabs>
        <w:ind w:left="720" w:hanging="360"/>
      </w:pPr>
      <w:rPr>
        <w:rFonts w:ascii="Symbol" w:hAnsi="Symbol" w:cs="Symbol" w:hint="default"/>
        <w:color w:val="auto"/>
        <w:lang w:val="ro-RO"/>
      </w:rPr>
    </w:lvl>
  </w:abstractNum>
  <w:abstractNum w:abstractNumId="6" w15:restartNumberingAfterBreak="0">
    <w:nsid w:val="00000030"/>
    <w:multiLevelType w:val="singleLevel"/>
    <w:tmpl w:val="00000030"/>
    <w:name w:val="WW8Num54"/>
    <w:lvl w:ilvl="0">
      <w:start w:val="1"/>
      <w:numFmt w:val="bullet"/>
      <w:lvlText w:val=""/>
      <w:lvlJc w:val="left"/>
      <w:pPr>
        <w:tabs>
          <w:tab w:val="num" w:pos="720"/>
        </w:tabs>
        <w:ind w:left="720" w:hanging="360"/>
      </w:pPr>
      <w:rPr>
        <w:rFonts w:ascii="Symbol" w:hAnsi="Symbol" w:cs="Symbol" w:hint="default"/>
        <w:sz w:val="24"/>
        <w:szCs w:val="24"/>
        <w:lang w:val="ro-RO"/>
      </w:rPr>
    </w:lvl>
  </w:abstractNum>
  <w:abstractNum w:abstractNumId="7" w15:restartNumberingAfterBreak="0">
    <w:nsid w:val="00000037"/>
    <w:multiLevelType w:val="multilevel"/>
    <w:tmpl w:val="214253DC"/>
    <w:name w:val="WW8Num62"/>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b/>
        <w:bCs/>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8" w15:restartNumberingAfterBreak="0">
    <w:nsid w:val="0602345A"/>
    <w:multiLevelType w:val="hybridMultilevel"/>
    <w:tmpl w:val="4B3838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4C2178A"/>
    <w:multiLevelType w:val="hybridMultilevel"/>
    <w:tmpl w:val="D2EC40A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AE15AFD"/>
    <w:multiLevelType w:val="hybridMultilevel"/>
    <w:tmpl w:val="DC7C373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D2402BA"/>
    <w:multiLevelType w:val="hybridMultilevel"/>
    <w:tmpl w:val="11543090"/>
    <w:lvl w:ilvl="0" w:tplc="947E1834">
      <w:start w:val="1"/>
      <w:numFmt w:val="lowerLetter"/>
      <w:lvlText w:val="%1)"/>
      <w:lvlJc w:val="left"/>
      <w:pPr>
        <w:ind w:left="502" w:hanging="360"/>
      </w:pPr>
      <w:rPr>
        <w:rFonts w:ascii="Arial Narrow" w:eastAsia="Calibri" w:hAnsi="Arial Narrow"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08F1C03"/>
    <w:multiLevelType w:val="hybridMultilevel"/>
    <w:tmpl w:val="7A5C91FA"/>
    <w:lvl w:ilvl="0" w:tplc="284AF38A">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AE77671"/>
    <w:multiLevelType w:val="multilevel"/>
    <w:tmpl w:val="55446F84"/>
    <w:lvl w:ilvl="0">
      <w:start w:val="1"/>
      <w:numFmt w:val="decimal"/>
      <w:lvlText w:val="%1."/>
      <w:lvlJc w:val="left"/>
      <w:pPr>
        <w:ind w:left="360" w:hanging="360"/>
      </w:pPr>
      <w:rPr>
        <w:rFonts w:cs="Arial Narrow" w:hint="default"/>
        <w:b/>
      </w:rPr>
    </w:lvl>
    <w:lvl w:ilvl="1">
      <w:start w:val="3"/>
      <w:numFmt w:val="decimal"/>
      <w:lvlText w:val="%1.%2."/>
      <w:lvlJc w:val="left"/>
      <w:pPr>
        <w:ind w:left="360" w:hanging="360"/>
      </w:pPr>
      <w:rPr>
        <w:rFonts w:cs="Arial Narrow" w:hint="default"/>
        <w:b/>
      </w:rPr>
    </w:lvl>
    <w:lvl w:ilvl="2">
      <w:start w:val="1"/>
      <w:numFmt w:val="decimal"/>
      <w:lvlText w:val="%1.%2.%3."/>
      <w:lvlJc w:val="left"/>
      <w:pPr>
        <w:ind w:left="720" w:hanging="720"/>
      </w:pPr>
      <w:rPr>
        <w:rFonts w:cs="Arial Narrow" w:hint="default"/>
        <w:b/>
      </w:rPr>
    </w:lvl>
    <w:lvl w:ilvl="3">
      <w:start w:val="1"/>
      <w:numFmt w:val="decimal"/>
      <w:lvlText w:val="%1.%2.%3.%4."/>
      <w:lvlJc w:val="left"/>
      <w:pPr>
        <w:ind w:left="720" w:hanging="720"/>
      </w:pPr>
      <w:rPr>
        <w:rFonts w:cs="Arial Narrow" w:hint="default"/>
        <w:b/>
      </w:rPr>
    </w:lvl>
    <w:lvl w:ilvl="4">
      <w:start w:val="1"/>
      <w:numFmt w:val="decimal"/>
      <w:lvlText w:val="%1.%2.%3.%4.%5."/>
      <w:lvlJc w:val="left"/>
      <w:pPr>
        <w:ind w:left="1080" w:hanging="1080"/>
      </w:pPr>
      <w:rPr>
        <w:rFonts w:cs="Arial Narrow" w:hint="default"/>
        <w:b/>
      </w:rPr>
    </w:lvl>
    <w:lvl w:ilvl="5">
      <w:start w:val="1"/>
      <w:numFmt w:val="decimal"/>
      <w:lvlText w:val="%1.%2.%3.%4.%5.%6."/>
      <w:lvlJc w:val="left"/>
      <w:pPr>
        <w:ind w:left="1080" w:hanging="1080"/>
      </w:pPr>
      <w:rPr>
        <w:rFonts w:cs="Arial Narrow" w:hint="default"/>
        <w:b/>
      </w:rPr>
    </w:lvl>
    <w:lvl w:ilvl="6">
      <w:start w:val="1"/>
      <w:numFmt w:val="decimal"/>
      <w:lvlText w:val="%1.%2.%3.%4.%5.%6.%7."/>
      <w:lvlJc w:val="left"/>
      <w:pPr>
        <w:ind w:left="1440" w:hanging="1440"/>
      </w:pPr>
      <w:rPr>
        <w:rFonts w:cs="Arial Narrow" w:hint="default"/>
        <w:b/>
      </w:rPr>
    </w:lvl>
    <w:lvl w:ilvl="7">
      <w:start w:val="1"/>
      <w:numFmt w:val="decimal"/>
      <w:lvlText w:val="%1.%2.%3.%4.%5.%6.%7.%8."/>
      <w:lvlJc w:val="left"/>
      <w:pPr>
        <w:ind w:left="1440" w:hanging="1440"/>
      </w:pPr>
      <w:rPr>
        <w:rFonts w:cs="Arial Narrow" w:hint="default"/>
        <w:b/>
      </w:rPr>
    </w:lvl>
    <w:lvl w:ilvl="8">
      <w:start w:val="1"/>
      <w:numFmt w:val="decimal"/>
      <w:lvlText w:val="%1.%2.%3.%4.%5.%6.%7.%8.%9."/>
      <w:lvlJc w:val="left"/>
      <w:pPr>
        <w:ind w:left="1800" w:hanging="1800"/>
      </w:pPr>
      <w:rPr>
        <w:rFonts w:cs="Arial Narrow" w:hint="default"/>
        <w:b/>
      </w:rPr>
    </w:lvl>
  </w:abstractNum>
  <w:abstractNum w:abstractNumId="14" w15:restartNumberingAfterBreak="0">
    <w:nsid w:val="3D01216B"/>
    <w:multiLevelType w:val="hybridMultilevel"/>
    <w:tmpl w:val="74DCB99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3DE52B76"/>
    <w:multiLevelType w:val="hybridMultilevel"/>
    <w:tmpl w:val="9662C7FA"/>
    <w:lvl w:ilvl="0" w:tplc="04180019">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BB06E7A"/>
    <w:multiLevelType w:val="hybridMultilevel"/>
    <w:tmpl w:val="5FC22C12"/>
    <w:lvl w:ilvl="0" w:tplc="22EE4968">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4E54449B"/>
    <w:multiLevelType w:val="multilevel"/>
    <w:tmpl w:val="96861E14"/>
    <w:lvl w:ilvl="0">
      <w:start w:val="1"/>
      <w:numFmt w:val="decimal"/>
      <w:lvlText w:val="%1)"/>
      <w:lvlJc w:val="left"/>
      <w:pPr>
        <w:tabs>
          <w:tab w:val="num" w:pos="0"/>
        </w:tabs>
        <w:ind w:left="0" w:firstLine="0"/>
      </w:pPr>
      <w:rPr>
        <w:color w:val="aut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5CB00D61"/>
    <w:multiLevelType w:val="hybridMultilevel"/>
    <w:tmpl w:val="1278D16A"/>
    <w:lvl w:ilvl="0" w:tplc="0418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942A1C"/>
    <w:multiLevelType w:val="hybridMultilevel"/>
    <w:tmpl w:val="0A468E1C"/>
    <w:lvl w:ilvl="0" w:tplc="0418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0" w15:restartNumberingAfterBreak="0">
    <w:nsid w:val="649148F9"/>
    <w:multiLevelType w:val="hybridMultilevel"/>
    <w:tmpl w:val="618239CC"/>
    <w:lvl w:ilvl="0" w:tplc="D3E0C79C">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6FD511F"/>
    <w:multiLevelType w:val="hybridMultilevel"/>
    <w:tmpl w:val="FE3AAEA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9966372"/>
    <w:multiLevelType w:val="hybridMultilevel"/>
    <w:tmpl w:val="34F62294"/>
    <w:lvl w:ilvl="0" w:tplc="1D9AF1CE">
      <w:start w:val="15"/>
      <w:numFmt w:val="bullet"/>
      <w:lvlText w:val=""/>
      <w:lvlJc w:val="left"/>
      <w:pPr>
        <w:ind w:left="720" w:hanging="360"/>
      </w:pPr>
      <w:rPr>
        <w:rFonts w:ascii="Symbol" w:eastAsia="Times New Roman" w:hAnsi="Symbol"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6A7F6919"/>
    <w:multiLevelType w:val="hybridMultilevel"/>
    <w:tmpl w:val="13CAA3FA"/>
    <w:lvl w:ilvl="0" w:tplc="0418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AEE74E3"/>
    <w:multiLevelType w:val="hybridMultilevel"/>
    <w:tmpl w:val="16FC027A"/>
    <w:lvl w:ilvl="0" w:tplc="2C587A7A">
      <w:start w:val="15"/>
      <w:numFmt w:val="bullet"/>
      <w:lvlText w:val=""/>
      <w:lvlJc w:val="left"/>
      <w:pPr>
        <w:ind w:left="720" w:hanging="360"/>
      </w:pPr>
      <w:rPr>
        <w:rFonts w:ascii="Symbol" w:eastAsia="Times New Roman" w:hAnsi="Symbol"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6CDB4CAC"/>
    <w:multiLevelType w:val="hybridMultilevel"/>
    <w:tmpl w:val="8342E166"/>
    <w:lvl w:ilvl="0" w:tplc="04180011">
      <w:start w:val="4"/>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E7257CB"/>
    <w:multiLevelType w:val="hybridMultilevel"/>
    <w:tmpl w:val="7A92C0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EF2569A"/>
    <w:multiLevelType w:val="hybridMultilevel"/>
    <w:tmpl w:val="4EACA0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33165570">
    <w:abstractNumId w:val="0"/>
  </w:num>
  <w:num w:numId="2" w16cid:durableId="1422145598">
    <w:abstractNumId w:val="20"/>
  </w:num>
  <w:num w:numId="3" w16cid:durableId="1002515355">
    <w:abstractNumId w:val="17"/>
  </w:num>
  <w:num w:numId="4" w16cid:durableId="17972864">
    <w:abstractNumId w:val="12"/>
  </w:num>
  <w:num w:numId="5" w16cid:durableId="2133864866">
    <w:abstractNumId w:val="3"/>
  </w:num>
  <w:num w:numId="6" w16cid:durableId="650909944">
    <w:abstractNumId w:val="7"/>
  </w:num>
  <w:num w:numId="7" w16cid:durableId="2006779212">
    <w:abstractNumId w:val="5"/>
  </w:num>
  <w:num w:numId="8" w16cid:durableId="1111783884">
    <w:abstractNumId w:val="16"/>
  </w:num>
  <w:num w:numId="9" w16cid:durableId="269046320">
    <w:abstractNumId w:val="27"/>
  </w:num>
  <w:num w:numId="10" w16cid:durableId="1491557445">
    <w:abstractNumId w:val="10"/>
  </w:num>
  <w:num w:numId="11" w16cid:durableId="1721246436">
    <w:abstractNumId w:val="25"/>
  </w:num>
  <w:num w:numId="12" w16cid:durableId="1765298195">
    <w:abstractNumId w:val="11"/>
  </w:num>
  <w:num w:numId="13" w16cid:durableId="2015837169">
    <w:abstractNumId w:val="26"/>
  </w:num>
  <w:num w:numId="14" w16cid:durableId="424419097">
    <w:abstractNumId w:val="15"/>
  </w:num>
  <w:num w:numId="15" w16cid:durableId="1336762914">
    <w:abstractNumId w:val="8"/>
  </w:num>
  <w:num w:numId="16" w16cid:durableId="104621075">
    <w:abstractNumId w:val="21"/>
  </w:num>
  <w:num w:numId="17" w16cid:durableId="895042580">
    <w:abstractNumId w:val="9"/>
  </w:num>
  <w:num w:numId="18" w16cid:durableId="1267422998">
    <w:abstractNumId w:val="19"/>
  </w:num>
  <w:num w:numId="19" w16cid:durableId="1578396006">
    <w:abstractNumId w:val="14"/>
  </w:num>
  <w:num w:numId="20" w16cid:durableId="2001034917">
    <w:abstractNumId w:val="18"/>
  </w:num>
  <w:num w:numId="21" w16cid:durableId="1397783182">
    <w:abstractNumId w:val="23"/>
  </w:num>
  <w:num w:numId="22" w16cid:durableId="1733844561">
    <w:abstractNumId w:val="24"/>
  </w:num>
  <w:num w:numId="23" w16cid:durableId="1400977798">
    <w:abstractNumId w:val="22"/>
  </w:num>
  <w:num w:numId="24" w16cid:durableId="1359697945">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8F8"/>
    <w:rsid w:val="0000030D"/>
    <w:rsid w:val="000009F2"/>
    <w:rsid w:val="00001DC4"/>
    <w:rsid w:val="000111E0"/>
    <w:rsid w:val="0001151F"/>
    <w:rsid w:val="00015ED8"/>
    <w:rsid w:val="00025D14"/>
    <w:rsid w:val="00027E63"/>
    <w:rsid w:val="00035B98"/>
    <w:rsid w:val="0004034F"/>
    <w:rsid w:val="00041655"/>
    <w:rsid w:val="00043791"/>
    <w:rsid w:val="000438EE"/>
    <w:rsid w:val="00051555"/>
    <w:rsid w:val="000538B9"/>
    <w:rsid w:val="0006350F"/>
    <w:rsid w:val="0006388F"/>
    <w:rsid w:val="00072591"/>
    <w:rsid w:val="000746A9"/>
    <w:rsid w:val="0008332B"/>
    <w:rsid w:val="00087EED"/>
    <w:rsid w:val="000904DB"/>
    <w:rsid w:val="00095A96"/>
    <w:rsid w:val="00095FD1"/>
    <w:rsid w:val="00097F45"/>
    <w:rsid w:val="000A7F2C"/>
    <w:rsid w:val="000B079E"/>
    <w:rsid w:val="000B2223"/>
    <w:rsid w:val="000B7995"/>
    <w:rsid w:val="000C0CE0"/>
    <w:rsid w:val="000C0FD3"/>
    <w:rsid w:val="000C3813"/>
    <w:rsid w:val="000C5660"/>
    <w:rsid w:val="000D1047"/>
    <w:rsid w:val="000D24C9"/>
    <w:rsid w:val="000D6C7A"/>
    <w:rsid w:val="000E1587"/>
    <w:rsid w:val="000E3978"/>
    <w:rsid w:val="000E7DB2"/>
    <w:rsid w:val="000F454D"/>
    <w:rsid w:val="000F4DE3"/>
    <w:rsid w:val="000F5055"/>
    <w:rsid w:val="000F5318"/>
    <w:rsid w:val="000F6C0C"/>
    <w:rsid w:val="000F7DAC"/>
    <w:rsid w:val="000F7EAC"/>
    <w:rsid w:val="00101268"/>
    <w:rsid w:val="00101FA5"/>
    <w:rsid w:val="00101FB6"/>
    <w:rsid w:val="00104DF8"/>
    <w:rsid w:val="00105AAE"/>
    <w:rsid w:val="00113555"/>
    <w:rsid w:val="001144BF"/>
    <w:rsid w:val="0011689B"/>
    <w:rsid w:val="00117AA4"/>
    <w:rsid w:val="00122B82"/>
    <w:rsid w:val="00125F0C"/>
    <w:rsid w:val="001363E4"/>
    <w:rsid w:val="00145015"/>
    <w:rsid w:val="001451FD"/>
    <w:rsid w:val="00146ABD"/>
    <w:rsid w:val="00152A73"/>
    <w:rsid w:val="0015580E"/>
    <w:rsid w:val="00162834"/>
    <w:rsid w:val="00163AF7"/>
    <w:rsid w:val="001666AE"/>
    <w:rsid w:val="00170EF6"/>
    <w:rsid w:val="00172393"/>
    <w:rsid w:val="001725A1"/>
    <w:rsid w:val="00173532"/>
    <w:rsid w:val="00174810"/>
    <w:rsid w:val="00174A2F"/>
    <w:rsid w:val="0018095F"/>
    <w:rsid w:val="00180C4A"/>
    <w:rsid w:val="00184A5C"/>
    <w:rsid w:val="0018563F"/>
    <w:rsid w:val="00187093"/>
    <w:rsid w:val="001879FC"/>
    <w:rsid w:val="00194225"/>
    <w:rsid w:val="001A19F3"/>
    <w:rsid w:val="001A21FD"/>
    <w:rsid w:val="001A58FB"/>
    <w:rsid w:val="001A739F"/>
    <w:rsid w:val="001B0DCE"/>
    <w:rsid w:val="001B250D"/>
    <w:rsid w:val="001B3373"/>
    <w:rsid w:val="001B3BE1"/>
    <w:rsid w:val="001B59C0"/>
    <w:rsid w:val="001C0C24"/>
    <w:rsid w:val="001C4FF7"/>
    <w:rsid w:val="001D0A95"/>
    <w:rsid w:val="001D2381"/>
    <w:rsid w:val="001D2824"/>
    <w:rsid w:val="001E56BD"/>
    <w:rsid w:val="001E68CD"/>
    <w:rsid w:val="001F13CF"/>
    <w:rsid w:val="001F78DA"/>
    <w:rsid w:val="00204729"/>
    <w:rsid w:val="0020548D"/>
    <w:rsid w:val="0021181D"/>
    <w:rsid w:val="002166AE"/>
    <w:rsid w:val="002210AD"/>
    <w:rsid w:val="00222FDC"/>
    <w:rsid w:val="00223301"/>
    <w:rsid w:val="002243C1"/>
    <w:rsid w:val="002329C6"/>
    <w:rsid w:val="00233806"/>
    <w:rsid w:val="00242872"/>
    <w:rsid w:val="0024383A"/>
    <w:rsid w:val="00246916"/>
    <w:rsid w:val="00246DE9"/>
    <w:rsid w:val="00256639"/>
    <w:rsid w:val="002567AE"/>
    <w:rsid w:val="00263C1A"/>
    <w:rsid w:val="0026703F"/>
    <w:rsid w:val="00271212"/>
    <w:rsid w:val="0028070D"/>
    <w:rsid w:val="00281BD8"/>
    <w:rsid w:val="002827D3"/>
    <w:rsid w:val="00282F79"/>
    <w:rsid w:val="00290F7C"/>
    <w:rsid w:val="00292BF5"/>
    <w:rsid w:val="0029670D"/>
    <w:rsid w:val="00297C81"/>
    <w:rsid w:val="002A15DA"/>
    <w:rsid w:val="002A16AF"/>
    <w:rsid w:val="002A16DB"/>
    <w:rsid w:val="002A54E8"/>
    <w:rsid w:val="002B2BCE"/>
    <w:rsid w:val="002B2E0A"/>
    <w:rsid w:val="002B3351"/>
    <w:rsid w:val="002C045F"/>
    <w:rsid w:val="002C0FED"/>
    <w:rsid w:val="002D4B0E"/>
    <w:rsid w:val="002E0BE9"/>
    <w:rsid w:val="002E37D9"/>
    <w:rsid w:val="002F5C7C"/>
    <w:rsid w:val="00300992"/>
    <w:rsid w:val="003074AE"/>
    <w:rsid w:val="003100F5"/>
    <w:rsid w:val="00310743"/>
    <w:rsid w:val="0031482B"/>
    <w:rsid w:val="003150DE"/>
    <w:rsid w:val="00316C8B"/>
    <w:rsid w:val="003238B5"/>
    <w:rsid w:val="00331DE3"/>
    <w:rsid w:val="00332120"/>
    <w:rsid w:val="00337106"/>
    <w:rsid w:val="00343B79"/>
    <w:rsid w:val="00346ED0"/>
    <w:rsid w:val="003525FD"/>
    <w:rsid w:val="00355C29"/>
    <w:rsid w:val="00363374"/>
    <w:rsid w:val="003737E5"/>
    <w:rsid w:val="00374826"/>
    <w:rsid w:val="00377DBF"/>
    <w:rsid w:val="003800EB"/>
    <w:rsid w:val="00382BA8"/>
    <w:rsid w:val="00384093"/>
    <w:rsid w:val="00385AB2"/>
    <w:rsid w:val="00387660"/>
    <w:rsid w:val="00390115"/>
    <w:rsid w:val="003971AE"/>
    <w:rsid w:val="003A1462"/>
    <w:rsid w:val="003B19A0"/>
    <w:rsid w:val="003B2608"/>
    <w:rsid w:val="003B6FCD"/>
    <w:rsid w:val="003C0A98"/>
    <w:rsid w:val="003C24E4"/>
    <w:rsid w:val="003C677A"/>
    <w:rsid w:val="003C6F8D"/>
    <w:rsid w:val="003C7E5B"/>
    <w:rsid w:val="003D61A9"/>
    <w:rsid w:val="003D7B67"/>
    <w:rsid w:val="003E2334"/>
    <w:rsid w:val="003F0C51"/>
    <w:rsid w:val="003F25B6"/>
    <w:rsid w:val="003F418B"/>
    <w:rsid w:val="00403AEF"/>
    <w:rsid w:val="00403DE2"/>
    <w:rsid w:val="004059F0"/>
    <w:rsid w:val="00407396"/>
    <w:rsid w:val="00414072"/>
    <w:rsid w:val="00417030"/>
    <w:rsid w:val="00436890"/>
    <w:rsid w:val="004368A2"/>
    <w:rsid w:val="00440C98"/>
    <w:rsid w:val="0044731A"/>
    <w:rsid w:val="00451D7A"/>
    <w:rsid w:val="00452963"/>
    <w:rsid w:val="00453326"/>
    <w:rsid w:val="00453E54"/>
    <w:rsid w:val="0045460E"/>
    <w:rsid w:val="00455094"/>
    <w:rsid w:val="00455F7E"/>
    <w:rsid w:val="00463849"/>
    <w:rsid w:val="004672CC"/>
    <w:rsid w:val="0047298E"/>
    <w:rsid w:val="004852F9"/>
    <w:rsid w:val="0048541A"/>
    <w:rsid w:val="0048565C"/>
    <w:rsid w:val="00485DBD"/>
    <w:rsid w:val="0048725A"/>
    <w:rsid w:val="00496047"/>
    <w:rsid w:val="00497370"/>
    <w:rsid w:val="004A0FDF"/>
    <w:rsid w:val="004A1A42"/>
    <w:rsid w:val="004A6F29"/>
    <w:rsid w:val="004B3585"/>
    <w:rsid w:val="004B49D3"/>
    <w:rsid w:val="004B4AE6"/>
    <w:rsid w:val="004B79F6"/>
    <w:rsid w:val="004C20E4"/>
    <w:rsid w:val="004D0542"/>
    <w:rsid w:val="004D07F8"/>
    <w:rsid w:val="004E19F8"/>
    <w:rsid w:val="004E1E91"/>
    <w:rsid w:val="004F0396"/>
    <w:rsid w:val="004F7AEB"/>
    <w:rsid w:val="004F7DA7"/>
    <w:rsid w:val="005005CA"/>
    <w:rsid w:val="00500CCE"/>
    <w:rsid w:val="0050169D"/>
    <w:rsid w:val="00503250"/>
    <w:rsid w:val="0050497E"/>
    <w:rsid w:val="00504CF2"/>
    <w:rsid w:val="00504E1D"/>
    <w:rsid w:val="00506D52"/>
    <w:rsid w:val="00512DBF"/>
    <w:rsid w:val="00514DD4"/>
    <w:rsid w:val="00517D2D"/>
    <w:rsid w:val="005216B4"/>
    <w:rsid w:val="0052614E"/>
    <w:rsid w:val="005339D3"/>
    <w:rsid w:val="00537B52"/>
    <w:rsid w:val="00544D5C"/>
    <w:rsid w:val="005455DB"/>
    <w:rsid w:val="005459E0"/>
    <w:rsid w:val="0056566F"/>
    <w:rsid w:val="00567550"/>
    <w:rsid w:val="0057606B"/>
    <w:rsid w:val="00580FD1"/>
    <w:rsid w:val="0058164D"/>
    <w:rsid w:val="00582EB8"/>
    <w:rsid w:val="005861A2"/>
    <w:rsid w:val="00586A6F"/>
    <w:rsid w:val="00590394"/>
    <w:rsid w:val="00591A4B"/>
    <w:rsid w:val="00591CD3"/>
    <w:rsid w:val="005930B9"/>
    <w:rsid w:val="00597579"/>
    <w:rsid w:val="005A4CF0"/>
    <w:rsid w:val="005B0758"/>
    <w:rsid w:val="005C0419"/>
    <w:rsid w:val="005C600C"/>
    <w:rsid w:val="005C6F77"/>
    <w:rsid w:val="005C701E"/>
    <w:rsid w:val="005D04CD"/>
    <w:rsid w:val="005D324E"/>
    <w:rsid w:val="005D61B7"/>
    <w:rsid w:val="005E0659"/>
    <w:rsid w:val="005E3A28"/>
    <w:rsid w:val="005E47B8"/>
    <w:rsid w:val="005E6506"/>
    <w:rsid w:val="005F3CE0"/>
    <w:rsid w:val="005F53E9"/>
    <w:rsid w:val="00600E06"/>
    <w:rsid w:val="00601D7C"/>
    <w:rsid w:val="00602EF6"/>
    <w:rsid w:val="00604274"/>
    <w:rsid w:val="006056B7"/>
    <w:rsid w:val="00605DFF"/>
    <w:rsid w:val="006073A7"/>
    <w:rsid w:val="0062362A"/>
    <w:rsid w:val="00623BDA"/>
    <w:rsid w:val="00623E4B"/>
    <w:rsid w:val="0063287B"/>
    <w:rsid w:val="00633ED1"/>
    <w:rsid w:val="0063722A"/>
    <w:rsid w:val="006374CB"/>
    <w:rsid w:val="00640C9E"/>
    <w:rsid w:val="006456BC"/>
    <w:rsid w:val="0065153C"/>
    <w:rsid w:val="00652D24"/>
    <w:rsid w:val="00653871"/>
    <w:rsid w:val="00656B37"/>
    <w:rsid w:val="00666249"/>
    <w:rsid w:val="006735B5"/>
    <w:rsid w:val="00682C38"/>
    <w:rsid w:val="00686950"/>
    <w:rsid w:val="00690F9B"/>
    <w:rsid w:val="006930EA"/>
    <w:rsid w:val="006947AA"/>
    <w:rsid w:val="0069516B"/>
    <w:rsid w:val="006A1044"/>
    <w:rsid w:val="006A21C1"/>
    <w:rsid w:val="006A3800"/>
    <w:rsid w:val="006B1644"/>
    <w:rsid w:val="006C30D3"/>
    <w:rsid w:val="006C4E46"/>
    <w:rsid w:val="006D0CF8"/>
    <w:rsid w:val="006D15E4"/>
    <w:rsid w:val="006D1A55"/>
    <w:rsid w:val="006D3FFC"/>
    <w:rsid w:val="006D5164"/>
    <w:rsid w:val="006D5B09"/>
    <w:rsid w:val="006D7C92"/>
    <w:rsid w:val="006F10E6"/>
    <w:rsid w:val="006F601D"/>
    <w:rsid w:val="006F6045"/>
    <w:rsid w:val="00704199"/>
    <w:rsid w:val="007048CA"/>
    <w:rsid w:val="00723D19"/>
    <w:rsid w:val="00725289"/>
    <w:rsid w:val="00731AC1"/>
    <w:rsid w:val="007374D0"/>
    <w:rsid w:val="0074119F"/>
    <w:rsid w:val="0074273D"/>
    <w:rsid w:val="00743E13"/>
    <w:rsid w:val="00745EF3"/>
    <w:rsid w:val="007466FB"/>
    <w:rsid w:val="00747870"/>
    <w:rsid w:val="007478EE"/>
    <w:rsid w:val="00747A93"/>
    <w:rsid w:val="00751213"/>
    <w:rsid w:val="007540B8"/>
    <w:rsid w:val="00755D1C"/>
    <w:rsid w:val="00760B70"/>
    <w:rsid w:val="00762FC3"/>
    <w:rsid w:val="00766BE9"/>
    <w:rsid w:val="00767A7A"/>
    <w:rsid w:val="00774714"/>
    <w:rsid w:val="00777D45"/>
    <w:rsid w:val="00783E10"/>
    <w:rsid w:val="00786DF0"/>
    <w:rsid w:val="007A0552"/>
    <w:rsid w:val="007A5B90"/>
    <w:rsid w:val="007B3AC8"/>
    <w:rsid w:val="007B3FB2"/>
    <w:rsid w:val="007B4929"/>
    <w:rsid w:val="007B66CD"/>
    <w:rsid w:val="007B735B"/>
    <w:rsid w:val="007C249D"/>
    <w:rsid w:val="007C333E"/>
    <w:rsid w:val="007C5D39"/>
    <w:rsid w:val="007C646E"/>
    <w:rsid w:val="007D26A6"/>
    <w:rsid w:val="007E4421"/>
    <w:rsid w:val="007E5CCD"/>
    <w:rsid w:val="007F22D8"/>
    <w:rsid w:val="007F2AE7"/>
    <w:rsid w:val="007F52FF"/>
    <w:rsid w:val="007F6713"/>
    <w:rsid w:val="00801D56"/>
    <w:rsid w:val="00803966"/>
    <w:rsid w:val="00804A2C"/>
    <w:rsid w:val="008072EE"/>
    <w:rsid w:val="0081055F"/>
    <w:rsid w:val="0081137F"/>
    <w:rsid w:val="008123A1"/>
    <w:rsid w:val="008147E5"/>
    <w:rsid w:val="00827425"/>
    <w:rsid w:val="00830671"/>
    <w:rsid w:val="00836C1A"/>
    <w:rsid w:val="00840DC8"/>
    <w:rsid w:val="00856032"/>
    <w:rsid w:val="00861B06"/>
    <w:rsid w:val="0087050B"/>
    <w:rsid w:val="00875374"/>
    <w:rsid w:val="00875B20"/>
    <w:rsid w:val="008766B1"/>
    <w:rsid w:val="008825AE"/>
    <w:rsid w:val="008848E2"/>
    <w:rsid w:val="008869A8"/>
    <w:rsid w:val="00890E70"/>
    <w:rsid w:val="00890F36"/>
    <w:rsid w:val="008914C7"/>
    <w:rsid w:val="008969BD"/>
    <w:rsid w:val="008A5063"/>
    <w:rsid w:val="008B4523"/>
    <w:rsid w:val="008C4AF2"/>
    <w:rsid w:val="008C5AFB"/>
    <w:rsid w:val="008D54A9"/>
    <w:rsid w:val="008D678A"/>
    <w:rsid w:val="008D6E53"/>
    <w:rsid w:val="008E26AF"/>
    <w:rsid w:val="008E29FC"/>
    <w:rsid w:val="008E3962"/>
    <w:rsid w:val="008E5822"/>
    <w:rsid w:val="008E6262"/>
    <w:rsid w:val="008E6C67"/>
    <w:rsid w:val="008F3089"/>
    <w:rsid w:val="008F54E6"/>
    <w:rsid w:val="008F5C87"/>
    <w:rsid w:val="009007A3"/>
    <w:rsid w:val="009049D4"/>
    <w:rsid w:val="00906B3F"/>
    <w:rsid w:val="00906FE1"/>
    <w:rsid w:val="00907755"/>
    <w:rsid w:val="009103A7"/>
    <w:rsid w:val="00911D70"/>
    <w:rsid w:val="00921AFE"/>
    <w:rsid w:val="00927103"/>
    <w:rsid w:val="0092734C"/>
    <w:rsid w:val="009308E9"/>
    <w:rsid w:val="0094520E"/>
    <w:rsid w:val="00951A2A"/>
    <w:rsid w:val="00952E12"/>
    <w:rsid w:val="00955E87"/>
    <w:rsid w:val="009568BA"/>
    <w:rsid w:val="009569A5"/>
    <w:rsid w:val="00971ED1"/>
    <w:rsid w:val="00972978"/>
    <w:rsid w:val="00974F14"/>
    <w:rsid w:val="00976D63"/>
    <w:rsid w:val="00986627"/>
    <w:rsid w:val="009916C7"/>
    <w:rsid w:val="009961BB"/>
    <w:rsid w:val="00997C14"/>
    <w:rsid w:val="009B2695"/>
    <w:rsid w:val="009C3363"/>
    <w:rsid w:val="009C5CAC"/>
    <w:rsid w:val="009E4258"/>
    <w:rsid w:val="009E5958"/>
    <w:rsid w:val="009E7616"/>
    <w:rsid w:val="009F1F0F"/>
    <w:rsid w:val="00A002A2"/>
    <w:rsid w:val="00A04EF2"/>
    <w:rsid w:val="00A105A6"/>
    <w:rsid w:val="00A13242"/>
    <w:rsid w:val="00A134C8"/>
    <w:rsid w:val="00A14404"/>
    <w:rsid w:val="00A14553"/>
    <w:rsid w:val="00A204EE"/>
    <w:rsid w:val="00A278BC"/>
    <w:rsid w:val="00A323D8"/>
    <w:rsid w:val="00A33685"/>
    <w:rsid w:val="00A33AC2"/>
    <w:rsid w:val="00A34F19"/>
    <w:rsid w:val="00A3512E"/>
    <w:rsid w:val="00A43581"/>
    <w:rsid w:val="00A465CA"/>
    <w:rsid w:val="00A47CA8"/>
    <w:rsid w:val="00A52924"/>
    <w:rsid w:val="00A54321"/>
    <w:rsid w:val="00A55AC2"/>
    <w:rsid w:val="00A60BEA"/>
    <w:rsid w:val="00A60EE8"/>
    <w:rsid w:val="00A6521E"/>
    <w:rsid w:val="00A65B2E"/>
    <w:rsid w:val="00A66522"/>
    <w:rsid w:val="00A7340F"/>
    <w:rsid w:val="00A76E29"/>
    <w:rsid w:val="00A77C42"/>
    <w:rsid w:val="00A84E23"/>
    <w:rsid w:val="00A85F18"/>
    <w:rsid w:val="00A8636F"/>
    <w:rsid w:val="00A86401"/>
    <w:rsid w:val="00AA423E"/>
    <w:rsid w:val="00AA6A99"/>
    <w:rsid w:val="00AB3CDF"/>
    <w:rsid w:val="00AB60F3"/>
    <w:rsid w:val="00AB758D"/>
    <w:rsid w:val="00AC0676"/>
    <w:rsid w:val="00AC3098"/>
    <w:rsid w:val="00AC6059"/>
    <w:rsid w:val="00AC6331"/>
    <w:rsid w:val="00AC6936"/>
    <w:rsid w:val="00AD19C6"/>
    <w:rsid w:val="00AD2303"/>
    <w:rsid w:val="00AE7065"/>
    <w:rsid w:val="00AF09ED"/>
    <w:rsid w:val="00B008B8"/>
    <w:rsid w:val="00B01CEB"/>
    <w:rsid w:val="00B061ED"/>
    <w:rsid w:val="00B062B5"/>
    <w:rsid w:val="00B104AE"/>
    <w:rsid w:val="00B10D46"/>
    <w:rsid w:val="00B14D54"/>
    <w:rsid w:val="00B17DAD"/>
    <w:rsid w:val="00B20640"/>
    <w:rsid w:val="00B3077D"/>
    <w:rsid w:val="00B33723"/>
    <w:rsid w:val="00B37969"/>
    <w:rsid w:val="00B42B7C"/>
    <w:rsid w:val="00B43066"/>
    <w:rsid w:val="00B45375"/>
    <w:rsid w:val="00B4760C"/>
    <w:rsid w:val="00B53A7F"/>
    <w:rsid w:val="00B53F6A"/>
    <w:rsid w:val="00B54656"/>
    <w:rsid w:val="00B56D7F"/>
    <w:rsid w:val="00B63D96"/>
    <w:rsid w:val="00B67A72"/>
    <w:rsid w:val="00B71FEA"/>
    <w:rsid w:val="00B77F6A"/>
    <w:rsid w:val="00B82C59"/>
    <w:rsid w:val="00B83D01"/>
    <w:rsid w:val="00B847D8"/>
    <w:rsid w:val="00B878D8"/>
    <w:rsid w:val="00B91111"/>
    <w:rsid w:val="00B96E9D"/>
    <w:rsid w:val="00BA443B"/>
    <w:rsid w:val="00BA6D82"/>
    <w:rsid w:val="00BB0DEE"/>
    <w:rsid w:val="00BB2AFD"/>
    <w:rsid w:val="00BD528B"/>
    <w:rsid w:val="00BD7057"/>
    <w:rsid w:val="00BD7D06"/>
    <w:rsid w:val="00BE1963"/>
    <w:rsid w:val="00BE72E3"/>
    <w:rsid w:val="00BF6771"/>
    <w:rsid w:val="00C10CB2"/>
    <w:rsid w:val="00C11552"/>
    <w:rsid w:val="00C11C47"/>
    <w:rsid w:val="00C15182"/>
    <w:rsid w:val="00C23CC3"/>
    <w:rsid w:val="00C26BB6"/>
    <w:rsid w:val="00C27BB5"/>
    <w:rsid w:val="00C43138"/>
    <w:rsid w:val="00C46BA5"/>
    <w:rsid w:val="00C5112F"/>
    <w:rsid w:val="00C52043"/>
    <w:rsid w:val="00C53578"/>
    <w:rsid w:val="00C62152"/>
    <w:rsid w:val="00C66674"/>
    <w:rsid w:val="00C7129A"/>
    <w:rsid w:val="00C72726"/>
    <w:rsid w:val="00C748C4"/>
    <w:rsid w:val="00C752C4"/>
    <w:rsid w:val="00C76226"/>
    <w:rsid w:val="00C77242"/>
    <w:rsid w:val="00C778D4"/>
    <w:rsid w:val="00C83571"/>
    <w:rsid w:val="00C9027E"/>
    <w:rsid w:val="00C92E6A"/>
    <w:rsid w:val="00C93745"/>
    <w:rsid w:val="00C94CC9"/>
    <w:rsid w:val="00C96133"/>
    <w:rsid w:val="00C96490"/>
    <w:rsid w:val="00C96A91"/>
    <w:rsid w:val="00CA6E2C"/>
    <w:rsid w:val="00CA765C"/>
    <w:rsid w:val="00CB5395"/>
    <w:rsid w:val="00CB66CF"/>
    <w:rsid w:val="00CC4A21"/>
    <w:rsid w:val="00CC69B9"/>
    <w:rsid w:val="00CD2F1D"/>
    <w:rsid w:val="00CD4C85"/>
    <w:rsid w:val="00CD6307"/>
    <w:rsid w:val="00CD6BDD"/>
    <w:rsid w:val="00CD6E9F"/>
    <w:rsid w:val="00CE1AA1"/>
    <w:rsid w:val="00CE1F7E"/>
    <w:rsid w:val="00CE31B1"/>
    <w:rsid w:val="00CE32DD"/>
    <w:rsid w:val="00CF00D3"/>
    <w:rsid w:val="00CF2A7E"/>
    <w:rsid w:val="00CF4DCA"/>
    <w:rsid w:val="00D00A8B"/>
    <w:rsid w:val="00D00CEC"/>
    <w:rsid w:val="00D037E1"/>
    <w:rsid w:val="00D074F8"/>
    <w:rsid w:val="00D07964"/>
    <w:rsid w:val="00D11984"/>
    <w:rsid w:val="00D128B3"/>
    <w:rsid w:val="00D148A0"/>
    <w:rsid w:val="00D1651F"/>
    <w:rsid w:val="00D26A96"/>
    <w:rsid w:val="00D31136"/>
    <w:rsid w:val="00D32278"/>
    <w:rsid w:val="00D36970"/>
    <w:rsid w:val="00D37C7B"/>
    <w:rsid w:val="00D4079F"/>
    <w:rsid w:val="00D4538B"/>
    <w:rsid w:val="00D45D85"/>
    <w:rsid w:val="00D47901"/>
    <w:rsid w:val="00D51290"/>
    <w:rsid w:val="00D6678A"/>
    <w:rsid w:val="00D67E1D"/>
    <w:rsid w:val="00D7466A"/>
    <w:rsid w:val="00D77605"/>
    <w:rsid w:val="00D81D0E"/>
    <w:rsid w:val="00D874B2"/>
    <w:rsid w:val="00D908BD"/>
    <w:rsid w:val="00D90A8A"/>
    <w:rsid w:val="00D90FE2"/>
    <w:rsid w:val="00D967FF"/>
    <w:rsid w:val="00DA0869"/>
    <w:rsid w:val="00DA2804"/>
    <w:rsid w:val="00DA310B"/>
    <w:rsid w:val="00DA380E"/>
    <w:rsid w:val="00DA4A96"/>
    <w:rsid w:val="00DB092A"/>
    <w:rsid w:val="00DC3712"/>
    <w:rsid w:val="00DC5FF9"/>
    <w:rsid w:val="00DD1BE0"/>
    <w:rsid w:val="00DD1DC2"/>
    <w:rsid w:val="00DD36BC"/>
    <w:rsid w:val="00DD6E07"/>
    <w:rsid w:val="00DE5000"/>
    <w:rsid w:val="00DF369E"/>
    <w:rsid w:val="00DF7BC8"/>
    <w:rsid w:val="00E02897"/>
    <w:rsid w:val="00E03F13"/>
    <w:rsid w:val="00E128F8"/>
    <w:rsid w:val="00E16C81"/>
    <w:rsid w:val="00E17EDD"/>
    <w:rsid w:val="00E22656"/>
    <w:rsid w:val="00E2486F"/>
    <w:rsid w:val="00E25C49"/>
    <w:rsid w:val="00E264B4"/>
    <w:rsid w:val="00E3178F"/>
    <w:rsid w:val="00E31BAF"/>
    <w:rsid w:val="00E35746"/>
    <w:rsid w:val="00E37E3F"/>
    <w:rsid w:val="00E408D5"/>
    <w:rsid w:val="00E40D12"/>
    <w:rsid w:val="00E42E68"/>
    <w:rsid w:val="00E447A1"/>
    <w:rsid w:val="00E46481"/>
    <w:rsid w:val="00E4650D"/>
    <w:rsid w:val="00E5058D"/>
    <w:rsid w:val="00E55CA3"/>
    <w:rsid w:val="00E55DBD"/>
    <w:rsid w:val="00E56526"/>
    <w:rsid w:val="00E623C1"/>
    <w:rsid w:val="00E66B34"/>
    <w:rsid w:val="00E735B6"/>
    <w:rsid w:val="00E745A1"/>
    <w:rsid w:val="00E775BF"/>
    <w:rsid w:val="00E77B90"/>
    <w:rsid w:val="00E801BA"/>
    <w:rsid w:val="00E80B15"/>
    <w:rsid w:val="00E80EF7"/>
    <w:rsid w:val="00E865C3"/>
    <w:rsid w:val="00E86BD7"/>
    <w:rsid w:val="00E912C9"/>
    <w:rsid w:val="00EA2E2D"/>
    <w:rsid w:val="00EB664C"/>
    <w:rsid w:val="00EB6C77"/>
    <w:rsid w:val="00EB7083"/>
    <w:rsid w:val="00EB73B5"/>
    <w:rsid w:val="00EC00B8"/>
    <w:rsid w:val="00EC0451"/>
    <w:rsid w:val="00EC0E7D"/>
    <w:rsid w:val="00EC47A4"/>
    <w:rsid w:val="00EC79E8"/>
    <w:rsid w:val="00EC7A1F"/>
    <w:rsid w:val="00ED2F7B"/>
    <w:rsid w:val="00ED3BDE"/>
    <w:rsid w:val="00ED6DB9"/>
    <w:rsid w:val="00EE17AA"/>
    <w:rsid w:val="00EE3D9A"/>
    <w:rsid w:val="00EE6D5E"/>
    <w:rsid w:val="00EF0B65"/>
    <w:rsid w:val="00EF2E60"/>
    <w:rsid w:val="00EF563E"/>
    <w:rsid w:val="00F032C2"/>
    <w:rsid w:val="00F06E97"/>
    <w:rsid w:val="00F20534"/>
    <w:rsid w:val="00F20C2C"/>
    <w:rsid w:val="00F21059"/>
    <w:rsid w:val="00F21F75"/>
    <w:rsid w:val="00F248F0"/>
    <w:rsid w:val="00F31286"/>
    <w:rsid w:val="00F330D5"/>
    <w:rsid w:val="00F337D4"/>
    <w:rsid w:val="00F365AC"/>
    <w:rsid w:val="00F400B3"/>
    <w:rsid w:val="00F40A1B"/>
    <w:rsid w:val="00F41D5C"/>
    <w:rsid w:val="00F44298"/>
    <w:rsid w:val="00F478FB"/>
    <w:rsid w:val="00F47FAE"/>
    <w:rsid w:val="00F5460C"/>
    <w:rsid w:val="00F635ED"/>
    <w:rsid w:val="00F6435E"/>
    <w:rsid w:val="00F66EC2"/>
    <w:rsid w:val="00F724D0"/>
    <w:rsid w:val="00F76823"/>
    <w:rsid w:val="00F77592"/>
    <w:rsid w:val="00F8059E"/>
    <w:rsid w:val="00F820FF"/>
    <w:rsid w:val="00F83917"/>
    <w:rsid w:val="00F86602"/>
    <w:rsid w:val="00F93F83"/>
    <w:rsid w:val="00FA2DC4"/>
    <w:rsid w:val="00FB0881"/>
    <w:rsid w:val="00FB18C7"/>
    <w:rsid w:val="00FB283C"/>
    <w:rsid w:val="00FB4698"/>
    <w:rsid w:val="00FC466D"/>
    <w:rsid w:val="00FC48ED"/>
    <w:rsid w:val="00FD0450"/>
    <w:rsid w:val="00FD2205"/>
    <w:rsid w:val="00FD573C"/>
    <w:rsid w:val="00FE2FEB"/>
    <w:rsid w:val="00FE4284"/>
    <w:rsid w:val="00FE4F12"/>
    <w:rsid w:val="00FE6B76"/>
    <w:rsid w:val="00FF0324"/>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C43A"/>
  <w15:chartTrackingRefBased/>
  <w15:docId w15:val="{03E80C96-C3CC-42E1-8116-1E7B4B349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A72"/>
    <w:pPr>
      <w:suppressAutoHyphens/>
      <w:spacing w:line="256" w:lineRule="auto"/>
    </w:pPr>
    <w:rPr>
      <w:rFonts w:ascii="Calibri" w:eastAsia="Calibri" w:hAnsi="Calibri" w:cs="Times New Roman"/>
      <w:lang w:val="en-US" w:eastAsia="zh-CN"/>
    </w:rPr>
  </w:style>
  <w:style w:type="paragraph" w:styleId="Titlu1">
    <w:name w:val="heading 1"/>
    <w:basedOn w:val="Normal"/>
    <w:next w:val="Corptext"/>
    <w:link w:val="Titlu1Caracter"/>
    <w:qFormat/>
    <w:rsid w:val="00E128F8"/>
    <w:pPr>
      <w:numPr>
        <w:numId w:val="1"/>
      </w:numPr>
      <w:spacing w:before="280" w:after="280" w:line="240" w:lineRule="auto"/>
      <w:jc w:val="center"/>
      <w:outlineLvl w:val="0"/>
    </w:pPr>
    <w:rPr>
      <w:rFonts w:ascii="Times New Roman" w:eastAsia="Times New Roman" w:hAnsi="Times New Roman"/>
      <w:b/>
      <w:bCs/>
      <w:kern w:val="2"/>
      <w:sz w:val="32"/>
      <w:szCs w:val="48"/>
    </w:rPr>
  </w:style>
  <w:style w:type="paragraph" w:styleId="Titlu2">
    <w:name w:val="heading 2"/>
    <w:basedOn w:val="Normal"/>
    <w:next w:val="Normal"/>
    <w:link w:val="Titlu2Caracter"/>
    <w:qFormat/>
    <w:rsid w:val="007F2AE7"/>
    <w:pPr>
      <w:keepNext/>
      <w:numPr>
        <w:ilvl w:val="1"/>
        <w:numId w:val="1"/>
      </w:numPr>
      <w:spacing w:before="240" w:after="60"/>
      <w:outlineLvl w:val="1"/>
    </w:pPr>
    <w:rPr>
      <w:rFonts w:ascii="Times New Roman" w:eastAsia="Times New Roman" w:hAnsi="Times New Roman"/>
      <w:b/>
      <w:bCs/>
      <w:iCs/>
      <w:sz w:val="24"/>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E128F8"/>
    <w:pPr>
      <w:suppressAutoHyphens/>
      <w:autoSpaceDE w:val="0"/>
      <w:spacing w:after="0" w:line="240" w:lineRule="auto"/>
    </w:pPr>
    <w:rPr>
      <w:rFonts w:ascii="Arial" w:eastAsia="Times New Roman" w:hAnsi="Arial" w:cs="Arial"/>
      <w:color w:val="000000"/>
      <w:sz w:val="24"/>
      <w:szCs w:val="24"/>
      <w:lang w:val="en-US" w:eastAsia="zh-CN"/>
    </w:rPr>
  </w:style>
  <w:style w:type="character" w:customStyle="1" w:styleId="Titlu1Caracter">
    <w:name w:val="Titlu 1 Caracter"/>
    <w:basedOn w:val="Fontdeparagrafimplicit"/>
    <w:link w:val="Titlu1"/>
    <w:rsid w:val="00E128F8"/>
    <w:rPr>
      <w:rFonts w:ascii="Times New Roman" w:eastAsia="Times New Roman" w:hAnsi="Times New Roman" w:cs="Times New Roman"/>
      <w:b/>
      <w:bCs/>
      <w:kern w:val="2"/>
      <w:sz w:val="32"/>
      <w:szCs w:val="48"/>
      <w:lang w:val="en-US" w:eastAsia="zh-CN"/>
    </w:rPr>
  </w:style>
  <w:style w:type="character" w:customStyle="1" w:styleId="Titlu2Caracter">
    <w:name w:val="Titlu 2 Caracter"/>
    <w:basedOn w:val="Fontdeparagrafimplicit"/>
    <w:link w:val="Titlu2"/>
    <w:rsid w:val="007F2AE7"/>
    <w:rPr>
      <w:rFonts w:ascii="Times New Roman" w:eastAsia="Times New Roman" w:hAnsi="Times New Roman" w:cs="Times New Roman"/>
      <w:b/>
      <w:bCs/>
      <w:iCs/>
      <w:sz w:val="24"/>
      <w:szCs w:val="28"/>
      <w:lang w:val="en-US" w:eastAsia="zh-CN"/>
    </w:rPr>
  </w:style>
  <w:style w:type="character" w:styleId="Robust">
    <w:name w:val="Strong"/>
    <w:qFormat/>
    <w:rsid w:val="00E128F8"/>
    <w:rPr>
      <w:rFonts w:ascii="Times New Roman" w:hAnsi="Times New Roman" w:cs="Times New Roman"/>
      <w:b/>
      <w:bCs/>
      <w:color w:val="auto"/>
    </w:rPr>
  </w:style>
  <w:style w:type="paragraph" w:styleId="Corptext">
    <w:name w:val="Body Text"/>
    <w:basedOn w:val="Normal"/>
    <w:link w:val="CorptextCaracter"/>
    <w:uiPriority w:val="99"/>
    <w:unhideWhenUsed/>
    <w:rsid w:val="00E128F8"/>
    <w:pPr>
      <w:spacing w:after="120"/>
    </w:pPr>
  </w:style>
  <w:style w:type="character" w:customStyle="1" w:styleId="CorptextCaracter">
    <w:name w:val="Corp text Caracter"/>
    <w:basedOn w:val="Fontdeparagrafimplicit"/>
    <w:link w:val="Corptext"/>
    <w:uiPriority w:val="99"/>
    <w:rsid w:val="00E128F8"/>
    <w:rPr>
      <w:rFonts w:ascii="Calibri" w:eastAsia="Calibri" w:hAnsi="Calibri" w:cs="Times New Roman"/>
      <w:lang w:val="en-US" w:eastAsia="zh-CN"/>
    </w:rPr>
  </w:style>
  <w:style w:type="paragraph" w:styleId="Antet">
    <w:name w:val="header"/>
    <w:basedOn w:val="Normal"/>
    <w:link w:val="AntetCaracter"/>
    <w:uiPriority w:val="99"/>
    <w:unhideWhenUsed/>
    <w:rsid w:val="00517D2D"/>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517D2D"/>
    <w:rPr>
      <w:rFonts w:ascii="Calibri" w:eastAsia="Calibri" w:hAnsi="Calibri" w:cs="Times New Roman"/>
      <w:lang w:val="en-US" w:eastAsia="zh-CN"/>
    </w:rPr>
  </w:style>
  <w:style w:type="paragraph" w:styleId="Subsol">
    <w:name w:val="footer"/>
    <w:basedOn w:val="Normal"/>
    <w:link w:val="SubsolCaracter"/>
    <w:uiPriority w:val="99"/>
    <w:unhideWhenUsed/>
    <w:rsid w:val="00517D2D"/>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17D2D"/>
    <w:rPr>
      <w:rFonts w:ascii="Calibri" w:eastAsia="Calibri" w:hAnsi="Calibri" w:cs="Times New Roman"/>
      <w:lang w:val="en-US" w:eastAsia="zh-CN"/>
    </w:rPr>
  </w:style>
  <w:style w:type="paragraph" w:styleId="Titlu">
    <w:name w:val="Title"/>
    <w:basedOn w:val="Normal"/>
    <w:link w:val="TitluCaracter"/>
    <w:qFormat/>
    <w:rsid w:val="00D00A8B"/>
    <w:pPr>
      <w:suppressAutoHyphens w:val="0"/>
      <w:spacing w:after="0" w:line="240" w:lineRule="auto"/>
      <w:jc w:val="center"/>
    </w:pPr>
    <w:rPr>
      <w:rFonts w:ascii="Times New Roman" w:eastAsia="Times New Roman" w:hAnsi="Times New Roman"/>
      <w:b/>
      <w:bCs/>
      <w:sz w:val="28"/>
      <w:szCs w:val="24"/>
      <w:lang w:val="ro-RO" w:eastAsia="en-US"/>
    </w:rPr>
  </w:style>
  <w:style w:type="character" w:customStyle="1" w:styleId="TitluCaracter">
    <w:name w:val="Titlu Caracter"/>
    <w:basedOn w:val="Fontdeparagrafimplicit"/>
    <w:link w:val="Titlu"/>
    <w:rsid w:val="00D00A8B"/>
    <w:rPr>
      <w:rFonts w:ascii="Times New Roman" w:eastAsia="Times New Roman" w:hAnsi="Times New Roman" w:cs="Times New Roman"/>
      <w:b/>
      <w:bCs/>
      <w:sz w:val="28"/>
      <w:szCs w:val="24"/>
    </w:rPr>
  </w:style>
  <w:style w:type="paragraph" w:styleId="Listparagraf">
    <w:name w:val="List Paragraph"/>
    <w:basedOn w:val="Normal"/>
    <w:uiPriority w:val="34"/>
    <w:qFormat/>
    <w:rsid w:val="0018563F"/>
    <w:pPr>
      <w:ind w:left="720"/>
      <w:contextualSpacing/>
    </w:pPr>
  </w:style>
  <w:style w:type="character" w:styleId="Hyperlink">
    <w:name w:val="Hyperlink"/>
    <w:uiPriority w:val="99"/>
    <w:rsid w:val="0018563F"/>
    <w:rPr>
      <w:color w:val="0000FF"/>
      <w:u w:val="single"/>
    </w:rPr>
  </w:style>
  <w:style w:type="character" w:customStyle="1" w:styleId="tpa">
    <w:name w:val="tpa"/>
    <w:basedOn w:val="Fontdeparagrafimplicit"/>
    <w:rsid w:val="00580FD1"/>
  </w:style>
  <w:style w:type="character" w:customStyle="1" w:styleId="UnresolvedMention1">
    <w:name w:val="Unresolved Mention1"/>
    <w:basedOn w:val="Fontdeparagrafimplicit"/>
    <w:uiPriority w:val="99"/>
    <w:semiHidden/>
    <w:unhideWhenUsed/>
    <w:rsid w:val="00A60EE8"/>
    <w:rPr>
      <w:color w:val="605E5C"/>
      <w:shd w:val="clear" w:color="auto" w:fill="E1DFDD"/>
    </w:rPr>
  </w:style>
  <w:style w:type="paragraph" w:styleId="Textnotdefinal">
    <w:name w:val="endnote text"/>
    <w:basedOn w:val="Normal"/>
    <w:link w:val="TextnotdefinalCaracter"/>
    <w:uiPriority w:val="99"/>
    <w:semiHidden/>
    <w:unhideWhenUsed/>
    <w:rsid w:val="00C15182"/>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C15182"/>
    <w:rPr>
      <w:rFonts w:ascii="Calibri" w:eastAsia="Calibri" w:hAnsi="Calibri" w:cs="Times New Roman"/>
      <w:sz w:val="20"/>
      <w:szCs w:val="20"/>
      <w:lang w:val="en-US" w:eastAsia="zh-CN"/>
    </w:rPr>
  </w:style>
  <w:style w:type="character" w:styleId="Referinnotdefinal">
    <w:name w:val="endnote reference"/>
    <w:basedOn w:val="Fontdeparagrafimplicit"/>
    <w:uiPriority w:val="99"/>
    <w:semiHidden/>
    <w:unhideWhenUsed/>
    <w:rsid w:val="00C15182"/>
    <w:rPr>
      <w:vertAlign w:val="superscript"/>
    </w:rPr>
  </w:style>
  <w:style w:type="paragraph" w:styleId="Textnotdesubsol">
    <w:name w:val="footnote text"/>
    <w:basedOn w:val="Normal"/>
    <w:link w:val="TextnotdesubsolCaracter"/>
    <w:uiPriority w:val="99"/>
    <w:unhideWhenUsed/>
    <w:rsid w:val="00C15182"/>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rsid w:val="00C15182"/>
    <w:rPr>
      <w:rFonts w:ascii="Calibri" w:eastAsia="Calibri" w:hAnsi="Calibri" w:cs="Times New Roman"/>
      <w:sz w:val="20"/>
      <w:szCs w:val="20"/>
      <w:lang w:val="en-US" w:eastAsia="zh-CN"/>
    </w:rPr>
  </w:style>
  <w:style w:type="character" w:styleId="Referinnotdesubsol">
    <w:name w:val="footnote reference"/>
    <w:basedOn w:val="Fontdeparagrafimplicit"/>
    <w:uiPriority w:val="99"/>
    <w:unhideWhenUsed/>
    <w:rsid w:val="00C15182"/>
    <w:rPr>
      <w:vertAlign w:val="superscript"/>
    </w:rPr>
  </w:style>
  <w:style w:type="paragraph" w:customStyle="1" w:styleId="Listparagraf1">
    <w:name w:val="Listă paragraf1"/>
    <w:basedOn w:val="Normal"/>
    <w:rsid w:val="00D26A96"/>
    <w:pPr>
      <w:spacing w:after="200" w:line="276" w:lineRule="auto"/>
      <w:ind w:left="720"/>
      <w:contextualSpacing/>
    </w:pPr>
    <w:rPr>
      <w:rFonts w:ascii="Arial" w:eastAsia="Times New Roman" w:hAnsi="Arial" w:cs="Arial"/>
      <w:color w:val="FF0000"/>
      <w:sz w:val="24"/>
      <w:szCs w:val="24"/>
    </w:rPr>
  </w:style>
  <w:style w:type="table" w:styleId="Tabelgril">
    <w:name w:val="Table Grid"/>
    <w:basedOn w:val="TabelNormal"/>
    <w:uiPriority w:val="39"/>
    <w:rsid w:val="00374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uiPriority w:val="1"/>
    <w:qFormat/>
    <w:rsid w:val="00504CF2"/>
    <w:pPr>
      <w:spacing w:after="0" w:line="240" w:lineRule="auto"/>
    </w:pPr>
    <w:rPr>
      <w:rFonts w:ascii="Calibri" w:eastAsia="Calibri" w:hAnsi="Calibri" w:cs="Times New Roman"/>
    </w:rPr>
  </w:style>
  <w:style w:type="character" w:styleId="MeniuneNerezolvat">
    <w:name w:val="Unresolved Mention"/>
    <w:basedOn w:val="Fontdeparagrafimplicit"/>
    <w:uiPriority w:val="99"/>
    <w:semiHidden/>
    <w:unhideWhenUsed/>
    <w:rsid w:val="006D5B09"/>
    <w:rPr>
      <w:color w:val="605E5C"/>
      <w:shd w:val="clear" w:color="auto" w:fill="E1DFDD"/>
    </w:rPr>
  </w:style>
  <w:style w:type="paragraph" w:styleId="Titlucuprins">
    <w:name w:val="TOC Heading"/>
    <w:basedOn w:val="Titlu1"/>
    <w:next w:val="Normal"/>
    <w:uiPriority w:val="39"/>
    <w:unhideWhenUsed/>
    <w:qFormat/>
    <w:rsid w:val="006D7C92"/>
    <w:pPr>
      <w:keepNext/>
      <w:keepLines/>
      <w:numPr>
        <w:numId w:val="0"/>
      </w:numPr>
      <w:suppressAutoHyphens w:val="0"/>
      <w:spacing w:before="240" w:after="0" w:line="259" w:lineRule="auto"/>
      <w:jc w:val="left"/>
      <w:outlineLvl w:val="9"/>
    </w:pPr>
    <w:rPr>
      <w:rFonts w:asciiTheme="majorHAnsi" w:eastAsiaTheme="majorEastAsia" w:hAnsiTheme="majorHAnsi" w:cstheme="majorBidi"/>
      <w:b w:val="0"/>
      <w:bCs w:val="0"/>
      <w:color w:val="2F5496" w:themeColor="accent1" w:themeShade="BF"/>
      <w:kern w:val="0"/>
      <w:szCs w:val="32"/>
      <w:lang w:val="ro-RO" w:eastAsia="ro-RO"/>
    </w:rPr>
  </w:style>
  <w:style w:type="paragraph" w:styleId="Cuprins1">
    <w:name w:val="toc 1"/>
    <w:basedOn w:val="Normal"/>
    <w:next w:val="Normal"/>
    <w:autoRedefine/>
    <w:uiPriority w:val="39"/>
    <w:unhideWhenUsed/>
    <w:rsid w:val="006D7C92"/>
    <w:pPr>
      <w:spacing w:after="100"/>
    </w:pPr>
  </w:style>
  <w:style w:type="paragraph" w:styleId="Cuprins2">
    <w:name w:val="toc 2"/>
    <w:basedOn w:val="Normal"/>
    <w:next w:val="Normal"/>
    <w:autoRedefine/>
    <w:uiPriority w:val="39"/>
    <w:unhideWhenUsed/>
    <w:rsid w:val="006D7C92"/>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5773">
      <w:bodyDiv w:val="1"/>
      <w:marLeft w:val="0"/>
      <w:marRight w:val="0"/>
      <w:marTop w:val="0"/>
      <w:marBottom w:val="0"/>
      <w:divBdr>
        <w:top w:val="none" w:sz="0" w:space="0" w:color="auto"/>
        <w:left w:val="none" w:sz="0" w:space="0" w:color="auto"/>
        <w:bottom w:val="none" w:sz="0" w:space="0" w:color="auto"/>
        <w:right w:val="none" w:sz="0" w:space="0" w:color="auto"/>
      </w:divBdr>
    </w:div>
    <w:div w:id="14163504">
      <w:bodyDiv w:val="1"/>
      <w:marLeft w:val="0"/>
      <w:marRight w:val="0"/>
      <w:marTop w:val="0"/>
      <w:marBottom w:val="0"/>
      <w:divBdr>
        <w:top w:val="none" w:sz="0" w:space="0" w:color="auto"/>
        <w:left w:val="none" w:sz="0" w:space="0" w:color="auto"/>
        <w:bottom w:val="none" w:sz="0" w:space="0" w:color="auto"/>
        <w:right w:val="none" w:sz="0" w:space="0" w:color="auto"/>
      </w:divBdr>
    </w:div>
    <w:div w:id="42414799">
      <w:bodyDiv w:val="1"/>
      <w:marLeft w:val="0"/>
      <w:marRight w:val="0"/>
      <w:marTop w:val="0"/>
      <w:marBottom w:val="0"/>
      <w:divBdr>
        <w:top w:val="none" w:sz="0" w:space="0" w:color="auto"/>
        <w:left w:val="none" w:sz="0" w:space="0" w:color="auto"/>
        <w:bottom w:val="none" w:sz="0" w:space="0" w:color="auto"/>
        <w:right w:val="none" w:sz="0" w:space="0" w:color="auto"/>
      </w:divBdr>
    </w:div>
    <w:div w:id="117601723">
      <w:bodyDiv w:val="1"/>
      <w:marLeft w:val="0"/>
      <w:marRight w:val="0"/>
      <w:marTop w:val="0"/>
      <w:marBottom w:val="0"/>
      <w:divBdr>
        <w:top w:val="none" w:sz="0" w:space="0" w:color="auto"/>
        <w:left w:val="none" w:sz="0" w:space="0" w:color="auto"/>
        <w:bottom w:val="none" w:sz="0" w:space="0" w:color="auto"/>
        <w:right w:val="none" w:sz="0" w:space="0" w:color="auto"/>
      </w:divBdr>
    </w:div>
    <w:div w:id="124396362">
      <w:bodyDiv w:val="1"/>
      <w:marLeft w:val="0"/>
      <w:marRight w:val="0"/>
      <w:marTop w:val="0"/>
      <w:marBottom w:val="0"/>
      <w:divBdr>
        <w:top w:val="none" w:sz="0" w:space="0" w:color="auto"/>
        <w:left w:val="none" w:sz="0" w:space="0" w:color="auto"/>
        <w:bottom w:val="none" w:sz="0" w:space="0" w:color="auto"/>
        <w:right w:val="none" w:sz="0" w:space="0" w:color="auto"/>
      </w:divBdr>
    </w:div>
    <w:div w:id="125201847">
      <w:bodyDiv w:val="1"/>
      <w:marLeft w:val="0"/>
      <w:marRight w:val="0"/>
      <w:marTop w:val="0"/>
      <w:marBottom w:val="0"/>
      <w:divBdr>
        <w:top w:val="none" w:sz="0" w:space="0" w:color="auto"/>
        <w:left w:val="none" w:sz="0" w:space="0" w:color="auto"/>
        <w:bottom w:val="none" w:sz="0" w:space="0" w:color="auto"/>
        <w:right w:val="none" w:sz="0" w:space="0" w:color="auto"/>
      </w:divBdr>
    </w:div>
    <w:div w:id="127748777">
      <w:bodyDiv w:val="1"/>
      <w:marLeft w:val="0"/>
      <w:marRight w:val="0"/>
      <w:marTop w:val="0"/>
      <w:marBottom w:val="0"/>
      <w:divBdr>
        <w:top w:val="none" w:sz="0" w:space="0" w:color="auto"/>
        <w:left w:val="none" w:sz="0" w:space="0" w:color="auto"/>
        <w:bottom w:val="none" w:sz="0" w:space="0" w:color="auto"/>
        <w:right w:val="none" w:sz="0" w:space="0" w:color="auto"/>
      </w:divBdr>
    </w:div>
    <w:div w:id="146631117">
      <w:bodyDiv w:val="1"/>
      <w:marLeft w:val="0"/>
      <w:marRight w:val="0"/>
      <w:marTop w:val="0"/>
      <w:marBottom w:val="0"/>
      <w:divBdr>
        <w:top w:val="none" w:sz="0" w:space="0" w:color="auto"/>
        <w:left w:val="none" w:sz="0" w:space="0" w:color="auto"/>
        <w:bottom w:val="none" w:sz="0" w:space="0" w:color="auto"/>
        <w:right w:val="none" w:sz="0" w:space="0" w:color="auto"/>
      </w:divBdr>
      <w:divsChild>
        <w:div w:id="777217491">
          <w:marLeft w:val="0"/>
          <w:marRight w:val="0"/>
          <w:marTop w:val="0"/>
          <w:marBottom w:val="0"/>
          <w:divBdr>
            <w:top w:val="dashed" w:sz="2" w:space="0" w:color="FFFFFF"/>
            <w:left w:val="dashed" w:sz="2" w:space="0" w:color="FFFFFF"/>
            <w:bottom w:val="dashed" w:sz="2" w:space="0" w:color="FFFFFF"/>
            <w:right w:val="dashed" w:sz="2" w:space="0" w:color="FFFFFF"/>
          </w:divBdr>
        </w:div>
        <w:div w:id="94517860">
          <w:marLeft w:val="0"/>
          <w:marRight w:val="0"/>
          <w:marTop w:val="0"/>
          <w:marBottom w:val="0"/>
          <w:divBdr>
            <w:top w:val="dashed" w:sz="2" w:space="0" w:color="FFFFFF"/>
            <w:left w:val="dashed" w:sz="2" w:space="0" w:color="FFFFFF"/>
            <w:bottom w:val="dashed" w:sz="2" w:space="0" w:color="FFFFFF"/>
            <w:right w:val="dashed" w:sz="2" w:space="0" w:color="FFFFFF"/>
          </w:divBdr>
        </w:div>
        <w:div w:id="622927241">
          <w:marLeft w:val="0"/>
          <w:marRight w:val="0"/>
          <w:marTop w:val="0"/>
          <w:marBottom w:val="0"/>
          <w:divBdr>
            <w:top w:val="dashed" w:sz="2" w:space="0" w:color="FFFFFF"/>
            <w:left w:val="dashed" w:sz="2" w:space="0" w:color="FFFFFF"/>
            <w:bottom w:val="dashed" w:sz="2" w:space="0" w:color="FFFFFF"/>
            <w:right w:val="dashed" w:sz="2" w:space="0" w:color="FFFFFF"/>
          </w:divBdr>
        </w:div>
        <w:div w:id="383675220">
          <w:marLeft w:val="0"/>
          <w:marRight w:val="0"/>
          <w:marTop w:val="0"/>
          <w:marBottom w:val="0"/>
          <w:divBdr>
            <w:top w:val="dashed" w:sz="2" w:space="0" w:color="FFFFFF"/>
            <w:left w:val="dashed" w:sz="2" w:space="0" w:color="FFFFFF"/>
            <w:bottom w:val="dashed" w:sz="2" w:space="0" w:color="FFFFFF"/>
            <w:right w:val="dashed" w:sz="2" w:space="0" w:color="FFFFFF"/>
          </w:divBdr>
        </w:div>
        <w:div w:id="511847363">
          <w:marLeft w:val="0"/>
          <w:marRight w:val="0"/>
          <w:marTop w:val="0"/>
          <w:marBottom w:val="0"/>
          <w:divBdr>
            <w:top w:val="dashed" w:sz="2" w:space="0" w:color="FFFFFF"/>
            <w:left w:val="dashed" w:sz="2" w:space="0" w:color="FFFFFF"/>
            <w:bottom w:val="dashed" w:sz="2" w:space="0" w:color="FFFFFF"/>
            <w:right w:val="dashed" w:sz="2" w:space="0" w:color="FFFFFF"/>
          </w:divBdr>
        </w:div>
        <w:div w:id="2103918058">
          <w:marLeft w:val="0"/>
          <w:marRight w:val="0"/>
          <w:marTop w:val="0"/>
          <w:marBottom w:val="0"/>
          <w:divBdr>
            <w:top w:val="dashed" w:sz="2" w:space="0" w:color="FFFFFF"/>
            <w:left w:val="dashed" w:sz="2" w:space="0" w:color="FFFFFF"/>
            <w:bottom w:val="dashed" w:sz="2" w:space="0" w:color="FFFFFF"/>
            <w:right w:val="dashed" w:sz="2" w:space="0" w:color="FFFFFF"/>
          </w:divBdr>
        </w:div>
        <w:div w:id="1578319351">
          <w:marLeft w:val="0"/>
          <w:marRight w:val="0"/>
          <w:marTop w:val="0"/>
          <w:marBottom w:val="0"/>
          <w:divBdr>
            <w:top w:val="dashed" w:sz="2" w:space="0" w:color="FFFFFF"/>
            <w:left w:val="dashed" w:sz="2" w:space="0" w:color="FFFFFF"/>
            <w:bottom w:val="dashed" w:sz="2" w:space="0" w:color="FFFFFF"/>
            <w:right w:val="dashed" w:sz="2" w:space="0" w:color="FFFFFF"/>
          </w:divBdr>
        </w:div>
        <w:div w:id="976109014">
          <w:marLeft w:val="0"/>
          <w:marRight w:val="0"/>
          <w:marTop w:val="0"/>
          <w:marBottom w:val="0"/>
          <w:divBdr>
            <w:top w:val="dashed" w:sz="2" w:space="0" w:color="FFFFFF"/>
            <w:left w:val="dashed" w:sz="2" w:space="0" w:color="FFFFFF"/>
            <w:bottom w:val="dashed" w:sz="2" w:space="0" w:color="FFFFFF"/>
            <w:right w:val="dashed" w:sz="2" w:space="0" w:color="FFFFFF"/>
          </w:divBdr>
        </w:div>
        <w:div w:id="1146967680">
          <w:marLeft w:val="0"/>
          <w:marRight w:val="0"/>
          <w:marTop w:val="0"/>
          <w:marBottom w:val="0"/>
          <w:divBdr>
            <w:top w:val="dashed" w:sz="2" w:space="0" w:color="FFFFFF"/>
            <w:left w:val="dashed" w:sz="2" w:space="0" w:color="FFFFFF"/>
            <w:bottom w:val="dashed" w:sz="2" w:space="0" w:color="FFFFFF"/>
            <w:right w:val="dashed" w:sz="2" w:space="0" w:color="FFFFFF"/>
          </w:divBdr>
        </w:div>
        <w:div w:id="2074157556">
          <w:marLeft w:val="0"/>
          <w:marRight w:val="0"/>
          <w:marTop w:val="0"/>
          <w:marBottom w:val="0"/>
          <w:divBdr>
            <w:top w:val="dashed" w:sz="2" w:space="0" w:color="FFFFFF"/>
            <w:left w:val="dashed" w:sz="2" w:space="0" w:color="FFFFFF"/>
            <w:bottom w:val="dashed" w:sz="2" w:space="0" w:color="FFFFFF"/>
            <w:right w:val="dashed" w:sz="2" w:space="0" w:color="FFFFFF"/>
          </w:divBdr>
        </w:div>
        <w:div w:id="269169336">
          <w:marLeft w:val="0"/>
          <w:marRight w:val="0"/>
          <w:marTop w:val="0"/>
          <w:marBottom w:val="0"/>
          <w:divBdr>
            <w:top w:val="dashed" w:sz="2" w:space="0" w:color="FFFFFF"/>
            <w:left w:val="dashed" w:sz="2" w:space="0" w:color="FFFFFF"/>
            <w:bottom w:val="dashed" w:sz="2" w:space="0" w:color="FFFFFF"/>
            <w:right w:val="dashed" w:sz="2" w:space="0" w:color="FFFFFF"/>
          </w:divBdr>
        </w:div>
        <w:div w:id="1557232873">
          <w:marLeft w:val="0"/>
          <w:marRight w:val="0"/>
          <w:marTop w:val="0"/>
          <w:marBottom w:val="0"/>
          <w:divBdr>
            <w:top w:val="dashed" w:sz="2" w:space="0" w:color="FFFFFF"/>
            <w:left w:val="dashed" w:sz="2" w:space="0" w:color="FFFFFF"/>
            <w:bottom w:val="dashed" w:sz="2" w:space="0" w:color="FFFFFF"/>
            <w:right w:val="dashed" w:sz="2" w:space="0" w:color="FFFFFF"/>
          </w:divBdr>
        </w:div>
        <w:div w:id="291789381">
          <w:marLeft w:val="0"/>
          <w:marRight w:val="0"/>
          <w:marTop w:val="0"/>
          <w:marBottom w:val="0"/>
          <w:divBdr>
            <w:top w:val="dashed" w:sz="2" w:space="0" w:color="FFFFFF"/>
            <w:left w:val="dashed" w:sz="2" w:space="0" w:color="FFFFFF"/>
            <w:bottom w:val="dashed" w:sz="2" w:space="0" w:color="FFFFFF"/>
            <w:right w:val="dashed" w:sz="2" w:space="0" w:color="FFFFFF"/>
          </w:divBdr>
        </w:div>
        <w:div w:id="448859778">
          <w:marLeft w:val="0"/>
          <w:marRight w:val="0"/>
          <w:marTop w:val="0"/>
          <w:marBottom w:val="0"/>
          <w:divBdr>
            <w:top w:val="dashed" w:sz="2" w:space="0" w:color="FFFFFF"/>
            <w:left w:val="dashed" w:sz="2" w:space="0" w:color="FFFFFF"/>
            <w:bottom w:val="dashed" w:sz="2" w:space="0" w:color="FFFFFF"/>
            <w:right w:val="dashed" w:sz="2" w:space="0" w:color="FFFFFF"/>
          </w:divBdr>
        </w:div>
        <w:div w:id="413624664">
          <w:marLeft w:val="0"/>
          <w:marRight w:val="0"/>
          <w:marTop w:val="0"/>
          <w:marBottom w:val="0"/>
          <w:divBdr>
            <w:top w:val="dashed" w:sz="2" w:space="0" w:color="FFFFFF"/>
            <w:left w:val="dashed" w:sz="2" w:space="0" w:color="FFFFFF"/>
            <w:bottom w:val="dashed" w:sz="2" w:space="0" w:color="FFFFFF"/>
            <w:right w:val="dashed" w:sz="2" w:space="0" w:color="FFFFFF"/>
          </w:divBdr>
        </w:div>
        <w:div w:id="172888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2042559">
      <w:bodyDiv w:val="1"/>
      <w:marLeft w:val="0"/>
      <w:marRight w:val="0"/>
      <w:marTop w:val="0"/>
      <w:marBottom w:val="0"/>
      <w:divBdr>
        <w:top w:val="none" w:sz="0" w:space="0" w:color="auto"/>
        <w:left w:val="none" w:sz="0" w:space="0" w:color="auto"/>
        <w:bottom w:val="none" w:sz="0" w:space="0" w:color="auto"/>
        <w:right w:val="none" w:sz="0" w:space="0" w:color="auto"/>
      </w:divBdr>
    </w:div>
    <w:div w:id="194198092">
      <w:bodyDiv w:val="1"/>
      <w:marLeft w:val="0"/>
      <w:marRight w:val="0"/>
      <w:marTop w:val="0"/>
      <w:marBottom w:val="0"/>
      <w:divBdr>
        <w:top w:val="none" w:sz="0" w:space="0" w:color="auto"/>
        <w:left w:val="none" w:sz="0" w:space="0" w:color="auto"/>
        <w:bottom w:val="none" w:sz="0" w:space="0" w:color="auto"/>
        <w:right w:val="none" w:sz="0" w:space="0" w:color="auto"/>
      </w:divBdr>
    </w:div>
    <w:div w:id="222569246">
      <w:bodyDiv w:val="1"/>
      <w:marLeft w:val="0"/>
      <w:marRight w:val="0"/>
      <w:marTop w:val="0"/>
      <w:marBottom w:val="0"/>
      <w:divBdr>
        <w:top w:val="none" w:sz="0" w:space="0" w:color="auto"/>
        <w:left w:val="none" w:sz="0" w:space="0" w:color="auto"/>
        <w:bottom w:val="none" w:sz="0" w:space="0" w:color="auto"/>
        <w:right w:val="none" w:sz="0" w:space="0" w:color="auto"/>
      </w:divBdr>
    </w:div>
    <w:div w:id="229929351">
      <w:bodyDiv w:val="1"/>
      <w:marLeft w:val="0"/>
      <w:marRight w:val="0"/>
      <w:marTop w:val="0"/>
      <w:marBottom w:val="0"/>
      <w:divBdr>
        <w:top w:val="none" w:sz="0" w:space="0" w:color="auto"/>
        <w:left w:val="none" w:sz="0" w:space="0" w:color="auto"/>
        <w:bottom w:val="none" w:sz="0" w:space="0" w:color="auto"/>
        <w:right w:val="none" w:sz="0" w:space="0" w:color="auto"/>
      </w:divBdr>
    </w:div>
    <w:div w:id="237059256">
      <w:bodyDiv w:val="1"/>
      <w:marLeft w:val="0"/>
      <w:marRight w:val="0"/>
      <w:marTop w:val="0"/>
      <w:marBottom w:val="0"/>
      <w:divBdr>
        <w:top w:val="none" w:sz="0" w:space="0" w:color="auto"/>
        <w:left w:val="none" w:sz="0" w:space="0" w:color="auto"/>
        <w:bottom w:val="none" w:sz="0" w:space="0" w:color="auto"/>
        <w:right w:val="none" w:sz="0" w:space="0" w:color="auto"/>
      </w:divBdr>
    </w:div>
    <w:div w:id="252402882">
      <w:bodyDiv w:val="1"/>
      <w:marLeft w:val="0"/>
      <w:marRight w:val="0"/>
      <w:marTop w:val="0"/>
      <w:marBottom w:val="0"/>
      <w:divBdr>
        <w:top w:val="none" w:sz="0" w:space="0" w:color="auto"/>
        <w:left w:val="none" w:sz="0" w:space="0" w:color="auto"/>
        <w:bottom w:val="none" w:sz="0" w:space="0" w:color="auto"/>
        <w:right w:val="none" w:sz="0" w:space="0" w:color="auto"/>
      </w:divBdr>
    </w:div>
    <w:div w:id="283660554">
      <w:bodyDiv w:val="1"/>
      <w:marLeft w:val="0"/>
      <w:marRight w:val="0"/>
      <w:marTop w:val="0"/>
      <w:marBottom w:val="0"/>
      <w:divBdr>
        <w:top w:val="none" w:sz="0" w:space="0" w:color="auto"/>
        <w:left w:val="none" w:sz="0" w:space="0" w:color="auto"/>
        <w:bottom w:val="none" w:sz="0" w:space="0" w:color="auto"/>
        <w:right w:val="none" w:sz="0" w:space="0" w:color="auto"/>
      </w:divBdr>
    </w:div>
    <w:div w:id="297691266">
      <w:bodyDiv w:val="1"/>
      <w:marLeft w:val="0"/>
      <w:marRight w:val="0"/>
      <w:marTop w:val="0"/>
      <w:marBottom w:val="0"/>
      <w:divBdr>
        <w:top w:val="none" w:sz="0" w:space="0" w:color="auto"/>
        <w:left w:val="none" w:sz="0" w:space="0" w:color="auto"/>
        <w:bottom w:val="none" w:sz="0" w:space="0" w:color="auto"/>
        <w:right w:val="none" w:sz="0" w:space="0" w:color="auto"/>
      </w:divBdr>
    </w:div>
    <w:div w:id="350181439">
      <w:bodyDiv w:val="1"/>
      <w:marLeft w:val="0"/>
      <w:marRight w:val="0"/>
      <w:marTop w:val="0"/>
      <w:marBottom w:val="0"/>
      <w:divBdr>
        <w:top w:val="none" w:sz="0" w:space="0" w:color="auto"/>
        <w:left w:val="none" w:sz="0" w:space="0" w:color="auto"/>
        <w:bottom w:val="none" w:sz="0" w:space="0" w:color="auto"/>
        <w:right w:val="none" w:sz="0" w:space="0" w:color="auto"/>
      </w:divBdr>
    </w:div>
    <w:div w:id="365638474">
      <w:bodyDiv w:val="1"/>
      <w:marLeft w:val="0"/>
      <w:marRight w:val="0"/>
      <w:marTop w:val="0"/>
      <w:marBottom w:val="0"/>
      <w:divBdr>
        <w:top w:val="none" w:sz="0" w:space="0" w:color="auto"/>
        <w:left w:val="none" w:sz="0" w:space="0" w:color="auto"/>
        <w:bottom w:val="none" w:sz="0" w:space="0" w:color="auto"/>
        <w:right w:val="none" w:sz="0" w:space="0" w:color="auto"/>
      </w:divBdr>
    </w:div>
    <w:div w:id="393964720">
      <w:bodyDiv w:val="1"/>
      <w:marLeft w:val="0"/>
      <w:marRight w:val="0"/>
      <w:marTop w:val="0"/>
      <w:marBottom w:val="0"/>
      <w:divBdr>
        <w:top w:val="none" w:sz="0" w:space="0" w:color="auto"/>
        <w:left w:val="none" w:sz="0" w:space="0" w:color="auto"/>
        <w:bottom w:val="none" w:sz="0" w:space="0" w:color="auto"/>
        <w:right w:val="none" w:sz="0" w:space="0" w:color="auto"/>
      </w:divBdr>
    </w:div>
    <w:div w:id="446703561">
      <w:bodyDiv w:val="1"/>
      <w:marLeft w:val="0"/>
      <w:marRight w:val="0"/>
      <w:marTop w:val="0"/>
      <w:marBottom w:val="0"/>
      <w:divBdr>
        <w:top w:val="none" w:sz="0" w:space="0" w:color="auto"/>
        <w:left w:val="none" w:sz="0" w:space="0" w:color="auto"/>
        <w:bottom w:val="none" w:sz="0" w:space="0" w:color="auto"/>
        <w:right w:val="none" w:sz="0" w:space="0" w:color="auto"/>
      </w:divBdr>
    </w:div>
    <w:div w:id="464859410">
      <w:bodyDiv w:val="1"/>
      <w:marLeft w:val="0"/>
      <w:marRight w:val="0"/>
      <w:marTop w:val="0"/>
      <w:marBottom w:val="0"/>
      <w:divBdr>
        <w:top w:val="none" w:sz="0" w:space="0" w:color="auto"/>
        <w:left w:val="none" w:sz="0" w:space="0" w:color="auto"/>
        <w:bottom w:val="none" w:sz="0" w:space="0" w:color="auto"/>
        <w:right w:val="none" w:sz="0" w:space="0" w:color="auto"/>
      </w:divBdr>
      <w:divsChild>
        <w:div w:id="1159417244">
          <w:marLeft w:val="0"/>
          <w:marRight w:val="0"/>
          <w:marTop w:val="0"/>
          <w:marBottom w:val="0"/>
          <w:divBdr>
            <w:top w:val="dashed" w:sz="2" w:space="0" w:color="FFFFFF"/>
            <w:left w:val="dashed" w:sz="2" w:space="0" w:color="FFFFFF"/>
            <w:bottom w:val="dashed" w:sz="2" w:space="0" w:color="FFFFFF"/>
            <w:right w:val="dashed" w:sz="2" w:space="0" w:color="FFFFFF"/>
          </w:divBdr>
        </w:div>
        <w:div w:id="19585628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64933207">
      <w:bodyDiv w:val="1"/>
      <w:marLeft w:val="0"/>
      <w:marRight w:val="0"/>
      <w:marTop w:val="0"/>
      <w:marBottom w:val="0"/>
      <w:divBdr>
        <w:top w:val="none" w:sz="0" w:space="0" w:color="auto"/>
        <w:left w:val="none" w:sz="0" w:space="0" w:color="auto"/>
        <w:bottom w:val="none" w:sz="0" w:space="0" w:color="auto"/>
        <w:right w:val="none" w:sz="0" w:space="0" w:color="auto"/>
      </w:divBdr>
      <w:divsChild>
        <w:div w:id="816143070">
          <w:marLeft w:val="0"/>
          <w:marRight w:val="0"/>
          <w:marTop w:val="0"/>
          <w:marBottom w:val="0"/>
          <w:divBdr>
            <w:top w:val="dashed" w:sz="2" w:space="0" w:color="FFFFFF"/>
            <w:left w:val="dashed" w:sz="2" w:space="0" w:color="FFFFFF"/>
            <w:bottom w:val="dashed" w:sz="2" w:space="0" w:color="FFFFFF"/>
            <w:right w:val="dashed" w:sz="2" w:space="0" w:color="FFFFFF"/>
          </w:divBdr>
        </w:div>
        <w:div w:id="1091270668">
          <w:marLeft w:val="0"/>
          <w:marRight w:val="0"/>
          <w:marTop w:val="0"/>
          <w:marBottom w:val="0"/>
          <w:divBdr>
            <w:top w:val="dashed" w:sz="2" w:space="0" w:color="FFFFFF"/>
            <w:left w:val="dashed" w:sz="2" w:space="0" w:color="FFFFFF"/>
            <w:bottom w:val="dashed" w:sz="2" w:space="0" w:color="FFFFFF"/>
            <w:right w:val="dashed" w:sz="2" w:space="0" w:color="FFFFFF"/>
          </w:divBdr>
          <w:divsChild>
            <w:div w:id="236017709">
              <w:marLeft w:val="0"/>
              <w:marRight w:val="0"/>
              <w:marTop w:val="0"/>
              <w:marBottom w:val="0"/>
              <w:divBdr>
                <w:top w:val="dashed" w:sz="2" w:space="0" w:color="FFFFFF"/>
                <w:left w:val="dashed" w:sz="2" w:space="0" w:color="FFFFFF"/>
                <w:bottom w:val="dashed" w:sz="2" w:space="0" w:color="FFFFFF"/>
                <w:right w:val="dashed" w:sz="2" w:space="0" w:color="FFFFFF"/>
              </w:divBdr>
            </w:div>
            <w:div w:id="1173254857">
              <w:marLeft w:val="0"/>
              <w:marRight w:val="0"/>
              <w:marTop w:val="0"/>
              <w:marBottom w:val="0"/>
              <w:divBdr>
                <w:top w:val="dashed" w:sz="2" w:space="0" w:color="FFFFFF"/>
                <w:left w:val="dashed" w:sz="2" w:space="0" w:color="FFFFFF"/>
                <w:bottom w:val="dashed" w:sz="2" w:space="0" w:color="FFFFFF"/>
                <w:right w:val="dashed" w:sz="2" w:space="0" w:color="FFFFFF"/>
              </w:divBdr>
            </w:div>
            <w:div w:id="1080130235">
              <w:marLeft w:val="0"/>
              <w:marRight w:val="0"/>
              <w:marTop w:val="0"/>
              <w:marBottom w:val="0"/>
              <w:divBdr>
                <w:top w:val="dashed" w:sz="2" w:space="0" w:color="FFFFFF"/>
                <w:left w:val="dashed" w:sz="2" w:space="0" w:color="FFFFFF"/>
                <w:bottom w:val="dashed" w:sz="2" w:space="0" w:color="FFFFFF"/>
                <w:right w:val="dashed" w:sz="2" w:space="0" w:color="FFFFFF"/>
              </w:divBdr>
            </w:div>
            <w:div w:id="3869969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480268099">
      <w:bodyDiv w:val="1"/>
      <w:marLeft w:val="0"/>
      <w:marRight w:val="0"/>
      <w:marTop w:val="0"/>
      <w:marBottom w:val="0"/>
      <w:divBdr>
        <w:top w:val="none" w:sz="0" w:space="0" w:color="auto"/>
        <w:left w:val="none" w:sz="0" w:space="0" w:color="auto"/>
        <w:bottom w:val="none" w:sz="0" w:space="0" w:color="auto"/>
        <w:right w:val="none" w:sz="0" w:space="0" w:color="auto"/>
      </w:divBdr>
    </w:div>
    <w:div w:id="502552638">
      <w:bodyDiv w:val="1"/>
      <w:marLeft w:val="0"/>
      <w:marRight w:val="0"/>
      <w:marTop w:val="0"/>
      <w:marBottom w:val="0"/>
      <w:divBdr>
        <w:top w:val="none" w:sz="0" w:space="0" w:color="auto"/>
        <w:left w:val="none" w:sz="0" w:space="0" w:color="auto"/>
        <w:bottom w:val="none" w:sz="0" w:space="0" w:color="auto"/>
        <w:right w:val="none" w:sz="0" w:space="0" w:color="auto"/>
      </w:divBdr>
      <w:divsChild>
        <w:div w:id="403767850">
          <w:marLeft w:val="0"/>
          <w:marRight w:val="0"/>
          <w:marTop w:val="0"/>
          <w:marBottom w:val="0"/>
          <w:divBdr>
            <w:top w:val="dashed" w:sz="2" w:space="0" w:color="FFFFFF"/>
            <w:left w:val="dashed" w:sz="2" w:space="0" w:color="FFFFFF"/>
            <w:bottom w:val="dashed" w:sz="2" w:space="0" w:color="FFFFFF"/>
            <w:right w:val="dashed" w:sz="2" w:space="0" w:color="FFFFFF"/>
          </w:divBdr>
        </w:div>
        <w:div w:id="2029822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09876409">
      <w:bodyDiv w:val="1"/>
      <w:marLeft w:val="0"/>
      <w:marRight w:val="0"/>
      <w:marTop w:val="0"/>
      <w:marBottom w:val="0"/>
      <w:divBdr>
        <w:top w:val="none" w:sz="0" w:space="0" w:color="auto"/>
        <w:left w:val="none" w:sz="0" w:space="0" w:color="auto"/>
        <w:bottom w:val="none" w:sz="0" w:space="0" w:color="auto"/>
        <w:right w:val="none" w:sz="0" w:space="0" w:color="auto"/>
      </w:divBdr>
    </w:div>
    <w:div w:id="529101189">
      <w:bodyDiv w:val="1"/>
      <w:marLeft w:val="0"/>
      <w:marRight w:val="0"/>
      <w:marTop w:val="0"/>
      <w:marBottom w:val="0"/>
      <w:divBdr>
        <w:top w:val="none" w:sz="0" w:space="0" w:color="auto"/>
        <w:left w:val="none" w:sz="0" w:space="0" w:color="auto"/>
        <w:bottom w:val="none" w:sz="0" w:space="0" w:color="auto"/>
        <w:right w:val="none" w:sz="0" w:space="0" w:color="auto"/>
      </w:divBdr>
    </w:div>
    <w:div w:id="561520545">
      <w:bodyDiv w:val="1"/>
      <w:marLeft w:val="0"/>
      <w:marRight w:val="0"/>
      <w:marTop w:val="0"/>
      <w:marBottom w:val="0"/>
      <w:divBdr>
        <w:top w:val="none" w:sz="0" w:space="0" w:color="auto"/>
        <w:left w:val="none" w:sz="0" w:space="0" w:color="auto"/>
        <w:bottom w:val="none" w:sz="0" w:space="0" w:color="auto"/>
        <w:right w:val="none" w:sz="0" w:space="0" w:color="auto"/>
      </w:divBdr>
    </w:div>
    <w:div w:id="583757365">
      <w:bodyDiv w:val="1"/>
      <w:marLeft w:val="0"/>
      <w:marRight w:val="0"/>
      <w:marTop w:val="0"/>
      <w:marBottom w:val="0"/>
      <w:divBdr>
        <w:top w:val="none" w:sz="0" w:space="0" w:color="auto"/>
        <w:left w:val="none" w:sz="0" w:space="0" w:color="auto"/>
        <w:bottom w:val="none" w:sz="0" w:space="0" w:color="auto"/>
        <w:right w:val="none" w:sz="0" w:space="0" w:color="auto"/>
      </w:divBdr>
    </w:div>
    <w:div w:id="610085515">
      <w:bodyDiv w:val="1"/>
      <w:marLeft w:val="0"/>
      <w:marRight w:val="0"/>
      <w:marTop w:val="0"/>
      <w:marBottom w:val="0"/>
      <w:divBdr>
        <w:top w:val="none" w:sz="0" w:space="0" w:color="auto"/>
        <w:left w:val="none" w:sz="0" w:space="0" w:color="auto"/>
        <w:bottom w:val="none" w:sz="0" w:space="0" w:color="auto"/>
        <w:right w:val="none" w:sz="0" w:space="0" w:color="auto"/>
      </w:divBdr>
    </w:div>
    <w:div w:id="621764548">
      <w:bodyDiv w:val="1"/>
      <w:marLeft w:val="0"/>
      <w:marRight w:val="0"/>
      <w:marTop w:val="0"/>
      <w:marBottom w:val="0"/>
      <w:divBdr>
        <w:top w:val="none" w:sz="0" w:space="0" w:color="auto"/>
        <w:left w:val="none" w:sz="0" w:space="0" w:color="auto"/>
        <w:bottom w:val="none" w:sz="0" w:space="0" w:color="auto"/>
        <w:right w:val="none" w:sz="0" w:space="0" w:color="auto"/>
      </w:divBdr>
    </w:div>
    <w:div w:id="641891764">
      <w:bodyDiv w:val="1"/>
      <w:marLeft w:val="0"/>
      <w:marRight w:val="0"/>
      <w:marTop w:val="0"/>
      <w:marBottom w:val="0"/>
      <w:divBdr>
        <w:top w:val="none" w:sz="0" w:space="0" w:color="auto"/>
        <w:left w:val="none" w:sz="0" w:space="0" w:color="auto"/>
        <w:bottom w:val="none" w:sz="0" w:space="0" w:color="auto"/>
        <w:right w:val="none" w:sz="0" w:space="0" w:color="auto"/>
      </w:divBdr>
    </w:div>
    <w:div w:id="646518490">
      <w:bodyDiv w:val="1"/>
      <w:marLeft w:val="0"/>
      <w:marRight w:val="0"/>
      <w:marTop w:val="0"/>
      <w:marBottom w:val="0"/>
      <w:divBdr>
        <w:top w:val="none" w:sz="0" w:space="0" w:color="auto"/>
        <w:left w:val="none" w:sz="0" w:space="0" w:color="auto"/>
        <w:bottom w:val="none" w:sz="0" w:space="0" w:color="auto"/>
        <w:right w:val="none" w:sz="0" w:space="0" w:color="auto"/>
      </w:divBdr>
    </w:div>
    <w:div w:id="661353837">
      <w:bodyDiv w:val="1"/>
      <w:marLeft w:val="0"/>
      <w:marRight w:val="0"/>
      <w:marTop w:val="0"/>
      <w:marBottom w:val="0"/>
      <w:divBdr>
        <w:top w:val="none" w:sz="0" w:space="0" w:color="auto"/>
        <w:left w:val="none" w:sz="0" w:space="0" w:color="auto"/>
        <w:bottom w:val="none" w:sz="0" w:space="0" w:color="auto"/>
        <w:right w:val="none" w:sz="0" w:space="0" w:color="auto"/>
      </w:divBdr>
    </w:div>
    <w:div w:id="680008691">
      <w:bodyDiv w:val="1"/>
      <w:marLeft w:val="0"/>
      <w:marRight w:val="0"/>
      <w:marTop w:val="0"/>
      <w:marBottom w:val="0"/>
      <w:divBdr>
        <w:top w:val="none" w:sz="0" w:space="0" w:color="auto"/>
        <w:left w:val="none" w:sz="0" w:space="0" w:color="auto"/>
        <w:bottom w:val="none" w:sz="0" w:space="0" w:color="auto"/>
        <w:right w:val="none" w:sz="0" w:space="0" w:color="auto"/>
      </w:divBdr>
    </w:div>
    <w:div w:id="689717381">
      <w:bodyDiv w:val="1"/>
      <w:marLeft w:val="0"/>
      <w:marRight w:val="0"/>
      <w:marTop w:val="0"/>
      <w:marBottom w:val="0"/>
      <w:divBdr>
        <w:top w:val="none" w:sz="0" w:space="0" w:color="auto"/>
        <w:left w:val="none" w:sz="0" w:space="0" w:color="auto"/>
        <w:bottom w:val="none" w:sz="0" w:space="0" w:color="auto"/>
        <w:right w:val="none" w:sz="0" w:space="0" w:color="auto"/>
      </w:divBdr>
    </w:div>
    <w:div w:id="698167430">
      <w:bodyDiv w:val="1"/>
      <w:marLeft w:val="0"/>
      <w:marRight w:val="0"/>
      <w:marTop w:val="0"/>
      <w:marBottom w:val="0"/>
      <w:divBdr>
        <w:top w:val="none" w:sz="0" w:space="0" w:color="auto"/>
        <w:left w:val="none" w:sz="0" w:space="0" w:color="auto"/>
        <w:bottom w:val="none" w:sz="0" w:space="0" w:color="auto"/>
        <w:right w:val="none" w:sz="0" w:space="0" w:color="auto"/>
      </w:divBdr>
    </w:div>
    <w:div w:id="723412398">
      <w:bodyDiv w:val="1"/>
      <w:marLeft w:val="0"/>
      <w:marRight w:val="0"/>
      <w:marTop w:val="0"/>
      <w:marBottom w:val="0"/>
      <w:divBdr>
        <w:top w:val="none" w:sz="0" w:space="0" w:color="auto"/>
        <w:left w:val="none" w:sz="0" w:space="0" w:color="auto"/>
        <w:bottom w:val="none" w:sz="0" w:space="0" w:color="auto"/>
        <w:right w:val="none" w:sz="0" w:space="0" w:color="auto"/>
      </w:divBdr>
    </w:div>
    <w:div w:id="754286034">
      <w:bodyDiv w:val="1"/>
      <w:marLeft w:val="0"/>
      <w:marRight w:val="0"/>
      <w:marTop w:val="0"/>
      <w:marBottom w:val="0"/>
      <w:divBdr>
        <w:top w:val="none" w:sz="0" w:space="0" w:color="auto"/>
        <w:left w:val="none" w:sz="0" w:space="0" w:color="auto"/>
        <w:bottom w:val="none" w:sz="0" w:space="0" w:color="auto"/>
        <w:right w:val="none" w:sz="0" w:space="0" w:color="auto"/>
      </w:divBdr>
    </w:div>
    <w:div w:id="774713668">
      <w:bodyDiv w:val="1"/>
      <w:marLeft w:val="0"/>
      <w:marRight w:val="0"/>
      <w:marTop w:val="0"/>
      <w:marBottom w:val="0"/>
      <w:divBdr>
        <w:top w:val="none" w:sz="0" w:space="0" w:color="auto"/>
        <w:left w:val="none" w:sz="0" w:space="0" w:color="auto"/>
        <w:bottom w:val="none" w:sz="0" w:space="0" w:color="auto"/>
        <w:right w:val="none" w:sz="0" w:space="0" w:color="auto"/>
      </w:divBdr>
    </w:div>
    <w:div w:id="785852453">
      <w:bodyDiv w:val="1"/>
      <w:marLeft w:val="0"/>
      <w:marRight w:val="0"/>
      <w:marTop w:val="0"/>
      <w:marBottom w:val="0"/>
      <w:divBdr>
        <w:top w:val="none" w:sz="0" w:space="0" w:color="auto"/>
        <w:left w:val="none" w:sz="0" w:space="0" w:color="auto"/>
        <w:bottom w:val="none" w:sz="0" w:space="0" w:color="auto"/>
        <w:right w:val="none" w:sz="0" w:space="0" w:color="auto"/>
      </w:divBdr>
    </w:div>
    <w:div w:id="811336563">
      <w:bodyDiv w:val="1"/>
      <w:marLeft w:val="0"/>
      <w:marRight w:val="0"/>
      <w:marTop w:val="0"/>
      <w:marBottom w:val="0"/>
      <w:divBdr>
        <w:top w:val="none" w:sz="0" w:space="0" w:color="auto"/>
        <w:left w:val="none" w:sz="0" w:space="0" w:color="auto"/>
        <w:bottom w:val="none" w:sz="0" w:space="0" w:color="auto"/>
        <w:right w:val="none" w:sz="0" w:space="0" w:color="auto"/>
      </w:divBdr>
    </w:div>
    <w:div w:id="826672354">
      <w:bodyDiv w:val="1"/>
      <w:marLeft w:val="0"/>
      <w:marRight w:val="0"/>
      <w:marTop w:val="0"/>
      <w:marBottom w:val="0"/>
      <w:divBdr>
        <w:top w:val="none" w:sz="0" w:space="0" w:color="auto"/>
        <w:left w:val="none" w:sz="0" w:space="0" w:color="auto"/>
        <w:bottom w:val="none" w:sz="0" w:space="0" w:color="auto"/>
        <w:right w:val="none" w:sz="0" w:space="0" w:color="auto"/>
      </w:divBdr>
    </w:div>
    <w:div w:id="849872229">
      <w:bodyDiv w:val="1"/>
      <w:marLeft w:val="0"/>
      <w:marRight w:val="0"/>
      <w:marTop w:val="0"/>
      <w:marBottom w:val="0"/>
      <w:divBdr>
        <w:top w:val="none" w:sz="0" w:space="0" w:color="auto"/>
        <w:left w:val="none" w:sz="0" w:space="0" w:color="auto"/>
        <w:bottom w:val="none" w:sz="0" w:space="0" w:color="auto"/>
        <w:right w:val="none" w:sz="0" w:space="0" w:color="auto"/>
      </w:divBdr>
    </w:div>
    <w:div w:id="858737731">
      <w:bodyDiv w:val="1"/>
      <w:marLeft w:val="0"/>
      <w:marRight w:val="0"/>
      <w:marTop w:val="0"/>
      <w:marBottom w:val="0"/>
      <w:divBdr>
        <w:top w:val="none" w:sz="0" w:space="0" w:color="auto"/>
        <w:left w:val="none" w:sz="0" w:space="0" w:color="auto"/>
        <w:bottom w:val="none" w:sz="0" w:space="0" w:color="auto"/>
        <w:right w:val="none" w:sz="0" w:space="0" w:color="auto"/>
      </w:divBdr>
    </w:div>
    <w:div w:id="860899979">
      <w:bodyDiv w:val="1"/>
      <w:marLeft w:val="0"/>
      <w:marRight w:val="0"/>
      <w:marTop w:val="0"/>
      <w:marBottom w:val="0"/>
      <w:divBdr>
        <w:top w:val="none" w:sz="0" w:space="0" w:color="auto"/>
        <w:left w:val="none" w:sz="0" w:space="0" w:color="auto"/>
        <w:bottom w:val="none" w:sz="0" w:space="0" w:color="auto"/>
        <w:right w:val="none" w:sz="0" w:space="0" w:color="auto"/>
      </w:divBdr>
    </w:div>
    <w:div w:id="861044370">
      <w:bodyDiv w:val="1"/>
      <w:marLeft w:val="0"/>
      <w:marRight w:val="0"/>
      <w:marTop w:val="0"/>
      <w:marBottom w:val="0"/>
      <w:divBdr>
        <w:top w:val="none" w:sz="0" w:space="0" w:color="auto"/>
        <w:left w:val="none" w:sz="0" w:space="0" w:color="auto"/>
        <w:bottom w:val="none" w:sz="0" w:space="0" w:color="auto"/>
        <w:right w:val="none" w:sz="0" w:space="0" w:color="auto"/>
      </w:divBdr>
    </w:div>
    <w:div w:id="892886896">
      <w:bodyDiv w:val="1"/>
      <w:marLeft w:val="0"/>
      <w:marRight w:val="0"/>
      <w:marTop w:val="0"/>
      <w:marBottom w:val="0"/>
      <w:divBdr>
        <w:top w:val="none" w:sz="0" w:space="0" w:color="auto"/>
        <w:left w:val="none" w:sz="0" w:space="0" w:color="auto"/>
        <w:bottom w:val="none" w:sz="0" w:space="0" w:color="auto"/>
        <w:right w:val="none" w:sz="0" w:space="0" w:color="auto"/>
      </w:divBdr>
    </w:div>
    <w:div w:id="897515533">
      <w:bodyDiv w:val="1"/>
      <w:marLeft w:val="0"/>
      <w:marRight w:val="0"/>
      <w:marTop w:val="0"/>
      <w:marBottom w:val="0"/>
      <w:divBdr>
        <w:top w:val="none" w:sz="0" w:space="0" w:color="auto"/>
        <w:left w:val="none" w:sz="0" w:space="0" w:color="auto"/>
        <w:bottom w:val="none" w:sz="0" w:space="0" w:color="auto"/>
        <w:right w:val="none" w:sz="0" w:space="0" w:color="auto"/>
      </w:divBdr>
    </w:div>
    <w:div w:id="933784431">
      <w:bodyDiv w:val="1"/>
      <w:marLeft w:val="0"/>
      <w:marRight w:val="0"/>
      <w:marTop w:val="0"/>
      <w:marBottom w:val="0"/>
      <w:divBdr>
        <w:top w:val="none" w:sz="0" w:space="0" w:color="auto"/>
        <w:left w:val="none" w:sz="0" w:space="0" w:color="auto"/>
        <w:bottom w:val="none" w:sz="0" w:space="0" w:color="auto"/>
        <w:right w:val="none" w:sz="0" w:space="0" w:color="auto"/>
      </w:divBdr>
    </w:div>
    <w:div w:id="945968853">
      <w:bodyDiv w:val="1"/>
      <w:marLeft w:val="0"/>
      <w:marRight w:val="0"/>
      <w:marTop w:val="0"/>
      <w:marBottom w:val="0"/>
      <w:divBdr>
        <w:top w:val="none" w:sz="0" w:space="0" w:color="auto"/>
        <w:left w:val="none" w:sz="0" w:space="0" w:color="auto"/>
        <w:bottom w:val="none" w:sz="0" w:space="0" w:color="auto"/>
        <w:right w:val="none" w:sz="0" w:space="0" w:color="auto"/>
      </w:divBdr>
    </w:div>
    <w:div w:id="995183059">
      <w:bodyDiv w:val="1"/>
      <w:marLeft w:val="0"/>
      <w:marRight w:val="0"/>
      <w:marTop w:val="0"/>
      <w:marBottom w:val="0"/>
      <w:divBdr>
        <w:top w:val="none" w:sz="0" w:space="0" w:color="auto"/>
        <w:left w:val="none" w:sz="0" w:space="0" w:color="auto"/>
        <w:bottom w:val="none" w:sz="0" w:space="0" w:color="auto"/>
        <w:right w:val="none" w:sz="0" w:space="0" w:color="auto"/>
      </w:divBdr>
    </w:div>
    <w:div w:id="1026834524">
      <w:bodyDiv w:val="1"/>
      <w:marLeft w:val="0"/>
      <w:marRight w:val="0"/>
      <w:marTop w:val="0"/>
      <w:marBottom w:val="0"/>
      <w:divBdr>
        <w:top w:val="none" w:sz="0" w:space="0" w:color="auto"/>
        <w:left w:val="none" w:sz="0" w:space="0" w:color="auto"/>
        <w:bottom w:val="none" w:sz="0" w:space="0" w:color="auto"/>
        <w:right w:val="none" w:sz="0" w:space="0" w:color="auto"/>
      </w:divBdr>
    </w:div>
    <w:div w:id="1041436810">
      <w:bodyDiv w:val="1"/>
      <w:marLeft w:val="0"/>
      <w:marRight w:val="0"/>
      <w:marTop w:val="0"/>
      <w:marBottom w:val="0"/>
      <w:divBdr>
        <w:top w:val="none" w:sz="0" w:space="0" w:color="auto"/>
        <w:left w:val="none" w:sz="0" w:space="0" w:color="auto"/>
        <w:bottom w:val="none" w:sz="0" w:space="0" w:color="auto"/>
        <w:right w:val="none" w:sz="0" w:space="0" w:color="auto"/>
      </w:divBdr>
    </w:div>
    <w:div w:id="1049643799">
      <w:bodyDiv w:val="1"/>
      <w:marLeft w:val="0"/>
      <w:marRight w:val="0"/>
      <w:marTop w:val="0"/>
      <w:marBottom w:val="0"/>
      <w:divBdr>
        <w:top w:val="none" w:sz="0" w:space="0" w:color="auto"/>
        <w:left w:val="none" w:sz="0" w:space="0" w:color="auto"/>
        <w:bottom w:val="none" w:sz="0" w:space="0" w:color="auto"/>
        <w:right w:val="none" w:sz="0" w:space="0" w:color="auto"/>
      </w:divBdr>
    </w:div>
    <w:div w:id="1051464608">
      <w:bodyDiv w:val="1"/>
      <w:marLeft w:val="0"/>
      <w:marRight w:val="0"/>
      <w:marTop w:val="0"/>
      <w:marBottom w:val="0"/>
      <w:divBdr>
        <w:top w:val="none" w:sz="0" w:space="0" w:color="auto"/>
        <w:left w:val="none" w:sz="0" w:space="0" w:color="auto"/>
        <w:bottom w:val="none" w:sz="0" w:space="0" w:color="auto"/>
        <w:right w:val="none" w:sz="0" w:space="0" w:color="auto"/>
      </w:divBdr>
    </w:div>
    <w:div w:id="1089548844">
      <w:bodyDiv w:val="1"/>
      <w:marLeft w:val="0"/>
      <w:marRight w:val="0"/>
      <w:marTop w:val="0"/>
      <w:marBottom w:val="0"/>
      <w:divBdr>
        <w:top w:val="none" w:sz="0" w:space="0" w:color="auto"/>
        <w:left w:val="none" w:sz="0" w:space="0" w:color="auto"/>
        <w:bottom w:val="none" w:sz="0" w:space="0" w:color="auto"/>
        <w:right w:val="none" w:sz="0" w:space="0" w:color="auto"/>
      </w:divBdr>
    </w:div>
    <w:div w:id="1115708315">
      <w:bodyDiv w:val="1"/>
      <w:marLeft w:val="0"/>
      <w:marRight w:val="0"/>
      <w:marTop w:val="0"/>
      <w:marBottom w:val="0"/>
      <w:divBdr>
        <w:top w:val="none" w:sz="0" w:space="0" w:color="auto"/>
        <w:left w:val="none" w:sz="0" w:space="0" w:color="auto"/>
        <w:bottom w:val="none" w:sz="0" w:space="0" w:color="auto"/>
        <w:right w:val="none" w:sz="0" w:space="0" w:color="auto"/>
      </w:divBdr>
    </w:div>
    <w:div w:id="1139767182">
      <w:bodyDiv w:val="1"/>
      <w:marLeft w:val="0"/>
      <w:marRight w:val="0"/>
      <w:marTop w:val="0"/>
      <w:marBottom w:val="0"/>
      <w:divBdr>
        <w:top w:val="none" w:sz="0" w:space="0" w:color="auto"/>
        <w:left w:val="none" w:sz="0" w:space="0" w:color="auto"/>
        <w:bottom w:val="none" w:sz="0" w:space="0" w:color="auto"/>
        <w:right w:val="none" w:sz="0" w:space="0" w:color="auto"/>
      </w:divBdr>
    </w:div>
    <w:div w:id="1180196105">
      <w:bodyDiv w:val="1"/>
      <w:marLeft w:val="0"/>
      <w:marRight w:val="0"/>
      <w:marTop w:val="0"/>
      <w:marBottom w:val="0"/>
      <w:divBdr>
        <w:top w:val="none" w:sz="0" w:space="0" w:color="auto"/>
        <w:left w:val="none" w:sz="0" w:space="0" w:color="auto"/>
        <w:bottom w:val="none" w:sz="0" w:space="0" w:color="auto"/>
        <w:right w:val="none" w:sz="0" w:space="0" w:color="auto"/>
      </w:divBdr>
      <w:divsChild>
        <w:div w:id="1031346047">
          <w:marLeft w:val="0"/>
          <w:marRight w:val="0"/>
          <w:marTop w:val="0"/>
          <w:marBottom w:val="0"/>
          <w:divBdr>
            <w:top w:val="dashed" w:sz="2" w:space="0" w:color="FFFFFF"/>
            <w:left w:val="dashed" w:sz="2" w:space="0" w:color="FFFFFF"/>
            <w:bottom w:val="dashed" w:sz="2" w:space="0" w:color="FFFFFF"/>
            <w:right w:val="dashed" w:sz="2" w:space="0" w:color="FFFFFF"/>
          </w:divBdr>
        </w:div>
        <w:div w:id="1308045440">
          <w:marLeft w:val="0"/>
          <w:marRight w:val="0"/>
          <w:marTop w:val="0"/>
          <w:marBottom w:val="0"/>
          <w:divBdr>
            <w:top w:val="dashed" w:sz="2" w:space="0" w:color="FFFFFF"/>
            <w:left w:val="dashed" w:sz="2" w:space="0" w:color="FFFFFF"/>
            <w:bottom w:val="dashed" w:sz="2" w:space="0" w:color="FFFFFF"/>
            <w:right w:val="dashed" w:sz="2" w:space="0" w:color="FFFFFF"/>
          </w:divBdr>
          <w:divsChild>
            <w:div w:id="174792049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193345408">
      <w:bodyDiv w:val="1"/>
      <w:marLeft w:val="0"/>
      <w:marRight w:val="0"/>
      <w:marTop w:val="0"/>
      <w:marBottom w:val="0"/>
      <w:divBdr>
        <w:top w:val="none" w:sz="0" w:space="0" w:color="auto"/>
        <w:left w:val="none" w:sz="0" w:space="0" w:color="auto"/>
        <w:bottom w:val="none" w:sz="0" w:space="0" w:color="auto"/>
        <w:right w:val="none" w:sz="0" w:space="0" w:color="auto"/>
      </w:divBdr>
    </w:div>
    <w:div w:id="1202283111">
      <w:bodyDiv w:val="1"/>
      <w:marLeft w:val="0"/>
      <w:marRight w:val="0"/>
      <w:marTop w:val="0"/>
      <w:marBottom w:val="0"/>
      <w:divBdr>
        <w:top w:val="none" w:sz="0" w:space="0" w:color="auto"/>
        <w:left w:val="none" w:sz="0" w:space="0" w:color="auto"/>
        <w:bottom w:val="none" w:sz="0" w:space="0" w:color="auto"/>
        <w:right w:val="none" w:sz="0" w:space="0" w:color="auto"/>
      </w:divBdr>
    </w:div>
    <w:div w:id="1250698922">
      <w:bodyDiv w:val="1"/>
      <w:marLeft w:val="0"/>
      <w:marRight w:val="0"/>
      <w:marTop w:val="0"/>
      <w:marBottom w:val="0"/>
      <w:divBdr>
        <w:top w:val="none" w:sz="0" w:space="0" w:color="auto"/>
        <w:left w:val="none" w:sz="0" w:space="0" w:color="auto"/>
        <w:bottom w:val="none" w:sz="0" w:space="0" w:color="auto"/>
        <w:right w:val="none" w:sz="0" w:space="0" w:color="auto"/>
      </w:divBdr>
    </w:div>
    <w:div w:id="1262882791">
      <w:bodyDiv w:val="1"/>
      <w:marLeft w:val="0"/>
      <w:marRight w:val="0"/>
      <w:marTop w:val="0"/>
      <w:marBottom w:val="0"/>
      <w:divBdr>
        <w:top w:val="none" w:sz="0" w:space="0" w:color="auto"/>
        <w:left w:val="none" w:sz="0" w:space="0" w:color="auto"/>
        <w:bottom w:val="none" w:sz="0" w:space="0" w:color="auto"/>
        <w:right w:val="none" w:sz="0" w:space="0" w:color="auto"/>
      </w:divBdr>
    </w:div>
    <w:div w:id="1282955430">
      <w:bodyDiv w:val="1"/>
      <w:marLeft w:val="0"/>
      <w:marRight w:val="0"/>
      <w:marTop w:val="0"/>
      <w:marBottom w:val="0"/>
      <w:divBdr>
        <w:top w:val="none" w:sz="0" w:space="0" w:color="auto"/>
        <w:left w:val="none" w:sz="0" w:space="0" w:color="auto"/>
        <w:bottom w:val="none" w:sz="0" w:space="0" w:color="auto"/>
        <w:right w:val="none" w:sz="0" w:space="0" w:color="auto"/>
      </w:divBdr>
    </w:div>
    <w:div w:id="1293756637">
      <w:bodyDiv w:val="1"/>
      <w:marLeft w:val="0"/>
      <w:marRight w:val="0"/>
      <w:marTop w:val="0"/>
      <w:marBottom w:val="0"/>
      <w:divBdr>
        <w:top w:val="none" w:sz="0" w:space="0" w:color="auto"/>
        <w:left w:val="none" w:sz="0" w:space="0" w:color="auto"/>
        <w:bottom w:val="none" w:sz="0" w:space="0" w:color="auto"/>
        <w:right w:val="none" w:sz="0" w:space="0" w:color="auto"/>
      </w:divBdr>
    </w:div>
    <w:div w:id="1309748516">
      <w:bodyDiv w:val="1"/>
      <w:marLeft w:val="0"/>
      <w:marRight w:val="0"/>
      <w:marTop w:val="0"/>
      <w:marBottom w:val="0"/>
      <w:divBdr>
        <w:top w:val="none" w:sz="0" w:space="0" w:color="auto"/>
        <w:left w:val="none" w:sz="0" w:space="0" w:color="auto"/>
        <w:bottom w:val="none" w:sz="0" w:space="0" w:color="auto"/>
        <w:right w:val="none" w:sz="0" w:space="0" w:color="auto"/>
      </w:divBdr>
      <w:divsChild>
        <w:div w:id="173226504">
          <w:marLeft w:val="0"/>
          <w:marRight w:val="540"/>
          <w:marTop w:val="0"/>
          <w:marBottom w:val="0"/>
          <w:divBdr>
            <w:top w:val="none" w:sz="0" w:space="0" w:color="auto"/>
            <w:left w:val="none" w:sz="0" w:space="0" w:color="auto"/>
            <w:bottom w:val="none" w:sz="0" w:space="0" w:color="auto"/>
            <w:right w:val="none" w:sz="0" w:space="0" w:color="auto"/>
          </w:divBdr>
        </w:div>
      </w:divsChild>
    </w:div>
    <w:div w:id="1336493817">
      <w:bodyDiv w:val="1"/>
      <w:marLeft w:val="0"/>
      <w:marRight w:val="0"/>
      <w:marTop w:val="0"/>
      <w:marBottom w:val="0"/>
      <w:divBdr>
        <w:top w:val="none" w:sz="0" w:space="0" w:color="auto"/>
        <w:left w:val="none" w:sz="0" w:space="0" w:color="auto"/>
        <w:bottom w:val="none" w:sz="0" w:space="0" w:color="auto"/>
        <w:right w:val="none" w:sz="0" w:space="0" w:color="auto"/>
      </w:divBdr>
    </w:div>
    <w:div w:id="1389919286">
      <w:bodyDiv w:val="1"/>
      <w:marLeft w:val="0"/>
      <w:marRight w:val="0"/>
      <w:marTop w:val="0"/>
      <w:marBottom w:val="0"/>
      <w:divBdr>
        <w:top w:val="none" w:sz="0" w:space="0" w:color="auto"/>
        <w:left w:val="none" w:sz="0" w:space="0" w:color="auto"/>
        <w:bottom w:val="none" w:sz="0" w:space="0" w:color="auto"/>
        <w:right w:val="none" w:sz="0" w:space="0" w:color="auto"/>
      </w:divBdr>
    </w:div>
    <w:div w:id="1432357266">
      <w:bodyDiv w:val="1"/>
      <w:marLeft w:val="0"/>
      <w:marRight w:val="0"/>
      <w:marTop w:val="0"/>
      <w:marBottom w:val="0"/>
      <w:divBdr>
        <w:top w:val="none" w:sz="0" w:space="0" w:color="auto"/>
        <w:left w:val="none" w:sz="0" w:space="0" w:color="auto"/>
        <w:bottom w:val="none" w:sz="0" w:space="0" w:color="auto"/>
        <w:right w:val="none" w:sz="0" w:space="0" w:color="auto"/>
      </w:divBdr>
    </w:div>
    <w:div w:id="1439331876">
      <w:bodyDiv w:val="1"/>
      <w:marLeft w:val="0"/>
      <w:marRight w:val="0"/>
      <w:marTop w:val="0"/>
      <w:marBottom w:val="0"/>
      <w:divBdr>
        <w:top w:val="none" w:sz="0" w:space="0" w:color="auto"/>
        <w:left w:val="none" w:sz="0" w:space="0" w:color="auto"/>
        <w:bottom w:val="none" w:sz="0" w:space="0" w:color="auto"/>
        <w:right w:val="none" w:sz="0" w:space="0" w:color="auto"/>
      </w:divBdr>
    </w:div>
    <w:div w:id="1458404168">
      <w:bodyDiv w:val="1"/>
      <w:marLeft w:val="0"/>
      <w:marRight w:val="0"/>
      <w:marTop w:val="0"/>
      <w:marBottom w:val="0"/>
      <w:divBdr>
        <w:top w:val="none" w:sz="0" w:space="0" w:color="auto"/>
        <w:left w:val="none" w:sz="0" w:space="0" w:color="auto"/>
        <w:bottom w:val="none" w:sz="0" w:space="0" w:color="auto"/>
        <w:right w:val="none" w:sz="0" w:space="0" w:color="auto"/>
      </w:divBdr>
    </w:div>
    <w:div w:id="1462067284">
      <w:bodyDiv w:val="1"/>
      <w:marLeft w:val="0"/>
      <w:marRight w:val="0"/>
      <w:marTop w:val="0"/>
      <w:marBottom w:val="0"/>
      <w:divBdr>
        <w:top w:val="none" w:sz="0" w:space="0" w:color="auto"/>
        <w:left w:val="none" w:sz="0" w:space="0" w:color="auto"/>
        <w:bottom w:val="none" w:sz="0" w:space="0" w:color="auto"/>
        <w:right w:val="none" w:sz="0" w:space="0" w:color="auto"/>
      </w:divBdr>
    </w:div>
    <w:div w:id="1486818582">
      <w:bodyDiv w:val="1"/>
      <w:marLeft w:val="0"/>
      <w:marRight w:val="0"/>
      <w:marTop w:val="0"/>
      <w:marBottom w:val="0"/>
      <w:divBdr>
        <w:top w:val="none" w:sz="0" w:space="0" w:color="auto"/>
        <w:left w:val="none" w:sz="0" w:space="0" w:color="auto"/>
        <w:bottom w:val="none" w:sz="0" w:space="0" w:color="auto"/>
        <w:right w:val="none" w:sz="0" w:space="0" w:color="auto"/>
      </w:divBdr>
    </w:div>
    <w:div w:id="1487042488">
      <w:bodyDiv w:val="1"/>
      <w:marLeft w:val="0"/>
      <w:marRight w:val="0"/>
      <w:marTop w:val="0"/>
      <w:marBottom w:val="0"/>
      <w:divBdr>
        <w:top w:val="none" w:sz="0" w:space="0" w:color="auto"/>
        <w:left w:val="none" w:sz="0" w:space="0" w:color="auto"/>
        <w:bottom w:val="none" w:sz="0" w:space="0" w:color="auto"/>
        <w:right w:val="none" w:sz="0" w:space="0" w:color="auto"/>
      </w:divBdr>
    </w:div>
    <w:div w:id="1497529127">
      <w:bodyDiv w:val="1"/>
      <w:marLeft w:val="0"/>
      <w:marRight w:val="0"/>
      <w:marTop w:val="0"/>
      <w:marBottom w:val="0"/>
      <w:divBdr>
        <w:top w:val="none" w:sz="0" w:space="0" w:color="auto"/>
        <w:left w:val="none" w:sz="0" w:space="0" w:color="auto"/>
        <w:bottom w:val="none" w:sz="0" w:space="0" w:color="auto"/>
        <w:right w:val="none" w:sz="0" w:space="0" w:color="auto"/>
      </w:divBdr>
    </w:div>
    <w:div w:id="1503622918">
      <w:bodyDiv w:val="1"/>
      <w:marLeft w:val="0"/>
      <w:marRight w:val="0"/>
      <w:marTop w:val="0"/>
      <w:marBottom w:val="0"/>
      <w:divBdr>
        <w:top w:val="none" w:sz="0" w:space="0" w:color="auto"/>
        <w:left w:val="none" w:sz="0" w:space="0" w:color="auto"/>
        <w:bottom w:val="none" w:sz="0" w:space="0" w:color="auto"/>
        <w:right w:val="none" w:sz="0" w:space="0" w:color="auto"/>
      </w:divBdr>
    </w:div>
    <w:div w:id="1516647710">
      <w:bodyDiv w:val="1"/>
      <w:marLeft w:val="0"/>
      <w:marRight w:val="0"/>
      <w:marTop w:val="0"/>
      <w:marBottom w:val="0"/>
      <w:divBdr>
        <w:top w:val="none" w:sz="0" w:space="0" w:color="auto"/>
        <w:left w:val="none" w:sz="0" w:space="0" w:color="auto"/>
        <w:bottom w:val="none" w:sz="0" w:space="0" w:color="auto"/>
        <w:right w:val="none" w:sz="0" w:space="0" w:color="auto"/>
      </w:divBdr>
    </w:div>
    <w:div w:id="1581983764">
      <w:bodyDiv w:val="1"/>
      <w:marLeft w:val="0"/>
      <w:marRight w:val="0"/>
      <w:marTop w:val="0"/>
      <w:marBottom w:val="0"/>
      <w:divBdr>
        <w:top w:val="none" w:sz="0" w:space="0" w:color="auto"/>
        <w:left w:val="none" w:sz="0" w:space="0" w:color="auto"/>
        <w:bottom w:val="none" w:sz="0" w:space="0" w:color="auto"/>
        <w:right w:val="none" w:sz="0" w:space="0" w:color="auto"/>
      </w:divBdr>
    </w:div>
    <w:div w:id="1597594145">
      <w:bodyDiv w:val="1"/>
      <w:marLeft w:val="0"/>
      <w:marRight w:val="0"/>
      <w:marTop w:val="0"/>
      <w:marBottom w:val="0"/>
      <w:divBdr>
        <w:top w:val="none" w:sz="0" w:space="0" w:color="auto"/>
        <w:left w:val="none" w:sz="0" w:space="0" w:color="auto"/>
        <w:bottom w:val="none" w:sz="0" w:space="0" w:color="auto"/>
        <w:right w:val="none" w:sz="0" w:space="0" w:color="auto"/>
      </w:divBdr>
    </w:div>
    <w:div w:id="1610117370">
      <w:bodyDiv w:val="1"/>
      <w:marLeft w:val="0"/>
      <w:marRight w:val="0"/>
      <w:marTop w:val="0"/>
      <w:marBottom w:val="0"/>
      <w:divBdr>
        <w:top w:val="none" w:sz="0" w:space="0" w:color="auto"/>
        <w:left w:val="none" w:sz="0" w:space="0" w:color="auto"/>
        <w:bottom w:val="none" w:sz="0" w:space="0" w:color="auto"/>
        <w:right w:val="none" w:sz="0" w:space="0" w:color="auto"/>
      </w:divBdr>
    </w:div>
    <w:div w:id="1662735496">
      <w:bodyDiv w:val="1"/>
      <w:marLeft w:val="0"/>
      <w:marRight w:val="0"/>
      <w:marTop w:val="0"/>
      <w:marBottom w:val="0"/>
      <w:divBdr>
        <w:top w:val="none" w:sz="0" w:space="0" w:color="auto"/>
        <w:left w:val="none" w:sz="0" w:space="0" w:color="auto"/>
        <w:bottom w:val="none" w:sz="0" w:space="0" w:color="auto"/>
        <w:right w:val="none" w:sz="0" w:space="0" w:color="auto"/>
      </w:divBdr>
      <w:divsChild>
        <w:div w:id="873931070">
          <w:marLeft w:val="0"/>
          <w:marRight w:val="540"/>
          <w:marTop w:val="0"/>
          <w:marBottom w:val="0"/>
          <w:divBdr>
            <w:top w:val="none" w:sz="0" w:space="0" w:color="auto"/>
            <w:left w:val="none" w:sz="0" w:space="0" w:color="auto"/>
            <w:bottom w:val="none" w:sz="0" w:space="0" w:color="auto"/>
            <w:right w:val="none" w:sz="0" w:space="0" w:color="auto"/>
          </w:divBdr>
        </w:div>
      </w:divsChild>
    </w:div>
    <w:div w:id="1725522768">
      <w:bodyDiv w:val="1"/>
      <w:marLeft w:val="0"/>
      <w:marRight w:val="0"/>
      <w:marTop w:val="0"/>
      <w:marBottom w:val="0"/>
      <w:divBdr>
        <w:top w:val="none" w:sz="0" w:space="0" w:color="auto"/>
        <w:left w:val="none" w:sz="0" w:space="0" w:color="auto"/>
        <w:bottom w:val="none" w:sz="0" w:space="0" w:color="auto"/>
        <w:right w:val="none" w:sz="0" w:space="0" w:color="auto"/>
      </w:divBdr>
      <w:divsChild>
        <w:div w:id="162229917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27101713">
      <w:bodyDiv w:val="1"/>
      <w:marLeft w:val="0"/>
      <w:marRight w:val="0"/>
      <w:marTop w:val="0"/>
      <w:marBottom w:val="0"/>
      <w:divBdr>
        <w:top w:val="none" w:sz="0" w:space="0" w:color="auto"/>
        <w:left w:val="none" w:sz="0" w:space="0" w:color="auto"/>
        <w:bottom w:val="none" w:sz="0" w:space="0" w:color="auto"/>
        <w:right w:val="none" w:sz="0" w:space="0" w:color="auto"/>
      </w:divBdr>
    </w:div>
    <w:div w:id="1768842429">
      <w:bodyDiv w:val="1"/>
      <w:marLeft w:val="0"/>
      <w:marRight w:val="0"/>
      <w:marTop w:val="0"/>
      <w:marBottom w:val="0"/>
      <w:divBdr>
        <w:top w:val="none" w:sz="0" w:space="0" w:color="auto"/>
        <w:left w:val="none" w:sz="0" w:space="0" w:color="auto"/>
        <w:bottom w:val="none" w:sz="0" w:space="0" w:color="auto"/>
        <w:right w:val="none" w:sz="0" w:space="0" w:color="auto"/>
      </w:divBdr>
    </w:div>
    <w:div w:id="1785072253">
      <w:bodyDiv w:val="1"/>
      <w:marLeft w:val="0"/>
      <w:marRight w:val="0"/>
      <w:marTop w:val="0"/>
      <w:marBottom w:val="0"/>
      <w:divBdr>
        <w:top w:val="none" w:sz="0" w:space="0" w:color="auto"/>
        <w:left w:val="none" w:sz="0" w:space="0" w:color="auto"/>
        <w:bottom w:val="none" w:sz="0" w:space="0" w:color="auto"/>
        <w:right w:val="none" w:sz="0" w:space="0" w:color="auto"/>
      </w:divBdr>
    </w:div>
    <w:div w:id="1791976082">
      <w:bodyDiv w:val="1"/>
      <w:marLeft w:val="0"/>
      <w:marRight w:val="0"/>
      <w:marTop w:val="0"/>
      <w:marBottom w:val="0"/>
      <w:divBdr>
        <w:top w:val="none" w:sz="0" w:space="0" w:color="auto"/>
        <w:left w:val="none" w:sz="0" w:space="0" w:color="auto"/>
        <w:bottom w:val="none" w:sz="0" w:space="0" w:color="auto"/>
        <w:right w:val="none" w:sz="0" w:space="0" w:color="auto"/>
      </w:divBdr>
    </w:div>
    <w:div w:id="1822186375">
      <w:bodyDiv w:val="1"/>
      <w:marLeft w:val="0"/>
      <w:marRight w:val="0"/>
      <w:marTop w:val="0"/>
      <w:marBottom w:val="0"/>
      <w:divBdr>
        <w:top w:val="none" w:sz="0" w:space="0" w:color="auto"/>
        <w:left w:val="none" w:sz="0" w:space="0" w:color="auto"/>
        <w:bottom w:val="none" w:sz="0" w:space="0" w:color="auto"/>
        <w:right w:val="none" w:sz="0" w:space="0" w:color="auto"/>
      </w:divBdr>
    </w:div>
    <w:div w:id="1855611858">
      <w:bodyDiv w:val="1"/>
      <w:marLeft w:val="0"/>
      <w:marRight w:val="0"/>
      <w:marTop w:val="0"/>
      <w:marBottom w:val="0"/>
      <w:divBdr>
        <w:top w:val="none" w:sz="0" w:space="0" w:color="auto"/>
        <w:left w:val="none" w:sz="0" w:space="0" w:color="auto"/>
        <w:bottom w:val="none" w:sz="0" w:space="0" w:color="auto"/>
        <w:right w:val="none" w:sz="0" w:space="0" w:color="auto"/>
      </w:divBdr>
    </w:div>
    <w:div w:id="1879969530">
      <w:bodyDiv w:val="1"/>
      <w:marLeft w:val="0"/>
      <w:marRight w:val="0"/>
      <w:marTop w:val="0"/>
      <w:marBottom w:val="0"/>
      <w:divBdr>
        <w:top w:val="none" w:sz="0" w:space="0" w:color="auto"/>
        <w:left w:val="none" w:sz="0" w:space="0" w:color="auto"/>
        <w:bottom w:val="none" w:sz="0" w:space="0" w:color="auto"/>
        <w:right w:val="none" w:sz="0" w:space="0" w:color="auto"/>
      </w:divBdr>
    </w:div>
    <w:div w:id="1887788991">
      <w:bodyDiv w:val="1"/>
      <w:marLeft w:val="0"/>
      <w:marRight w:val="0"/>
      <w:marTop w:val="0"/>
      <w:marBottom w:val="0"/>
      <w:divBdr>
        <w:top w:val="none" w:sz="0" w:space="0" w:color="auto"/>
        <w:left w:val="none" w:sz="0" w:space="0" w:color="auto"/>
        <w:bottom w:val="none" w:sz="0" w:space="0" w:color="auto"/>
        <w:right w:val="none" w:sz="0" w:space="0" w:color="auto"/>
      </w:divBdr>
    </w:div>
    <w:div w:id="1923486025">
      <w:bodyDiv w:val="1"/>
      <w:marLeft w:val="0"/>
      <w:marRight w:val="0"/>
      <w:marTop w:val="0"/>
      <w:marBottom w:val="0"/>
      <w:divBdr>
        <w:top w:val="none" w:sz="0" w:space="0" w:color="auto"/>
        <w:left w:val="none" w:sz="0" w:space="0" w:color="auto"/>
        <w:bottom w:val="none" w:sz="0" w:space="0" w:color="auto"/>
        <w:right w:val="none" w:sz="0" w:space="0" w:color="auto"/>
      </w:divBdr>
    </w:div>
    <w:div w:id="1932541860">
      <w:bodyDiv w:val="1"/>
      <w:marLeft w:val="0"/>
      <w:marRight w:val="0"/>
      <w:marTop w:val="0"/>
      <w:marBottom w:val="0"/>
      <w:divBdr>
        <w:top w:val="none" w:sz="0" w:space="0" w:color="auto"/>
        <w:left w:val="none" w:sz="0" w:space="0" w:color="auto"/>
        <w:bottom w:val="none" w:sz="0" w:space="0" w:color="auto"/>
        <w:right w:val="none" w:sz="0" w:space="0" w:color="auto"/>
      </w:divBdr>
    </w:div>
    <w:div w:id="1933388220">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61257887">
      <w:bodyDiv w:val="1"/>
      <w:marLeft w:val="0"/>
      <w:marRight w:val="0"/>
      <w:marTop w:val="0"/>
      <w:marBottom w:val="0"/>
      <w:divBdr>
        <w:top w:val="none" w:sz="0" w:space="0" w:color="auto"/>
        <w:left w:val="none" w:sz="0" w:space="0" w:color="auto"/>
        <w:bottom w:val="none" w:sz="0" w:space="0" w:color="auto"/>
        <w:right w:val="none" w:sz="0" w:space="0" w:color="auto"/>
      </w:divBdr>
    </w:div>
    <w:div w:id="1980181021">
      <w:bodyDiv w:val="1"/>
      <w:marLeft w:val="0"/>
      <w:marRight w:val="0"/>
      <w:marTop w:val="0"/>
      <w:marBottom w:val="0"/>
      <w:divBdr>
        <w:top w:val="none" w:sz="0" w:space="0" w:color="auto"/>
        <w:left w:val="none" w:sz="0" w:space="0" w:color="auto"/>
        <w:bottom w:val="none" w:sz="0" w:space="0" w:color="auto"/>
        <w:right w:val="none" w:sz="0" w:space="0" w:color="auto"/>
      </w:divBdr>
    </w:div>
    <w:div w:id="2008551291">
      <w:bodyDiv w:val="1"/>
      <w:marLeft w:val="0"/>
      <w:marRight w:val="0"/>
      <w:marTop w:val="0"/>
      <w:marBottom w:val="0"/>
      <w:divBdr>
        <w:top w:val="none" w:sz="0" w:space="0" w:color="auto"/>
        <w:left w:val="none" w:sz="0" w:space="0" w:color="auto"/>
        <w:bottom w:val="none" w:sz="0" w:space="0" w:color="auto"/>
        <w:right w:val="none" w:sz="0" w:space="0" w:color="auto"/>
      </w:divBdr>
    </w:div>
    <w:div w:id="2010133445">
      <w:bodyDiv w:val="1"/>
      <w:marLeft w:val="0"/>
      <w:marRight w:val="0"/>
      <w:marTop w:val="0"/>
      <w:marBottom w:val="0"/>
      <w:divBdr>
        <w:top w:val="none" w:sz="0" w:space="0" w:color="auto"/>
        <w:left w:val="none" w:sz="0" w:space="0" w:color="auto"/>
        <w:bottom w:val="none" w:sz="0" w:space="0" w:color="auto"/>
        <w:right w:val="none" w:sz="0" w:space="0" w:color="auto"/>
      </w:divBdr>
    </w:div>
    <w:div w:id="2028946249">
      <w:bodyDiv w:val="1"/>
      <w:marLeft w:val="0"/>
      <w:marRight w:val="0"/>
      <w:marTop w:val="0"/>
      <w:marBottom w:val="0"/>
      <w:divBdr>
        <w:top w:val="none" w:sz="0" w:space="0" w:color="auto"/>
        <w:left w:val="none" w:sz="0" w:space="0" w:color="auto"/>
        <w:bottom w:val="none" w:sz="0" w:space="0" w:color="auto"/>
        <w:right w:val="none" w:sz="0" w:space="0" w:color="auto"/>
      </w:divBdr>
    </w:div>
    <w:div w:id="2035030756">
      <w:bodyDiv w:val="1"/>
      <w:marLeft w:val="0"/>
      <w:marRight w:val="0"/>
      <w:marTop w:val="0"/>
      <w:marBottom w:val="0"/>
      <w:divBdr>
        <w:top w:val="none" w:sz="0" w:space="0" w:color="auto"/>
        <w:left w:val="none" w:sz="0" w:space="0" w:color="auto"/>
        <w:bottom w:val="none" w:sz="0" w:space="0" w:color="auto"/>
        <w:right w:val="none" w:sz="0" w:space="0" w:color="auto"/>
      </w:divBdr>
    </w:div>
    <w:div w:id="2041590331">
      <w:bodyDiv w:val="1"/>
      <w:marLeft w:val="0"/>
      <w:marRight w:val="0"/>
      <w:marTop w:val="0"/>
      <w:marBottom w:val="0"/>
      <w:divBdr>
        <w:top w:val="none" w:sz="0" w:space="0" w:color="auto"/>
        <w:left w:val="none" w:sz="0" w:space="0" w:color="auto"/>
        <w:bottom w:val="none" w:sz="0" w:space="0" w:color="auto"/>
        <w:right w:val="none" w:sz="0" w:space="0" w:color="auto"/>
      </w:divBdr>
      <w:divsChild>
        <w:div w:id="1933933636">
          <w:marLeft w:val="0"/>
          <w:marRight w:val="540"/>
          <w:marTop w:val="0"/>
          <w:marBottom w:val="0"/>
          <w:divBdr>
            <w:top w:val="none" w:sz="0" w:space="0" w:color="auto"/>
            <w:left w:val="none" w:sz="0" w:space="0" w:color="auto"/>
            <w:bottom w:val="none" w:sz="0" w:space="0" w:color="auto"/>
            <w:right w:val="none" w:sz="0" w:space="0" w:color="auto"/>
          </w:divBdr>
        </w:div>
      </w:divsChild>
    </w:div>
    <w:div w:id="2075932742">
      <w:bodyDiv w:val="1"/>
      <w:marLeft w:val="0"/>
      <w:marRight w:val="0"/>
      <w:marTop w:val="0"/>
      <w:marBottom w:val="0"/>
      <w:divBdr>
        <w:top w:val="none" w:sz="0" w:space="0" w:color="auto"/>
        <w:left w:val="none" w:sz="0" w:space="0" w:color="auto"/>
        <w:bottom w:val="none" w:sz="0" w:space="0" w:color="auto"/>
        <w:right w:val="none" w:sz="0" w:space="0" w:color="auto"/>
      </w:divBdr>
    </w:div>
    <w:div w:id="2095589778">
      <w:bodyDiv w:val="1"/>
      <w:marLeft w:val="0"/>
      <w:marRight w:val="0"/>
      <w:marTop w:val="0"/>
      <w:marBottom w:val="0"/>
      <w:divBdr>
        <w:top w:val="none" w:sz="0" w:space="0" w:color="auto"/>
        <w:left w:val="none" w:sz="0" w:space="0" w:color="auto"/>
        <w:bottom w:val="none" w:sz="0" w:space="0" w:color="auto"/>
        <w:right w:val="none" w:sz="0" w:space="0" w:color="auto"/>
      </w:divBdr>
    </w:div>
    <w:div w:id="2123647334">
      <w:bodyDiv w:val="1"/>
      <w:marLeft w:val="0"/>
      <w:marRight w:val="0"/>
      <w:marTop w:val="0"/>
      <w:marBottom w:val="0"/>
      <w:divBdr>
        <w:top w:val="none" w:sz="0" w:space="0" w:color="auto"/>
        <w:left w:val="none" w:sz="0" w:space="0" w:color="auto"/>
        <w:bottom w:val="none" w:sz="0" w:space="0" w:color="auto"/>
        <w:right w:val="none" w:sz="0" w:space="0" w:color="auto"/>
      </w:divBdr>
    </w:div>
    <w:div w:id="2131390161">
      <w:bodyDiv w:val="1"/>
      <w:marLeft w:val="0"/>
      <w:marRight w:val="0"/>
      <w:marTop w:val="0"/>
      <w:marBottom w:val="0"/>
      <w:divBdr>
        <w:top w:val="none" w:sz="0" w:space="0" w:color="auto"/>
        <w:left w:val="none" w:sz="0" w:space="0" w:color="auto"/>
        <w:bottom w:val="none" w:sz="0" w:space="0" w:color="auto"/>
        <w:right w:val="none" w:sz="0" w:space="0" w:color="auto"/>
      </w:divBdr>
    </w:div>
    <w:div w:id="214095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rimaria@primariasaliste.ro"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0850C-CF28-40E4-89F0-87621A393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25</Pages>
  <Words>7943</Words>
  <Characters>46073</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Chis</dc:creator>
  <cp:keywords/>
  <dc:description/>
  <cp:lastModifiedBy>Steliana Vatafu</cp:lastModifiedBy>
  <cp:revision>15</cp:revision>
  <cp:lastPrinted>2023-02-10T09:05:00Z</cp:lastPrinted>
  <dcterms:created xsi:type="dcterms:W3CDTF">2025-02-19T11:22:00Z</dcterms:created>
  <dcterms:modified xsi:type="dcterms:W3CDTF">2026-05-07T12:34:00Z</dcterms:modified>
</cp:coreProperties>
</file>